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2497" w14:textId="5A622F25" w:rsidR="79A52F8C" w:rsidRPr="009736B1" w:rsidRDefault="00A15F8D" w:rsidP="79A52F8C">
      <w:pPr>
        <w:spacing w:after="120" w:line="20" w:lineRule="atLeast"/>
        <w:contextualSpacing/>
        <w:jc w:val="center"/>
        <w:rPr>
          <w:b/>
          <w:bCs/>
          <w:color w:val="00B050"/>
          <w:sz w:val="24"/>
          <w:szCs w:val="24"/>
          <w:lang w:val="en-US"/>
        </w:rPr>
      </w:pPr>
      <w:r>
        <w:rPr>
          <w:noProof/>
        </w:rPr>
        <w:drawing>
          <wp:inline distT="0" distB="0" distL="0" distR="0" wp14:anchorId="1A479B74" wp14:editId="5998EA52">
            <wp:extent cx="2948940" cy="48006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940" cy="480060"/>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2275228"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DCCD758" w14:textId="77777777" w:rsidTr="00037D70">
            <w:tc>
              <w:tcPr>
                <w:tcW w:w="9675" w:type="dxa"/>
              </w:tcPr>
              <w:p w14:paraId="09877CD6" w14:textId="4631A726"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UAB „</w:t>
                </w:r>
                <w:r w:rsidR="00A15F8D">
                  <w:rPr>
                    <w:rFonts w:cstheme="minorHAnsi"/>
                    <w:b/>
                    <w:bCs/>
                    <w:sz w:val="22"/>
                    <w:szCs w:val="22"/>
                  </w:rPr>
                  <w:t xml:space="preserve">Telšių </w:t>
                </w:r>
                <w:r w:rsidR="00AF6A72">
                  <w:rPr>
                    <w:rFonts w:cstheme="minorHAnsi"/>
                    <w:b/>
                    <w:bCs/>
                    <w:sz w:val="22"/>
                    <w:szCs w:val="22"/>
                  </w:rPr>
                  <w:t>vandenys</w:t>
                </w:r>
                <w:r w:rsidRPr="001F45C3">
                  <w:rPr>
                    <w:rFonts w:cstheme="minorHAnsi"/>
                    <w:b/>
                    <w:bCs/>
                    <w:sz w:val="22"/>
                    <w:szCs w:val="22"/>
                  </w:rPr>
                  <w:t>“</w:t>
                </w:r>
              </w:p>
            </w:tc>
          </w:tr>
          <w:tr w:rsidR="00617982" w:rsidRPr="00780655" w14:paraId="1929B781" w14:textId="77777777" w:rsidTr="00037D70">
            <w:trPr>
              <w:trHeight w:val="78"/>
            </w:trPr>
            <w:tc>
              <w:tcPr>
                <w:tcW w:w="9675" w:type="dxa"/>
                <w:tcBorders>
                  <w:top w:val="single" w:sz="4" w:space="0" w:color="000000"/>
                </w:tcBorders>
              </w:tcPr>
              <w:p w14:paraId="1136DD2A" w14:textId="77777777" w:rsidR="00A15F8D"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Uždaroji akcinė bendrovė, </w:t>
                </w:r>
                <w:r w:rsidR="00A15F8D" w:rsidRPr="00A15F8D">
                  <w:rPr>
                    <w:rFonts w:cstheme="minorHAnsi"/>
                    <w:b/>
                    <w:bCs/>
                    <w:sz w:val="22"/>
                    <w:szCs w:val="22"/>
                  </w:rPr>
                  <w:t>Plungės g. 55, 87327 Telšiai, Lietuva</w:t>
                </w:r>
              </w:p>
              <w:p w14:paraId="69DF7A6C" w14:textId="5A7025C2" w:rsidR="00617982" w:rsidRPr="0060132B"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Tel. </w:t>
                </w:r>
                <w:r w:rsidR="00A15F8D" w:rsidRPr="00A15F8D">
                  <w:rPr>
                    <w:rFonts w:cstheme="minorHAnsi"/>
                    <w:b/>
                    <w:bCs/>
                    <w:sz w:val="22"/>
                    <w:szCs w:val="22"/>
                  </w:rPr>
                  <w:t>+370 (444) 54 000</w:t>
                </w:r>
                <w:r w:rsidRPr="001F45C3">
                  <w:rPr>
                    <w:rFonts w:cstheme="minorHAnsi"/>
                    <w:b/>
                    <w:bCs/>
                    <w:sz w:val="22"/>
                    <w:szCs w:val="22"/>
                  </w:rPr>
                  <w:t xml:space="preserve">. El. paštas </w:t>
                </w:r>
                <w:hyperlink r:id="rId12" w:history="1">
                  <w:r w:rsidR="0060132B" w:rsidRPr="0060132B">
                    <w:rPr>
                      <w:rFonts w:cstheme="minorHAnsi"/>
                      <w:b/>
                      <w:bCs/>
                      <w:sz w:val="22"/>
                      <w:szCs w:val="22"/>
                    </w:rPr>
                    <w:t>info@telsiuvandenys.lt</w:t>
                  </w:r>
                </w:hyperlink>
                <w:r w:rsidR="0060132B">
                  <w:rPr>
                    <w:rFonts w:cstheme="minorHAnsi"/>
                    <w:b/>
                    <w:bCs/>
                    <w:sz w:val="22"/>
                    <w:szCs w:val="22"/>
                  </w:rPr>
                  <w:t xml:space="preserve"> </w:t>
                </w:r>
                <w:r w:rsidR="0060132B" w:rsidRPr="0060132B">
                  <w:rPr>
                    <w:rFonts w:cstheme="minorHAnsi"/>
                    <w:b/>
                    <w:bCs/>
                    <w:sz w:val="22"/>
                    <w:szCs w:val="22"/>
                  </w:rPr>
                  <w:t xml:space="preserve"> </w:t>
                </w:r>
              </w:p>
              <w:p w14:paraId="3D68663D" w14:textId="6ADB229D"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Duomenys kaupiami ir saugomi Juridinių asmenų registre, kodas </w:t>
                </w:r>
                <w:r w:rsidR="0060132B" w:rsidRPr="0060132B">
                  <w:rPr>
                    <w:rFonts w:cstheme="minorHAnsi"/>
                    <w:b/>
                    <w:bCs/>
                    <w:sz w:val="22"/>
                    <w:szCs w:val="22"/>
                  </w:rPr>
                  <w:t>180153137</w:t>
                </w:r>
                <w:r w:rsidR="00AF6A72">
                  <w:rPr>
                    <w:rFonts w:cstheme="minorHAnsi"/>
                    <w:b/>
                    <w:bCs/>
                    <w:sz w:val="22"/>
                    <w:szCs w:val="22"/>
                  </w:rPr>
                  <w:t>,</w:t>
                </w:r>
                <w:r w:rsidRPr="001F45C3">
                  <w:rPr>
                    <w:rFonts w:cstheme="minorHAnsi"/>
                    <w:b/>
                    <w:bCs/>
                    <w:sz w:val="22"/>
                    <w:szCs w:val="22"/>
                  </w:rPr>
                  <w:t xml:space="preserve"> PVM kodas </w:t>
                </w:r>
                <w:r w:rsidR="0060132B" w:rsidRPr="0060132B">
                  <w:rPr>
                    <w:rFonts w:cstheme="minorHAnsi"/>
                    <w:b/>
                    <w:bCs/>
                    <w:sz w:val="22"/>
                    <w:szCs w:val="22"/>
                  </w:rPr>
                  <w:t>LT801531314</w:t>
                </w:r>
              </w:p>
              <w:p w14:paraId="6927064D" w14:textId="77777777" w:rsidR="00617982" w:rsidRPr="001F45C3" w:rsidRDefault="00617982" w:rsidP="00617982">
                <w:pPr>
                  <w:spacing w:after="120" w:line="20" w:lineRule="atLeast"/>
                  <w:contextualSpacing/>
                  <w:jc w:val="center"/>
                  <w:rPr>
                    <w:rFonts w:cstheme="minorHAnsi"/>
                    <w:b/>
                    <w:bCs/>
                    <w:sz w:val="22"/>
                    <w:szCs w:val="22"/>
                  </w:rPr>
                </w:pPr>
              </w:p>
            </w:tc>
          </w:tr>
        </w:tbl>
        <w:p w14:paraId="7071892E" w14:textId="77777777" w:rsidR="00C32E53" w:rsidRPr="00780655" w:rsidRDefault="00C32E53" w:rsidP="00617982">
          <w:pPr>
            <w:spacing w:after="120" w:line="20" w:lineRule="atLeast"/>
            <w:contextualSpacing/>
            <w:jc w:val="center"/>
            <w:rPr>
              <w:rFonts w:cstheme="minorHAnsi"/>
              <w:color w:val="00B050"/>
              <w:sz w:val="24"/>
              <w:szCs w:val="24"/>
            </w:rPr>
          </w:pPr>
        </w:p>
        <w:p w14:paraId="4EA8A830" w14:textId="77777777" w:rsidR="00C32E53" w:rsidRPr="002234C9" w:rsidRDefault="00EB164F" w:rsidP="00DE7037">
          <w:pPr>
            <w:tabs>
              <w:tab w:val="left" w:pos="870"/>
            </w:tabs>
            <w:spacing w:after="120" w:line="20" w:lineRule="atLeast"/>
            <w:contextualSpacing/>
            <w:rPr>
              <w:rFonts w:cstheme="minorHAnsi"/>
              <w:color w:val="00B050"/>
              <w:sz w:val="24"/>
              <w:szCs w:val="24"/>
              <w:lang w:val="sv-SE"/>
            </w:rPr>
          </w:pPr>
          <w:r w:rsidRPr="00780655">
            <w:rPr>
              <w:rFonts w:cstheme="minorHAnsi"/>
              <w:color w:val="00B050"/>
              <w:sz w:val="24"/>
              <w:szCs w:val="24"/>
            </w:rPr>
            <w:tab/>
          </w:r>
        </w:p>
        <w:p w14:paraId="37492AA8" w14:textId="77777777" w:rsidR="00D526C8" w:rsidRPr="00780655" w:rsidRDefault="00D526C8" w:rsidP="004E4612">
          <w:pPr>
            <w:spacing w:after="120" w:line="20" w:lineRule="atLeast"/>
            <w:contextualSpacing/>
            <w:jc w:val="center"/>
            <w:rPr>
              <w:rFonts w:cstheme="minorHAnsi"/>
              <w:sz w:val="24"/>
              <w:szCs w:val="24"/>
            </w:rPr>
          </w:pPr>
        </w:p>
        <w:p w14:paraId="0CF6341E" w14:textId="77777777" w:rsidR="00D526C8" w:rsidRPr="00F159D0" w:rsidRDefault="00D526C8" w:rsidP="00BF13E1">
          <w:pPr>
            <w:spacing w:after="120" w:line="20" w:lineRule="atLeast"/>
            <w:ind w:left="3807" w:firstLine="1296"/>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5C3A2881" w14:textId="037CF9A1" w:rsidR="001C24BC" w:rsidRPr="001728BD" w:rsidRDefault="00AC5BF2" w:rsidP="00BF13E1">
          <w:pPr>
            <w:spacing w:after="120" w:line="20" w:lineRule="atLeast"/>
            <w:ind w:left="5103"/>
            <w:contextualSpacing/>
            <w:rPr>
              <w:rFonts w:cstheme="minorHAnsi"/>
              <w:sz w:val="24"/>
              <w:szCs w:val="24"/>
            </w:rPr>
          </w:pPr>
          <w:r w:rsidRPr="00F159D0">
            <w:rPr>
              <w:rFonts w:cstheme="minorHAnsi"/>
              <w:sz w:val="24"/>
              <w:szCs w:val="24"/>
            </w:rPr>
            <w:t>Perkančiojo subjekto</w:t>
          </w:r>
          <w:r w:rsidR="001C24BC" w:rsidRPr="00F159D0">
            <w:rPr>
              <w:rFonts w:cstheme="minorHAnsi"/>
              <w:sz w:val="24"/>
              <w:szCs w:val="24"/>
            </w:rPr>
            <w:t xml:space="preserve"> Viešųjų pirkimų</w:t>
          </w:r>
          <w:r w:rsidR="00BF13E1">
            <w:rPr>
              <w:rFonts w:cstheme="minorHAnsi"/>
              <w:sz w:val="24"/>
              <w:szCs w:val="24"/>
            </w:rPr>
            <w:t xml:space="preserve"> </w:t>
          </w:r>
          <w:r w:rsidR="001C24BC" w:rsidRPr="00F159D0">
            <w:rPr>
              <w:rFonts w:cstheme="minorHAnsi"/>
              <w:sz w:val="24"/>
              <w:szCs w:val="24"/>
            </w:rPr>
            <w:t xml:space="preserve">komisijos </w:t>
          </w:r>
          <w:r w:rsidR="00CB172E">
            <w:rPr>
              <w:rFonts w:cstheme="minorHAnsi"/>
              <w:sz w:val="24"/>
              <w:szCs w:val="24"/>
            </w:rPr>
            <w:t>2026-</w:t>
          </w:r>
          <w:r w:rsidR="00371894">
            <w:rPr>
              <w:rFonts w:cstheme="minorHAnsi"/>
              <w:sz w:val="24"/>
              <w:szCs w:val="24"/>
            </w:rPr>
            <w:t>08</w:t>
          </w:r>
          <w:r w:rsidR="00E87F34">
            <w:rPr>
              <w:rFonts w:cstheme="minorHAnsi"/>
              <w:sz w:val="24"/>
              <w:szCs w:val="24"/>
            </w:rPr>
            <w:t>-</w:t>
          </w:r>
          <w:r w:rsidR="00BF13E1">
            <w:rPr>
              <w:rFonts w:cstheme="minorHAnsi"/>
              <w:sz w:val="24"/>
              <w:szCs w:val="24"/>
            </w:rPr>
            <w:t>13</w:t>
          </w:r>
          <w:r w:rsidR="00052E36" w:rsidRPr="00F159D0">
            <w:rPr>
              <w:rFonts w:cstheme="minorHAnsi"/>
              <w:sz w:val="24"/>
              <w:szCs w:val="24"/>
            </w:rPr>
            <w:t xml:space="preserve"> </w:t>
          </w:r>
          <w:r w:rsidR="001C24BC" w:rsidRPr="00F159D0">
            <w:rPr>
              <w:rFonts w:cstheme="minorHAnsi"/>
              <w:sz w:val="24"/>
              <w:szCs w:val="24"/>
            </w:rPr>
            <w:t>protokolu Nr.</w:t>
          </w:r>
          <w:r w:rsidR="001C24BC" w:rsidRPr="001728BD">
            <w:rPr>
              <w:rFonts w:cstheme="minorHAnsi"/>
              <w:sz w:val="24"/>
              <w:szCs w:val="24"/>
            </w:rPr>
            <w:t xml:space="preserve"> </w:t>
          </w:r>
          <w:r w:rsidR="00BF13E1">
            <w:rPr>
              <w:rFonts w:cstheme="minorHAnsi"/>
              <w:sz w:val="24"/>
              <w:szCs w:val="24"/>
            </w:rPr>
            <w:t>TV08-01</w:t>
          </w:r>
        </w:p>
        <w:p w14:paraId="3E30D340"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22517C9" w14:textId="77777777" w:rsidR="00D526C8" w:rsidRPr="00780655" w:rsidRDefault="00D526C8" w:rsidP="004E4612">
          <w:pPr>
            <w:spacing w:after="120" w:line="20" w:lineRule="atLeast"/>
            <w:contextualSpacing/>
            <w:jc w:val="center"/>
            <w:rPr>
              <w:rFonts w:cstheme="minorHAnsi"/>
              <w:sz w:val="24"/>
              <w:szCs w:val="24"/>
            </w:rPr>
          </w:pPr>
        </w:p>
        <w:p w14:paraId="140E7C8C" w14:textId="77777777" w:rsidR="00D526C8" w:rsidRPr="00780655" w:rsidRDefault="00D526C8" w:rsidP="004E4612">
          <w:pPr>
            <w:spacing w:after="120" w:line="20" w:lineRule="atLeast"/>
            <w:contextualSpacing/>
            <w:jc w:val="center"/>
            <w:rPr>
              <w:rFonts w:cstheme="minorHAnsi"/>
              <w:sz w:val="24"/>
              <w:szCs w:val="24"/>
            </w:rPr>
          </w:pPr>
        </w:p>
        <w:p w14:paraId="0ACCCA86" w14:textId="1F7D99C8"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60132B" w:rsidRPr="000D1B39">
            <w:rPr>
              <w:rFonts w:cstheme="minorHAnsi"/>
              <w:b/>
              <w:bCs/>
              <w:sz w:val="28"/>
              <w:szCs w:val="28"/>
            </w:rPr>
            <w:t>„</w:t>
          </w:r>
          <w:bookmarkStart w:id="2" w:name="_Hlk237324464"/>
          <w:bookmarkStart w:id="3" w:name="_Hlk195866913"/>
          <w:r w:rsidR="0060132B" w:rsidRPr="0060132B">
            <w:rPr>
              <w:rFonts w:cstheme="minorHAnsi"/>
              <w:b/>
              <w:bCs/>
              <w:sz w:val="28"/>
              <w:szCs w:val="28"/>
            </w:rPr>
            <w:t>NUOTEKŲ</w:t>
          </w:r>
          <w:r w:rsidR="00371894">
            <w:rPr>
              <w:rFonts w:cstheme="minorHAnsi"/>
              <w:b/>
              <w:bCs/>
              <w:sz w:val="28"/>
              <w:szCs w:val="28"/>
            </w:rPr>
            <w:t xml:space="preserve"> TINKLŲ STATYBOS DARBAI</w:t>
          </w:r>
          <w:r w:rsidR="0060132B" w:rsidRPr="0060132B">
            <w:rPr>
              <w:rFonts w:cstheme="minorHAnsi"/>
              <w:b/>
              <w:bCs/>
              <w:sz w:val="28"/>
              <w:szCs w:val="28"/>
            </w:rPr>
            <w:t xml:space="preserve"> UPYNOS K., TELŠIŲ R</w:t>
          </w:r>
          <w:r w:rsidR="0060132B">
            <w:rPr>
              <w:rFonts w:cstheme="minorHAnsi"/>
              <w:b/>
              <w:bCs/>
              <w:sz w:val="28"/>
              <w:szCs w:val="28"/>
            </w:rPr>
            <w:t xml:space="preserve">.“ </w:t>
          </w:r>
          <w:r w:rsidR="0060132B" w:rsidRPr="0060132B">
            <w:rPr>
              <w:rFonts w:cstheme="minorHAnsi"/>
              <w:b/>
              <w:bCs/>
              <w:sz w:val="28"/>
              <w:szCs w:val="28"/>
            </w:rPr>
            <w:t xml:space="preserve"> </w:t>
          </w:r>
          <w:bookmarkEnd w:id="2"/>
          <w:r w:rsidR="00F66A0D">
            <w:rPr>
              <w:rFonts w:cstheme="minorHAnsi"/>
              <w:b/>
              <w:bCs/>
              <w:sz w:val="28"/>
              <w:szCs w:val="28"/>
            </w:rPr>
            <w:t>PIRKIM</w:t>
          </w:r>
          <w:bookmarkEnd w:id="3"/>
          <w:r w:rsidR="00871EF7">
            <w:rPr>
              <w:rFonts w:cstheme="minorHAnsi"/>
              <w:b/>
              <w:bCs/>
              <w:sz w:val="28"/>
              <w:szCs w:val="28"/>
            </w:rPr>
            <w:t>O</w:t>
          </w:r>
          <w:bookmarkEnd w:id="0"/>
        </w:p>
        <w:bookmarkEnd w:id="1"/>
        <w:p w14:paraId="6D822AFA" w14:textId="77777777" w:rsidR="00D526C8" w:rsidRPr="009A0F53" w:rsidRDefault="00D526C8" w:rsidP="004E4612">
          <w:pPr>
            <w:spacing w:after="120" w:line="20" w:lineRule="atLeast"/>
            <w:contextualSpacing/>
            <w:jc w:val="center"/>
            <w:rPr>
              <w:rFonts w:cstheme="minorHAnsi"/>
              <w:b/>
              <w:bCs/>
              <w:sz w:val="28"/>
              <w:szCs w:val="28"/>
            </w:rPr>
          </w:pPr>
        </w:p>
        <w:p w14:paraId="35B7B0C8"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6305BB27" w14:textId="6ED6CB88"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371894">
            <w:rPr>
              <w:rFonts w:cstheme="minorHAnsi"/>
              <w:b/>
              <w:bCs/>
              <w:sz w:val="28"/>
              <w:szCs w:val="28"/>
            </w:rPr>
            <w:t>1</w:t>
          </w:r>
          <w:r w:rsidR="00CB172E">
            <w:rPr>
              <w:rFonts w:cstheme="minorHAnsi"/>
              <w:b/>
              <w:bCs/>
              <w:sz w:val="28"/>
              <w:szCs w:val="28"/>
            </w:rPr>
            <w:t xml:space="preserve"> </w:t>
          </w:r>
        </w:p>
        <w:p w14:paraId="6DE9A07B" w14:textId="77777777" w:rsidR="00D526C8" w:rsidRPr="001D68D2" w:rsidRDefault="00D526C8" w:rsidP="0048654D">
          <w:pPr>
            <w:spacing w:after="120" w:line="20" w:lineRule="atLeast"/>
            <w:contextualSpacing/>
            <w:rPr>
              <w:rFonts w:cstheme="minorHAnsi"/>
              <w:sz w:val="28"/>
              <w:szCs w:val="28"/>
            </w:rPr>
          </w:pPr>
        </w:p>
        <w:p w14:paraId="36BE7C4E" w14:textId="77777777" w:rsidR="001C24BC" w:rsidRPr="002234C9" w:rsidRDefault="005F13F0" w:rsidP="004E4612">
          <w:pPr>
            <w:spacing w:after="120" w:line="20" w:lineRule="atLeast"/>
            <w:contextualSpacing/>
            <w:rPr>
              <w:rFonts w:cstheme="minorHAnsi"/>
              <w:lang w:val="sv-SE"/>
            </w:rPr>
          </w:pPr>
          <w:r w:rsidRPr="009A0F53">
            <w:rPr>
              <w:rFonts w:cstheme="minorHAnsi"/>
            </w:rPr>
            <w:br w:type="page"/>
          </w:r>
        </w:p>
        <w:bookmarkStart w:id="4" w:name="_Hlk219961477"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4B38C4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557A6361" w14:textId="3F164631" w:rsidR="005104F3" w:rsidRDefault="001C24BC">
              <w:pPr>
                <w:pStyle w:val="Turinys1"/>
                <w:rPr>
                  <w:noProof/>
                  <w:sz w:val="22"/>
                  <w:szCs w:val="22"/>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37525007" w:history="1">
                <w:r w:rsidR="005104F3" w:rsidRPr="008808A9">
                  <w:rPr>
                    <w:rStyle w:val="Hipersaitas"/>
                    <w:rFonts w:cstheme="minorHAnsi"/>
                    <w:noProof/>
                  </w:rPr>
                  <w:t>1.</w:t>
                </w:r>
                <w:r w:rsidR="005104F3">
                  <w:rPr>
                    <w:noProof/>
                    <w:sz w:val="22"/>
                    <w:szCs w:val="22"/>
                  </w:rPr>
                  <w:tab/>
                </w:r>
                <w:r w:rsidR="005104F3" w:rsidRPr="008808A9">
                  <w:rPr>
                    <w:rStyle w:val="Hipersaitas"/>
                    <w:rFonts w:cstheme="minorHAnsi"/>
                    <w:noProof/>
                  </w:rPr>
                  <w:t>Bendra informacija</w:t>
                </w:r>
                <w:r w:rsidR="005104F3">
                  <w:rPr>
                    <w:noProof/>
                    <w:webHidden/>
                  </w:rPr>
                  <w:tab/>
                </w:r>
                <w:r w:rsidR="005104F3">
                  <w:rPr>
                    <w:noProof/>
                    <w:webHidden/>
                  </w:rPr>
                  <w:fldChar w:fldCharType="begin"/>
                </w:r>
                <w:r w:rsidR="005104F3">
                  <w:rPr>
                    <w:noProof/>
                    <w:webHidden/>
                  </w:rPr>
                  <w:instrText xml:space="preserve"> PAGEREF _Toc237525007 \h </w:instrText>
                </w:r>
                <w:r w:rsidR="005104F3">
                  <w:rPr>
                    <w:noProof/>
                    <w:webHidden/>
                  </w:rPr>
                </w:r>
                <w:r w:rsidR="005104F3">
                  <w:rPr>
                    <w:noProof/>
                    <w:webHidden/>
                  </w:rPr>
                  <w:fldChar w:fldCharType="separate"/>
                </w:r>
                <w:r w:rsidR="005104F3">
                  <w:rPr>
                    <w:noProof/>
                    <w:webHidden/>
                  </w:rPr>
                  <w:t>3</w:t>
                </w:r>
                <w:r w:rsidR="005104F3">
                  <w:rPr>
                    <w:noProof/>
                    <w:webHidden/>
                  </w:rPr>
                  <w:fldChar w:fldCharType="end"/>
                </w:r>
              </w:hyperlink>
            </w:p>
            <w:p w14:paraId="5343702E" w14:textId="4B18E95E" w:rsidR="005104F3" w:rsidRDefault="006D2E6D">
              <w:pPr>
                <w:pStyle w:val="Turinys1"/>
                <w:rPr>
                  <w:noProof/>
                  <w:sz w:val="22"/>
                  <w:szCs w:val="22"/>
                </w:rPr>
              </w:pPr>
              <w:hyperlink w:anchor="_Toc237525008" w:history="1">
                <w:r w:rsidR="005104F3" w:rsidRPr="008808A9">
                  <w:rPr>
                    <w:rStyle w:val="Hipersaitas"/>
                    <w:rFonts w:ascii="Calibri" w:hAnsi="Calibri" w:cs="Calibri"/>
                    <w:noProof/>
                  </w:rPr>
                  <w:t>2</w:t>
                </w:r>
                <w:r w:rsidR="005104F3" w:rsidRPr="008808A9">
                  <w:rPr>
                    <w:rStyle w:val="Hipersaitas"/>
                    <w:noProof/>
                  </w:rPr>
                  <w:t xml:space="preserve">. </w:t>
                </w:r>
                <w:r w:rsidR="005104F3" w:rsidRPr="008808A9">
                  <w:rPr>
                    <w:rStyle w:val="Hipersaitas"/>
                    <w:rFonts w:cstheme="minorHAnsi"/>
                    <w:noProof/>
                  </w:rPr>
                  <w:t>Pirkimo objektas</w:t>
                </w:r>
                <w:r w:rsidR="005104F3">
                  <w:rPr>
                    <w:noProof/>
                    <w:webHidden/>
                  </w:rPr>
                  <w:tab/>
                </w:r>
                <w:r w:rsidR="005104F3">
                  <w:rPr>
                    <w:noProof/>
                    <w:webHidden/>
                  </w:rPr>
                  <w:fldChar w:fldCharType="begin"/>
                </w:r>
                <w:r w:rsidR="005104F3">
                  <w:rPr>
                    <w:noProof/>
                    <w:webHidden/>
                  </w:rPr>
                  <w:instrText xml:space="preserve"> PAGEREF _Toc237525008 \h </w:instrText>
                </w:r>
                <w:r w:rsidR="005104F3">
                  <w:rPr>
                    <w:noProof/>
                    <w:webHidden/>
                  </w:rPr>
                </w:r>
                <w:r w:rsidR="005104F3">
                  <w:rPr>
                    <w:noProof/>
                    <w:webHidden/>
                  </w:rPr>
                  <w:fldChar w:fldCharType="separate"/>
                </w:r>
                <w:r w:rsidR="005104F3">
                  <w:rPr>
                    <w:noProof/>
                    <w:webHidden/>
                  </w:rPr>
                  <w:t>3</w:t>
                </w:r>
                <w:r w:rsidR="005104F3">
                  <w:rPr>
                    <w:noProof/>
                    <w:webHidden/>
                  </w:rPr>
                  <w:fldChar w:fldCharType="end"/>
                </w:r>
              </w:hyperlink>
            </w:p>
            <w:p w14:paraId="5D337CC9" w14:textId="0B2C0CC6" w:rsidR="005104F3" w:rsidRDefault="006D2E6D">
              <w:pPr>
                <w:pStyle w:val="Turinys1"/>
                <w:rPr>
                  <w:noProof/>
                  <w:sz w:val="22"/>
                  <w:szCs w:val="22"/>
                </w:rPr>
              </w:pPr>
              <w:hyperlink w:anchor="_Toc237525009" w:history="1">
                <w:r w:rsidR="005104F3" w:rsidRPr="008808A9">
                  <w:rPr>
                    <w:rStyle w:val="Hipersaitas"/>
                    <w:rFonts w:cstheme="minorHAnsi"/>
                    <w:noProof/>
                  </w:rPr>
                  <w:t>3. Susitikimai su tiekėjais ir objekto apžiūra</w:t>
                </w:r>
                <w:r w:rsidR="005104F3">
                  <w:rPr>
                    <w:noProof/>
                    <w:webHidden/>
                  </w:rPr>
                  <w:tab/>
                </w:r>
                <w:r w:rsidR="005104F3">
                  <w:rPr>
                    <w:noProof/>
                    <w:webHidden/>
                  </w:rPr>
                  <w:fldChar w:fldCharType="begin"/>
                </w:r>
                <w:r w:rsidR="005104F3">
                  <w:rPr>
                    <w:noProof/>
                    <w:webHidden/>
                  </w:rPr>
                  <w:instrText xml:space="preserve"> PAGEREF _Toc237525009 \h </w:instrText>
                </w:r>
                <w:r w:rsidR="005104F3">
                  <w:rPr>
                    <w:noProof/>
                    <w:webHidden/>
                  </w:rPr>
                </w:r>
                <w:r w:rsidR="005104F3">
                  <w:rPr>
                    <w:noProof/>
                    <w:webHidden/>
                  </w:rPr>
                  <w:fldChar w:fldCharType="separate"/>
                </w:r>
                <w:r w:rsidR="005104F3">
                  <w:rPr>
                    <w:noProof/>
                    <w:webHidden/>
                  </w:rPr>
                  <w:t>4</w:t>
                </w:r>
                <w:r w:rsidR="005104F3">
                  <w:rPr>
                    <w:noProof/>
                    <w:webHidden/>
                  </w:rPr>
                  <w:fldChar w:fldCharType="end"/>
                </w:r>
              </w:hyperlink>
            </w:p>
            <w:p w14:paraId="1B471053" w14:textId="14C7BD69" w:rsidR="005104F3" w:rsidRDefault="006D2E6D">
              <w:pPr>
                <w:pStyle w:val="Turinys1"/>
                <w:rPr>
                  <w:noProof/>
                  <w:sz w:val="22"/>
                  <w:szCs w:val="22"/>
                </w:rPr>
              </w:pPr>
              <w:hyperlink w:anchor="_Toc237525010" w:history="1">
                <w:r w:rsidR="005104F3" w:rsidRPr="008808A9">
                  <w:rPr>
                    <w:rStyle w:val="Hipersaitas"/>
                    <w:rFonts w:cstheme="majorHAnsi"/>
                    <w:noProof/>
                  </w:rPr>
                  <w:t xml:space="preserve">4. </w:t>
                </w:r>
                <w:r w:rsidR="005104F3" w:rsidRPr="008808A9">
                  <w:rPr>
                    <w:rStyle w:val="Hipersaitas"/>
                    <w:rFonts w:cstheme="minorHAnsi"/>
                    <w:noProof/>
                  </w:rPr>
                  <w:t>Tiekėjų pašalinimo pagrindai ir kvalifikacijos reikalavimai</w:t>
                </w:r>
                <w:r w:rsidR="005104F3">
                  <w:rPr>
                    <w:noProof/>
                    <w:webHidden/>
                  </w:rPr>
                  <w:tab/>
                </w:r>
                <w:r w:rsidR="005104F3">
                  <w:rPr>
                    <w:noProof/>
                    <w:webHidden/>
                  </w:rPr>
                  <w:fldChar w:fldCharType="begin"/>
                </w:r>
                <w:r w:rsidR="005104F3">
                  <w:rPr>
                    <w:noProof/>
                    <w:webHidden/>
                  </w:rPr>
                  <w:instrText xml:space="preserve"> PAGEREF _Toc237525010 \h </w:instrText>
                </w:r>
                <w:r w:rsidR="005104F3">
                  <w:rPr>
                    <w:noProof/>
                    <w:webHidden/>
                  </w:rPr>
                </w:r>
                <w:r w:rsidR="005104F3">
                  <w:rPr>
                    <w:noProof/>
                    <w:webHidden/>
                  </w:rPr>
                  <w:fldChar w:fldCharType="separate"/>
                </w:r>
                <w:r w:rsidR="005104F3">
                  <w:rPr>
                    <w:noProof/>
                    <w:webHidden/>
                  </w:rPr>
                  <w:t>4</w:t>
                </w:r>
                <w:r w:rsidR="005104F3">
                  <w:rPr>
                    <w:noProof/>
                    <w:webHidden/>
                  </w:rPr>
                  <w:fldChar w:fldCharType="end"/>
                </w:r>
              </w:hyperlink>
            </w:p>
            <w:p w14:paraId="104A09CF" w14:textId="2DFA3D9B" w:rsidR="005104F3" w:rsidRDefault="006D2E6D">
              <w:pPr>
                <w:pStyle w:val="Turinys1"/>
                <w:rPr>
                  <w:noProof/>
                  <w:sz w:val="22"/>
                  <w:szCs w:val="22"/>
                </w:rPr>
              </w:pPr>
              <w:hyperlink w:anchor="_Toc237525011" w:history="1">
                <w:r w:rsidR="005104F3" w:rsidRPr="008808A9">
                  <w:rPr>
                    <w:rStyle w:val="Hipersaitas"/>
                    <w:rFonts w:cstheme="minorHAnsi"/>
                    <w:noProof/>
                  </w:rPr>
                  <w:t>5.</w:t>
                </w:r>
                <w:r w:rsidR="005104F3" w:rsidRPr="008808A9">
                  <w:rPr>
                    <w:rStyle w:val="Hipersaitas"/>
                    <w:rFonts w:ascii="Calibri" w:hAnsi="Calibri" w:cs="Calibri"/>
                    <w:noProof/>
                  </w:rPr>
                  <w:t>Reikalavimai, susiję su nacionaliniu saugumu</w:t>
                </w:r>
                <w:r w:rsidR="005104F3">
                  <w:rPr>
                    <w:noProof/>
                    <w:webHidden/>
                  </w:rPr>
                  <w:tab/>
                </w:r>
                <w:r w:rsidR="005104F3">
                  <w:rPr>
                    <w:noProof/>
                    <w:webHidden/>
                  </w:rPr>
                  <w:fldChar w:fldCharType="begin"/>
                </w:r>
                <w:r w:rsidR="005104F3">
                  <w:rPr>
                    <w:noProof/>
                    <w:webHidden/>
                  </w:rPr>
                  <w:instrText xml:space="preserve"> PAGEREF _Toc237525011 \h </w:instrText>
                </w:r>
                <w:r w:rsidR="005104F3">
                  <w:rPr>
                    <w:noProof/>
                    <w:webHidden/>
                  </w:rPr>
                </w:r>
                <w:r w:rsidR="005104F3">
                  <w:rPr>
                    <w:noProof/>
                    <w:webHidden/>
                  </w:rPr>
                  <w:fldChar w:fldCharType="separate"/>
                </w:r>
                <w:r w:rsidR="005104F3">
                  <w:rPr>
                    <w:noProof/>
                    <w:webHidden/>
                  </w:rPr>
                  <w:t>4</w:t>
                </w:r>
                <w:r w:rsidR="005104F3">
                  <w:rPr>
                    <w:noProof/>
                    <w:webHidden/>
                  </w:rPr>
                  <w:fldChar w:fldCharType="end"/>
                </w:r>
              </w:hyperlink>
            </w:p>
            <w:p w14:paraId="036712E2" w14:textId="0181579D" w:rsidR="005104F3" w:rsidRDefault="006D2E6D">
              <w:pPr>
                <w:pStyle w:val="Turinys1"/>
                <w:rPr>
                  <w:noProof/>
                  <w:sz w:val="22"/>
                  <w:szCs w:val="22"/>
                </w:rPr>
              </w:pPr>
              <w:hyperlink w:anchor="_Toc237525012" w:history="1">
                <w:r w:rsidR="005104F3" w:rsidRPr="008808A9">
                  <w:rPr>
                    <w:rStyle w:val="Hipersaitas"/>
                    <w:noProof/>
                  </w:rPr>
                  <w:t>6. Specialieji reikalavimai pasiūlymų rengimui ir pateikimui</w:t>
                </w:r>
                <w:r w:rsidR="005104F3">
                  <w:rPr>
                    <w:noProof/>
                    <w:webHidden/>
                  </w:rPr>
                  <w:tab/>
                </w:r>
                <w:r w:rsidR="005104F3">
                  <w:rPr>
                    <w:noProof/>
                    <w:webHidden/>
                  </w:rPr>
                  <w:fldChar w:fldCharType="begin"/>
                </w:r>
                <w:r w:rsidR="005104F3">
                  <w:rPr>
                    <w:noProof/>
                    <w:webHidden/>
                  </w:rPr>
                  <w:instrText xml:space="preserve"> PAGEREF _Toc237525012 \h </w:instrText>
                </w:r>
                <w:r w:rsidR="005104F3">
                  <w:rPr>
                    <w:noProof/>
                    <w:webHidden/>
                  </w:rPr>
                </w:r>
                <w:r w:rsidR="005104F3">
                  <w:rPr>
                    <w:noProof/>
                    <w:webHidden/>
                  </w:rPr>
                  <w:fldChar w:fldCharType="separate"/>
                </w:r>
                <w:r w:rsidR="005104F3">
                  <w:rPr>
                    <w:noProof/>
                    <w:webHidden/>
                  </w:rPr>
                  <w:t>5</w:t>
                </w:r>
                <w:r w:rsidR="005104F3">
                  <w:rPr>
                    <w:noProof/>
                    <w:webHidden/>
                  </w:rPr>
                  <w:fldChar w:fldCharType="end"/>
                </w:r>
              </w:hyperlink>
            </w:p>
            <w:p w14:paraId="244C22EC" w14:textId="7C12368D" w:rsidR="005104F3" w:rsidRDefault="006D2E6D">
              <w:pPr>
                <w:pStyle w:val="Turinys1"/>
                <w:rPr>
                  <w:noProof/>
                  <w:sz w:val="22"/>
                  <w:szCs w:val="22"/>
                </w:rPr>
              </w:pPr>
              <w:hyperlink w:anchor="_Toc237525013" w:history="1">
                <w:r w:rsidR="005104F3" w:rsidRPr="008808A9">
                  <w:rPr>
                    <w:rStyle w:val="Hipersaitas"/>
                    <w:rFonts w:eastAsia="Calibri" w:cstheme="minorHAnsi"/>
                    <w:noProof/>
                  </w:rPr>
                  <w:t>7.</w:t>
                </w:r>
                <w:r w:rsidR="005104F3">
                  <w:rPr>
                    <w:noProof/>
                    <w:sz w:val="22"/>
                    <w:szCs w:val="22"/>
                  </w:rPr>
                  <w:tab/>
                </w:r>
                <w:r w:rsidR="005104F3" w:rsidRPr="008808A9">
                  <w:rPr>
                    <w:rStyle w:val="Hipersaitas"/>
                    <w:rFonts w:cstheme="minorHAnsi"/>
                    <w:noProof/>
                  </w:rPr>
                  <w:t>Pasiūlymo galiojimo užtikrinimas</w:t>
                </w:r>
                <w:r w:rsidR="005104F3">
                  <w:rPr>
                    <w:noProof/>
                    <w:webHidden/>
                  </w:rPr>
                  <w:tab/>
                </w:r>
                <w:r w:rsidR="005104F3">
                  <w:rPr>
                    <w:noProof/>
                    <w:webHidden/>
                  </w:rPr>
                  <w:fldChar w:fldCharType="begin"/>
                </w:r>
                <w:r w:rsidR="005104F3">
                  <w:rPr>
                    <w:noProof/>
                    <w:webHidden/>
                  </w:rPr>
                  <w:instrText xml:space="preserve"> PAGEREF _Toc237525013 \h </w:instrText>
                </w:r>
                <w:r w:rsidR="005104F3">
                  <w:rPr>
                    <w:noProof/>
                    <w:webHidden/>
                  </w:rPr>
                </w:r>
                <w:r w:rsidR="005104F3">
                  <w:rPr>
                    <w:noProof/>
                    <w:webHidden/>
                  </w:rPr>
                  <w:fldChar w:fldCharType="separate"/>
                </w:r>
                <w:r w:rsidR="005104F3">
                  <w:rPr>
                    <w:noProof/>
                    <w:webHidden/>
                  </w:rPr>
                  <w:t>6</w:t>
                </w:r>
                <w:r w:rsidR="005104F3">
                  <w:rPr>
                    <w:noProof/>
                    <w:webHidden/>
                  </w:rPr>
                  <w:fldChar w:fldCharType="end"/>
                </w:r>
              </w:hyperlink>
            </w:p>
            <w:p w14:paraId="17E481C4" w14:textId="30407A8D" w:rsidR="005104F3" w:rsidRDefault="006D2E6D">
              <w:pPr>
                <w:pStyle w:val="Turinys1"/>
                <w:rPr>
                  <w:noProof/>
                  <w:sz w:val="22"/>
                  <w:szCs w:val="22"/>
                </w:rPr>
              </w:pPr>
              <w:hyperlink w:anchor="_Toc237525014" w:history="1">
                <w:r w:rsidR="005104F3" w:rsidRPr="008808A9">
                  <w:rPr>
                    <w:rStyle w:val="Hipersaitas"/>
                    <w:rFonts w:cstheme="minorHAnsi"/>
                    <w:noProof/>
                  </w:rPr>
                  <w:t>8.</w:t>
                </w:r>
                <w:r w:rsidR="005104F3">
                  <w:rPr>
                    <w:noProof/>
                    <w:sz w:val="22"/>
                    <w:szCs w:val="22"/>
                  </w:rPr>
                  <w:tab/>
                </w:r>
                <w:r w:rsidR="005104F3" w:rsidRPr="008808A9">
                  <w:rPr>
                    <w:rStyle w:val="Hipersaitas"/>
                    <w:rFonts w:cstheme="minorHAnsi"/>
                    <w:noProof/>
                  </w:rPr>
                  <w:t>Elektroninis aukcionas</w:t>
                </w:r>
                <w:r w:rsidR="005104F3">
                  <w:rPr>
                    <w:noProof/>
                    <w:webHidden/>
                  </w:rPr>
                  <w:tab/>
                </w:r>
                <w:r w:rsidR="005104F3">
                  <w:rPr>
                    <w:noProof/>
                    <w:webHidden/>
                  </w:rPr>
                  <w:fldChar w:fldCharType="begin"/>
                </w:r>
                <w:r w:rsidR="005104F3">
                  <w:rPr>
                    <w:noProof/>
                    <w:webHidden/>
                  </w:rPr>
                  <w:instrText xml:space="preserve"> PAGEREF _Toc237525014 \h </w:instrText>
                </w:r>
                <w:r w:rsidR="005104F3">
                  <w:rPr>
                    <w:noProof/>
                    <w:webHidden/>
                  </w:rPr>
                </w:r>
                <w:r w:rsidR="005104F3">
                  <w:rPr>
                    <w:noProof/>
                    <w:webHidden/>
                  </w:rPr>
                  <w:fldChar w:fldCharType="separate"/>
                </w:r>
                <w:r w:rsidR="005104F3">
                  <w:rPr>
                    <w:noProof/>
                    <w:webHidden/>
                  </w:rPr>
                  <w:t>7</w:t>
                </w:r>
                <w:r w:rsidR="005104F3">
                  <w:rPr>
                    <w:noProof/>
                    <w:webHidden/>
                  </w:rPr>
                  <w:fldChar w:fldCharType="end"/>
                </w:r>
              </w:hyperlink>
            </w:p>
            <w:p w14:paraId="3453015D" w14:textId="2CA5C1E2" w:rsidR="005104F3" w:rsidRDefault="006D2E6D">
              <w:pPr>
                <w:pStyle w:val="Turinys1"/>
                <w:rPr>
                  <w:noProof/>
                  <w:sz w:val="22"/>
                  <w:szCs w:val="22"/>
                </w:rPr>
              </w:pPr>
              <w:hyperlink w:anchor="_Toc237525015" w:history="1">
                <w:r w:rsidR="005104F3" w:rsidRPr="008808A9">
                  <w:rPr>
                    <w:rStyle w:val="Hipersaitas"/>
                    <w:rFonts w:cstheme="minorHAnsi"/>
                    <w:noProof/>
                  </w:rPr>
                  <w:t>9.</w:t>
                </w:r>
                <w:r w:rsidR="005104F3">
                  <w:rPr>
                    <w:noProof/>
                    <w:sz w:val="22"/>
                    <w:szCs w:val="22"/>
                  </w:rPr>
                  <w:tab/>
                </w:r>
                <w:r w:rsidR="005104F3" w:rsidRPr="008808A9">
                  <w:rPr>
                    <w:rStyle w:val="Hipersaitas"/>
                    <w:rFonts w:cstheme="minorHAnsi"/>
                    <w:noProof/>
                  </w:rPr>
                  <w:t>Pasiūlymų vertinimas</w:t>
                </w:r>
                <w:r w:rsidR="005104F3">
                  <w:rPr>
                    <w:noProof/>
                    <w:webHidden/>
                  </w:rPr>
                  <w:tab/>
                </w:r>
                <w:r w:rsidR="005104F3">
                  <w:rPr>
                    <w:noProof/>
                    <w:webHidden/>
                  </w:rPr>
                  <w:fldChar w:fldCharType="begin"/>
                </w:r>
                <w:r w:rsidR="005104F3">
                  <w:rPr>
                    <w:noProof/>
                    <w:webHidden/>
                  </w:rPr>
                  <w:instrText xml:space="preserve"> PAGEREF _Toc237525015 \h </w:instrText>
                </w:r>
                <w:r w:rsidR="005104F3">
                  <w:rPr>
                    <w:noProof/>
                    <w:webHidden/>
                  </w:rPr>
                </w:r>
                <w:r w:rsidR="005104F3">
                  <w:rPr>
                    <w:noProof/>
                    <w:webHidden/>
                  </w:rPr>
                  <w:fldChar w:fldCharType="separate"/>
                </w:r>
                <w:r w:rsidR="005104F3">
                  <w:rPr>
                    <w:noProof/>
                    <w:webHidden/>
                  </w:rPr>
                  <w:t>7</w:t>
                </w:r>
                <w:r w:rsidR="005104F3">
                  <w:rPr>
                    <w:noProof/>
                    <w:webHidden/>
                  </w:rPr>
                  <w:fldChar w:fldCharType="end"/>
                </w:r>
              </w:hyperlink>
            </w:p>
            <w:p w14:paraId="6F68195C" w14:textId="4E4AEC90" w:rsidR="005104F3" w:rsidRDefault="006D2E6D">
              <w:pPr>
                <w:pStyle w:val="Turinys1"/>
                <w:rPr>
                  <w:noProof/>
                  <w:sz w:val="22"/>
                  <w:szCs w:val="22"/>
                </w:rPr>
              </w:pPr>
              <w:hyperlink w:anchor="_Toc237525016" w:history="1">
                <w:r w:rsidR="005104F3" w:rsidRPr="008808A9">
                  <w:rPr>
                    <w:rStyle w:val="Hipersaitas"/>
                    <w:rFonts w:cstheme="minorHAnsi"/>
                    <w:noProof/>
                  </w:rPr>
                  <w:t>10.</w:t>
                </w:r>
                <w:r w:rsidR="005104F3">
                  <w:rPr>
                    <w:noProof/>
                    <w:sz w:val="22"/>
                    <w:szCs w:val="22"/>
                  </w:rPr>
                  <w:tab/>
                </w:r>
                <w:r w:rsidR="005104F3" w:rsidRPr="008808A9">
                  <w:rPr>
                    <w:rStyle w:val="Hipersaitas"/>
                    <w:rFonts w:cstheme="minorHAnsi"/>
                    <w:noProof/>
                  </w:rPr>
                  <w:t>Sutarties sudarymas</w:t>
                </w:r>
                <w:r w:rsidR="005104F3">
                  <w:rPr>
                    <w:noProof/>
                    <w:webHidden/>
                  </w:rPr>
                  <w:tab/>
                </w:r>
                <w:r w:rsidR="005104F3">
                  <w:rPr>
                    <w:noProof/>
                    <w:webHidden/>
                  </w:rPr>
                  <w:fldChar w:fldCharType="begin"/>
                </w:r>
                <w:r w:rsidR="005104F3">
                  <w:rPr>
                    <w:noProof/>
                    <w:webHidden/>
                  </w:rPr>
                  <w:instrText xml:space="preserve"> PAGEREF _Toc237525016 \h </w:instrText>
                </w:r>
                <w:r w:rsidR="005104F3">
                  <w:rPr>
                    <w:noProof/>
                    <w:webHidden/>
                  </w:rPr>
                </w:r>
                <w:r w:rsidR="005104F3">
                  <w:rPr>
                    <w:noProof/>
                    <w:webHidden/>
                  </w:rPr>
                  <w:fldChar w:fldCharType="separate"/>
                </w:r>
                <w:r w:rsidR="005104F3">
                  <w:rPr>
                    <w:noProof/>
                    <w:webHidden/>
                  </w:rPr>
                  <w:t>7</w:t>
                </w:r>
                <w:r w:rsidR="005104F3">
                  <w:rPr>
                    <w:noProof/>
                    <w:webHidden/>
                  </w:rPr>
                  <w:fldChar w:fldCharType="end"/>
                </w:r>
              </w:hyperlink>
            </w:p>
            <w:p w14:paraId="07A1D0B1" w14:textId="5CD9515B" w:rsidR="005104F3" w:rsidRDefault="006D2E6D">
              <w:pPr>
                <w:pStyle w:val="Turinys1"/>
                <w:rPr>
                  <w:noProof/>
                  <w:sz w:val="22"/>
                  <w:szCs w:val="22"/>
                </w:rPr>
              </w:pPr>
              <w:hyperlink w:anchor="_Toc237525017" w:history="1">
                <w:r w:rsidR="005104F3" w:rsidRPr="008808A9">
                  <w:rPr>
                    <w:rStyle w:val="Hipersaitas"/>
                    <w:rFonts w:cstheme="minorHAnsi"/>
                    <w:noProof/>
                  </w:rPr>
                  <w:t>Pirkimo sąlygų 1 priedas „Terminai“</w:t>
                </w:r>
                <w:r w:rsidR="005104F3">
                  <w:rPr>
                    <w:noProof/>
                    <w:webHidden/>
                  </w:rPr>
                  <w:tab/>
                </w:r>
                <w:r w:rsidR="005104F3">
                  <w:rPr>
                    <w:noProof/>
                    <w:webHidden/>
                  </w:rPr>
                  <w:fldChar w:fldCharType="begin"/>
                </w:r>
                <w:r w:rsidR="005104F3">
                  <w:rPr>
                    <w:noProof/>
                    <w:webHidden/>
                  </w:rPr>
                  <w:instrText xml:space="preserve"> PAGEREF _Toc237525017 \h </w:instrText>
                </w:r>
                <w:r w:rsidR="005104F3">
                  <w:rPr>
                    <w:noProof/>
                    <w:webHidden/>
                  </w:rPr>
                </w:r>
                <w:r w:rsidR="005104F3">
                  <w:rPr>
                    <w:noProof/>
                    <w:webHidden/>
                  </w:rPr>
                  <w:fldChar w:fldCharType="separate"/>
                </w:r>
                <w:r w:rsidR="005104F3">
                  <w:rPr>
                    <w:noProof/>
                    <w:webHidden/>
                  </w:rPr>
                  <w:t>8</w:t>
                </w:r>
                <w:r w:rsidR="005104F3">
                  <w:rPr>
                    <w:noProof/>
                    <w:webHidden/>
                  </w:rPr>
                  <w:fldChar w:fldCharType="end"/>
                </w:r>
              </w:hyperlink>
            </w:p>
            <w:p w14:paraId="65CFC9ED" w14:textId="66CACE1D" w:rsidR="005104F3" w:rsidRDefault="006D2E6D">
              <w:pPr>
                <w:pStyle w:val="Turinys2"/>
                <w:rPr>
                  <w:noProof/>
                  <w:sz w:val="22"/>
                  <w:szCs w:val="22"/>
                </w:rPr>
              </w:pPr>
              <w:hyperlink w:anchor="_Toc237525018" w:history="1">
                <w:r w:rsidR="005104F3" w:rsidRPr="008808A9">
                  <w:rPr>
                    <w:rStyle w:val="Hipersaitas"/>
                    <w:rFonts w:eastAsia="Calibri" w:cstheme="minorHAnsi"/>
                    <w:noProof/>
                  </w:rPr>
                  <w:t>Pirkimo sąlygų 2 priedas „Techninė specifikacija“</w:t>
                </w:r>
                <w:r w:rsidR="005104F3">
                  <w:rPr>
                    <w:noProof/>
                    <w:webHidden/>
                  </w:rPr>
                  <w:tab/>
                </w:r>
                <w:r w:rsidR="005104F3">
                  <w:rPr>
                    <w:noProof/>
                    <w:webHidden/>
                  </w:rPr>
                  <w:fldChar w:fldCharType="begin"/>
                </w:r>
                <w:r w:rsidR="005104F3">
                  <w:rPr>
                    <w:noProof/>
                    <w:webHidden/>
                  </w:rPr>
                  <w:instrText xml:space="preserve"> PAGEREF _Toc237525018 \h </w:instrText>
                </w:r>
                <w:r w:rsidR="005104F3">
                  <w:rPr>
                    <w:noProof/>
                    <w:webHidden/>
                  </w:rPr>
                </w:r>
                <w:r w:rsidR="005104F3">
                  <w:rPr>
                    <w:noProof/>
                    <w:webHidden/>
                  </w:rPr>
                  <w:fldChar w:fldCharType="separate"/>
                </w:r>
                <w:r w:rsidR="005104F3">
                  <w:rPr>
                    <w:noProof/>
                    <w:webHidden/>
                  </w:rPr>
                  <w:t>11</w:t>
                </w:r>
                <w:r w:rsidR="005104F3">
                  <w:rPr>
                    <w:noProof/>
                    <w:webHidden/>
                  </w:rPr>
                  <w:fldChar w:fldCharType="end"/>
                </w:r>
              </w:hyperlink>
            </w:p>
            <w:p w14:paraId="6F8268B4" w14:textId="109843C6" w:rsidR="005104F3" w:rsidRDefault="006D2E6D">
              <w:pPr>
                <w:pStyle w:val="Turinys2"/>
                <w:rPr>
                  <w:noProof/>
                  <w:sz w:val="22"/>
                  <w:szCs w:val="22"/>
                </w:rPr>
              </w:pPr>
              <w:hyperlink w:anchor="_Toc237525019" w:history="1">
                <w:r w:rsidR="005104F3" w:rsidRPr="008808A9">
                  <w:rPr>
                    <w:rStyle w:val="Hipersaitas"/>
                    <w:rFonts w:eastAsia="Calibri" w:cstheme="minorHAnsi"/>
                    <w:noProof/>
                  </w:rPr>
                  <w:t>Pirkimo sąlygų 3 priedas „Tiekėjų pašalinimo pagrindai“</w:t>
                </w:r>
                <w:r w:rsidR="005104F3">
                  <w:rPr>
                    <w:noProof/>
                    <w:webHidden/>
                  </w:rPr>
                  <w:tab/>
                </w:r>
                <w:r w:rsidR="005104F3">
                  <w:rPr>
                    <w:noProof/>
                    <w:webHidden/>
                  </w:rPr>
                  <w:fldChar w:fldCharType="begin"/>
                </w:r>
                <w:r w:rsidR="005104F3">
                  <w:rPr>
                    <w:noProof/>
                    <w:webHidden/>
                  </w:rPr>
                  <w:instrText xml:space="preserve"> PAGEREF _Toc237525019 \h </w:instrText>
                </w:r>
                <w:r w:rsidR="005104F3">
                  <w:rPr>
                    <w:noProof/>
                    <w:webHidden/>
                  </w:rPr>
                </w:r>
                <w:r w:rsidR="005104F3">
                  <w:rPr>
                    <w:noProof/>
                    <w:webHidden/>
                  </w:rPr>
                  <w:fldChar w:fldCharType="separate"/>
                </w:r>
                <w:r w:rsidR="005104F3">
                  <w:rPr>
                    <w:noProof/>
                    <w:webHidden/>
                  </w:rPr>
                  <w:t>12</w:t>
                </w:r>
                <w:r w:rsidR="005104F3">
                  <w:rPr>
                    <w:noProof/>
                    <w:webHidden/>
                  </w:rPr>
                  <w:fldChar w:fldCharType="end"/>
                </w:r>
              </w:hyperlink>
            </w:p>
            <w:p w14:paraId="78F7B8E6" w14:textId="150E11DB" w:rsidR="005104F3" w:rsidRDefault="006D2E6D">
              <w:pPr>
                <w:pStyle w:val="Turinys2"/>
                <w:rPr>
                  <w:noProof/>
                  <w:sz w:val="22"/>
                  <w:szCs w:val="22"/>
                </w:rPr>
              </w:pPr>
              <w:hyperlink w:anchor="_Toc237525020" w:history="1">
                <w:r w:rsidR="005104F3" w:rsidRPr="008808A9">
                  <w:rPr>
                    <w:rStyle w:val="Hipersaitas"/>
                    <w:rFonts w:eastAsia="Calibri" w:cstheme="minorHAnsi"/>
                    <w:noProof/>
                  </w:rPr>
                  <w:t>Pirkimo sąlygų 4 priedas „Tiekėjų kvalifikacijos reikalavimai ir reikalaujami kokybės bei aplinkos apsaugos vadybos sistemų standartai“</w:t>
                </w:r>
                <w:r w:rsidR="005104F3">
                  <w:rPr>
                    <w:noProof/>
                    <w:webHidden/>
                  </w:rPr>
                  <w:tab/>
                </w:r>
                <w:r w:rsidR="005104F3">
                  <w:rPr>
                    <w:noProof/>
                    <w:webHidden/>
                  </w:rPr>
                  <w:fldChar w:fldCharType="begin"/>
                </w:r>
                <w:r w:rsidR="005104F3">
                  <w:rPr>
                    <w:noProof/>
                    <w:webHidden/>
                  </w:rPr>
                  <w:instrText xml:space="preserve"> PAGEREF _Toc237525020 \h </w:instrText>
                </w:r>
                <w:r w:rsidR="005104F3">
                  <w:rPr>
                    <w:noProof/>
                    <w:webHidden/>
                  </w:rPr>
                </w:r>
                <w:r w:rsidR="005104F3">
                  <w:rPr>
                    <w:noProof/>
                    <w:webHidden/>
                  </w:rPr>
                  <w:fldChar w:fldCharType="separate"/>
                </w:r>
                <w:r w:rsidR="005104F3">
                  <w:rPr>
                    <w:noProof/>
                    <w:webHidden/>
                  </w:rPr>
                  <w:t>13</w:t>
                </w:r>
                <w:r w:rsidR="005104F3">
                  <w:rPr>
                    <w:noProof/>
                    <w:webHidden/>
                  </w:rPr>
                  <w:fldChar w:fldCharType="end"/>
                </w:r>
              </w:hyperlink>
            </w:p>
            <w:p w14:paraId="527D44F7" w14:textId="68522625" w:rsidR="005104F3" w:rsidRDefault="006D2E6D">
              <w:pPr>
                <w:pStyle w:val="Turinys2"/>
                <w:rPr>
                  <w:noProof/>
                  <w:sz w:val="22"/>
                  <w:szCs w:val="22"/>
                </w:rPr>
              </w:pPr>
              <w:hyperlink w:anchor="_Toc237525021" w:history="1">
                <w:r w:rsidR="005104F3" w:rsidRPr="008808A9">
                  <w:rPr>
                    <w:rStyle w:val="Hipersaitas"/>
                    <w:rFonts w:eastAsia="Calibri" w:cstheme="minorHAnsi"/>
                    <w:noProof/>
                  </w:rPr>
                  <w:t>Pirkimo sąlygų 5 priedas „Europos bendrasis viešųjų pirkimų dokumentas“</w:t>
                </w:r>
                <w:r w:rsidR="005104F3">
                  <w:rPr>
                    <w:noProof/>
                    <w:webHidden/>
                  </w:rPr>
                  <w:tab/>
                </w:r>
                <w:r w:rsidR="005104F3">
                  <w:rPr>
                    <w:noProof/>
                    <w:webHidden/>
                  </w:rPr>
                  <w:fldChar w:fldCharType="begin"/>
                </w:r>
                <w:r w:rsidR="005104F3">
                  <w:rPr>
                    <w:noProof/>
                    <w:webHidden/>
                  </w:rPr>
                  <w:instrText xml:space="preserve"> PAGEREF _Toc237525021 \h </w:instrText>
                </w:r>
                <w:r w:rsidR="005104F3">
                  <w:rPr>
                    <w:noProof/>
                    <w:webHidden/>
                  </w:rPr>
                </w:r>
                <w:r w:rsidR="005104F3">
                  <w:rPr>
                    <w:noProof/>
                    <w:webHidden/>
                  </w:rPr>
                  <w:fldChar w:fldCharType="separate"/>
                </w:r>
                <w:r w:rsidR="005104F3">
                  <w:rPr>
                    <w:noProof/>
                    <w:webHidden/>
                  </w:rPr>
                  <w:t>19</w:t>
                </w:r>
                <w:r w:rsidR="005104F3">
                  <w:rPr>
                    <w:noProof/>
                    <w:webHidden/>
                  </w:rPr>
                  <w:fldChar w:fldCharType="end"/>
                </w:r>
              </w:hyperlink>
            </w:p>
            <w:p w14:paraId="2ACBA9D9" w14:textId="0C84BB88" w:rsidR="005104F3" w:rsidRDefault="006D2E6D">
              <w:pPr>
                <w:pStyle w:val="Turinys2"/>
                <w:rPr>
                  <w:noProof/>
                  <w:sz w:val="22"/>
                  <w:szCs w:val="22"/>
                </w:rPr>
              </w:pPr>
              <w:hyperlink w:anchor="_Toc237525022" w:history="1">
                <w:r w:rsidR="005104F3" w:rsidRPr="008808A9">
                  <w:rPr>
                    <w:rStyle w:val="Hipersaitas"/>
                    <w:rFonts w:eastAsia="Calibri" w:cstheme="minorHAnsi"/>
                    <w:noProof/>
                  </w:rPr>
                  <w:t>Pirkimo sąlygų 6 priedas „Pasiūlymo forma“</w:t>
                </w:r>
                <w:r w:rsidR="005104F3">
                  <w:rPr>
                    <w:noProof/>
                    <w:webHidden/>
                  </w:rPr>
                  <w:tab/>
                </w:r>
                <w:r w:rsidR="005104F3">
                  <w:rPr>
                    <w:noProof/>
                    <w:webHidden/>
                  </w:rPr>
                  <w:fldChar w:fldCharType="begin"/>
                </w:r>
                <w:r w:rsidR="005104F3">
                  <w:rPr>
                    <w:noProof/>
                    <w:webHidden/>
                  </w:rPr>
                  <w:instrText xml:space="preserve"> PAGEREF _Toc237525022 \h </w:instrText>
                </w:r>
                <w:r w:rsidR="005104F3">
                  <w:rPr>
                    <w:noProof/>
                    <w:webHidden/>
                  </w:rPr>
                </w:r>
                <w:r w:rsidR="005104F3">
                  <w:rPr>
                    <w:noProof/>
                    <w:webHidden/>
                  </w:rPr>
                  <w:fldChar w:fldCharType="separate"/>
                </w:r>
                <w:r w:rsidR="005104F3">
                  <w:rPr>
                    <w:noProof/>
                    <w:webHidden/>
                  </w:rPr>
                  <w:t>20</w:t>
                </w:r>
                <w:r w:rsidR="005104F3">
                  <w:rPr>
                    <w:noProof/>
                    <w:webHidden/>
                  </w:rPr>
                  <w:fldChar w:fldCharType="end"/>
                </w:r>
              </w:hyperlink>
            </w:p>
            <w:p w14:paraId="623FB5CF" w14:textId="10C817EF" w:rsidR="005104F3" w:rsidRDefault="006D2E6D">
              <w:pPr>
                <w:pStyle w:val="Turinys2"/>
                <w:rPr>
                  <w:noProof/>
                  <w:sz w:val="22"/>
                  <w:szCs w:val="22"/>
                </w:rPr>
              </w:pPr>
              <w:hyperlink w:anchor="_Toc237525023" w:history="1">
                <w:r w:rsidR="005104F3" w:rsidRPr="008808A9">
                  <w:rPr>
                    <w:rStyle w:val="Hipersaitas"/>
                    <w:noProof/>
                  </w:rPr>
                  <w:t>Pirkimo sąlygų 7 priedas „Pasiūlymų vertinimo kriterijai ir sąlygos“</w:t>
                </w:r>
                <w:r w:rsidR="005104F3">
                  <w:rPr>
                    <w:noProof/>
                    <w:webHidden/>
                  </w:rPr>
                  <w:tab/>
                </w:r>
                <w:r w:rsidR="005104F3">
                  <w:rPr>
                    <w:noProof/>
                    <w:webHidden/>
                  </w:rPr>
                  <w:fldChar w:fldCharType="begin"/>
                </w:r>
                <w:r w:rsidR="005104F3">
                  <w:rPr>
                    <w:noProof/>
                    <w:webHidden/>
                  </w:rPr>
                  <w:instrText xml:space="preserve"> PAGEREF _Toc237525023 \h </w:instrText>
                </w:r>
                <w:r w:rsidR="005104F3">
                  <w:rPr>
                    <w:noProof/>
                    <w:webHidden/>
                  </w:rPr>
                </w:r>
                <w:r w:rsidR="005104F3">
                  <w:rPr>
                    <w:noProof/>
                    <w:webHidden/>
                  </w:rPr>
                  <w:fldChar w:fldCharType="separate"/>
                </w:r>
                <w:r w:rsidR="005104F3">
                  <w:rPr>
                    <w:noProof/>
                    <w:webHidden/>
                  </w:rPr>
                  <w:t>21</w:t>
                </w:r>
                <w:r w:rsidR="005104F3">
                  <w:rPr>
                    <w:noProof/>
                    <w:webHidden/>
                  </w:rPr>
                  <w:fldChar w:fldCharType="end"/>
                </w:r>
              </w:hyperlink>
            </w:p>
            <w:p w14:paraId="412EA715" w14:textId="2EE84AC8" w:rsidR="005104F3" w:rsidRDefault="006D2E6D">
              <w:pPr>
                <w:pStyle w:val="Turinys2"/>
                <w:rPr>
                  <w:noProof/>
                  <w:sz w:val="22"/>
                  <w:szCs w:val="22"/>
                </w:rPr>
              </w:pPr>
              <w:hyperlink w:anchor="_Toc237525024" w:history="1">
                <w:r w:rsidR="005104F3" w:rsidRPr="008808A9">
                  <w:rPr>
                    <w:rStyle w:val="Hipersaitas"/>
                    <w:noProof/>
                  </w:rPr>
                  <w:t>Pirkimo sąlygų 8 priedas „Rangos sutarties projektas“</w:t>
                </w:r>
                <w:r w:rsidR="005104F3">
                  <w:rPr>
                    <w:noProof/>
                    <w:webHidden/>
                  </w:rPr>
                  <w:tab/>
                </w:r>
                <w:r w:rsidR="005104F3">
                  <w:rPr>
                    <w:noProof/>
                    <w:webHidden/>
                  </w:rPr>
                  <w:fldChar w:fldCharType="begin"/>
                </w:r>
                <w:r w:rsidR="005104F3">
                  <w:rPr>
                    <w:noProof/>
                    <w:webHidden/>
                  </w:rPr>
                  <w:instrText xml:space="preserve"> PAGEREF _Toc237525024 \h </w:instrText>
                </w:r>
                <w:r w:rsidR="005104F3">
                  <w:rPr>
                    <w:noProof/>
                    <w:webHidden/>
                  </w:rPr>
                </w:r>
                <w:r w:rsidR="005104F3">
                  <w:rPr>
                    <w:noProof/>
                    <w:webHidden/>
                  </w:rPr>
                  <w:fldChar w:fldCharType="separate"/>
                </w:r>
                <w:r w:rsidR="005104F3">
                  <w:rPr>
                    <w:noProof/>
                    <w:webHidden/>
                  </w:rPr>
                  <w:t>26</w:t>
                </w:r>
                <w:r w:rsidR="005104F3">
                  <w:rPr>
                    <w:noProof/>
                    <w:webHidden/>
                  </w:rPr>
                  <w:fldChar w:fldCharType="end"/>
                </w:r>
              </w:hyperlink>
            </w:p>
            <w:p w14:paraId="35CCA526" w14:textId="0DE82519" w:rsidR="005104F3" w:rsidRDefault="006D2E6D">
              <w:pPr>
                <w:pStyle w:val="Turinys2"/>
                <w:rPr>
                  <w:noProof/>
                  <w:sz w:val="22"/>
                  <w:szCs w:val="22"/>
                </w:rPr>
              </w:pPr>
              <w:hyperlink w:anchor="_Toc237525025" w:history="1">
                <w:r w:rsidR="005104F3" w:rsidRPr="008808A9">
                  <w:rPr>
                    <w:rStyle w:val="Hipersaitas"/>
                    <w:noProof/>
                  </w:rPr>
                  <w:t>Pirkimo sąlygų 9 priedas „PĮ 58 str. 4</w:t>
                </w:r>
                <w:r w:rsidR="005104F3" w:rsidRPr="008808A9">
                  <w:rPr>
                    <w:rStyle w:val="Hipersaitas"/>
                    <w:noProof/>
                    <w:vertAlign w:val="superscript"/>
                  </w:rPr>
                  <w:t>1</w:t>
                </w:r>
                <w:r w:rsidR="005104F3" w:rsidRPr="008808A9">
                  <w:rPr>
                    <w:rStyle w:val="Hipersaitas"/>
                    <w:noProof/>
                  </w:rPr>
                  <w:t xml:space="preserve"> reikalavimų atitikties deklaracija“</w:t>
                </w:r>
                <w:r w:rsidR="005104F3">
                  <w:rPr>
                    <w:noProof/>
                    <w:webHidden/>
                  </w:rPr>
                  <w:tab/>
                </w:r>
                <w:r w:rsidR="005104F3">
                  <w:rPr>
                    <w:noProof/>
                    <w:webHidden/>
                  </w:rPr>
                  <w:fldChar w:fldCharType="begin"/>
                </w:r>
                <w:r w:rsidR="005104F3">
                  <w:rPr>
                    <w:noProof/>
                    <w:webHidden/>
                  </w:rPr>
                  <w:instrText xml:space="preserve"> PAGEREF _Toc237525025 \h </w:instrText>
                </w:r>
                <w:r w:rsidR="005104F3">
                  <w:rPr>
                    <w:noProof/>
                    <w:webHidden/>
                  </w:rPr>
                </w:r>
                <w:r w:rsidR="005104F3">
                  <w:rPr>
                    <w:noProof/>
                    <w:webHidden/>
                  </w:rPr>
                  <w:fldChar w:fldCharType="separate"/>
                </w:r>
                <w:r w:rsidR="005104F3">
                  <w:rPr>
                    <w:noProof/>
                    <w:webHidden/>
                  </w:rPr>
                  <w:t>27</w:t>
                </w:r>
                <w:r w:rsidR="005104F3">
                  <w:rPr>
                    <w:noProof/>
                    <w:webHidden/>
                  </w:rPr>
                  <w:fldChar w:fldCharType="end"/>
                </w:r>
              </w:hyperlink>
            </w:p>
            <w:p w14:paraId="06E87874" w14:textId="75723581" w:rsidR="005104F3" w:rsidRDefault="006D2E6D">
              <w:pPr>
                <w:pStyle w:val="Turinys2"/>
                <w:rPr>
                  <w:noProof/>
                  <w:sz w:val="22"/>
                  <w:szCs w:val="22"/>
                </w:rPr>
              </w:pPr>
              <w:hyperlink w:anchor="_Toc237525026" w:history="1">
                <w:r w:rsidR="005104F3" w:rsidRPr="008808A9">
                  <w:rPr>
                    <w:rStyle w:val="Hipersaitas"/>
                    <w:rFonts w:eastAsia="Calibri" w:cstheme="minorHAnsi"/>
                    <w:noProof/>
                  </w:rPr>
                  <w:t>Pirkimo sąlygų 10 priedas „Atliktų svarbiausių statybos darbų sąrašas“</w:t>
                </w:r>
                <w:r w:rsidR="005104F3">
                  <w:rPr>
                    <w:noProof/>
                    <w:webHidden/>
                  </w:rPr>
                  <w:tab/>
                </w:r>
                <w:r w:rsidR="005104F3">
                  <w:rPr>
                    <w:noProof/>
                    <w:webHidden/>
                  </w:rPr>
                  <w:fldChar w:fldCharType="begin"/>
                </w:r>
                <w:r w:rsidR="005104F3">
                  <w:rPr>
                    <w:noProof/>
                    <w:webHidden/>
                  </w:rPr>
                  <w:instrText xml:space="preserve"> PAGEREF _Toc237525026 \h </w:instrText>
                </w:r>
                <w:r w:rsidR="005104F3">
                  <w:rPr>
                    <w:noProof/>
                    <w:webHidden/>
                  </w:rPr>
                </w:r>
                <w:r w:rsidR="005104F3">
                  <w:rPr>
                    <w:noProof/>
                    <w:webHidden/>
                  </w:rPr>
                  <w:fldChar w:fldCharType="separate"/>
                </w:r>
                <w:r w:rsidR="005104F3">
                  <w:rPr>
                    <w:noProof/>
                    <w:webHidden/>
                  </w:rPr>
                  <w:t>29</w:t>
                </w:r>
                <w:r w:rsidR="005104F3">
                  <w:rPr>
                    <w:noProof/>
                    <w:webHidden/>
                  </w:rPr>
                  <w:fldChar w:fldCharType="end"/>
                </w:r>
              </w:hyperlink>
            </w:p>
            <w:p w14:paraId="1F619EDC" w14:textId="28855B00" w:rsidR="005104F3" w:rsidRDefault="006D2E6D">
              <w:pPr>
                <w:pStyle w:val="Turinys2"/>
                <w:rPr>
                  <w:noProof/>
                  <w:sz w:val="22"/>
                  <w:szCs w:val="22"/>
                </w:rPr>
              </w:pPr>
              <w:hyperlink w:anchor="_Toc237525027" w:history="1">
                <w:r w:rsidR="005104F3" w:rsidRPr="008808A9">
                  <w:rPr>
                    <w:rStyle w:val="Hipersaitas"/>
                    <w:rFonts w:eastAsia="Calibri" w:cstheme="minorHAnsi"/>
                    <w:noProof/>
                  </w:rPr>
                  <w:t>Pirkimo sąlygų 11 priedas „Specialistų  sąrašas“</w:t>
                </w:r>
                <w:r w:rsidR="005104F3">
                  <w:rPr>
                    <w:noProof/>
                    <w:webHidden/>
                  </w:rPr>
                  <w:tab/>
                </w:r>
                <w:r w:rsidR="005104F3">
                  <w:rPr>
                    <w:noProof/>
                    <w:webHidden/>
                  </w:rPr>
                  <w:fldChar w:fldCharType="begin"/>
                </w:r>
                <w:r w:rsidR="005104F3">
                  <w:rPr>
                    <w:noProof/>
                    <w:webHidden/>
                  </w:rPr>
                  <w:instrText xml:space="preserve"> PAGEREF _Toc237525027 \h </w:instrText>
                </w:r>
                <w:r w:rsidR="005104F3">
                  <w:rPr>
                    <w:noProof/>
                    <w:webHidden/>
                  </w:rPr>
                </w:r>
                <w:r w:rsidR="005104F3">
                  <w:rPr>
                    <w:noProof/>
                    <w:webHidden/>
                  </w:rPr>
                  <w:fldChar w:fldCharType="separate"/>
                </w:r>
                <w:r w:rsidR="005104F3">
                  <w:rPr>
                    <w:noProof/>
                    <w:webHidden/>
                  </w:rPr>
                  <w:t>30</w:t>
                </w:r>
                <w:r w:rsidR="005104F3">
                  <w:rPr>
                    <w:noProof/>
                    <w:webHidden/>
                  </w:rPr>
                  <w:fldChar w:fldCharType="end"/>
                </w:r>
              </w:hyperlink>
            </w:p>
            <w:p w14:paraId="59660777" w14:textId="5F91B111" w:rsidR="005104F3" w:rsidRDefault="006D2E6D">
              <w:pPr>
                <w:pStyle w:val="Turinys2"/>
                <w:rPr>
                  <w:noProof/>
                  <w:sz w:val="22"/>
                  <w:szCs w:val="22"/>
                </w:rPr>
              </w:pPr>
              <w:hyperlink w:anchor="_Toc237525029" w:history="1">
                <w:r w:rsidR="005104F3" w:rsidRPr="008808A9">
                  <w:rPr>
                    <w:rStyle w:val="Hipersaitas"/>
                    <w:rFonts w:eastAsia="Calibri" w:cstheme="minorHAnsi"/>
                    <w:noProof/>
                  </w:rPr>
                  <w:t>Pirkimo sąlygų 12 priedas „Tiekėjo statinio statybos vadovo objektų sąrašas“</w:t>
                </w:r>
                <w:r w:rsidR="005104F3">
                  <w:rPr>
                    <w:noProof/>
                    <w:webHidden/>
                  </w:rPr>
                  <w:tab/>
                </w:r>
                <w:r w:rsidR="005104F3">
                  <w:rPr>
                    <w:noProof/>
                    <w:webHidden/>
                  </w:rPr>
                  <w:fldChar w:fldCharType="begin"/>
                </w:r>
                <w:r w:rsidR="005104F3">
                  <w:rPr>
                    <w:noProof/>
                    <w:webHidden/>
                  </w:rPr>
                  <w:instrText xml:space="preserve"> PAGEREF _Toc237525029 \h </w:instrText>
                </w:r>
                <w:r w:rsidR="005104F3">
                  <w:rPr>
                    <w:noProof/>
                    <w:webHidden/>
                  </w:rPr>
                </w:r>
                <w:r w:rsidR="005104F3">
                  <w:rPr>
                    <w:noProof/>
                    <w:webHidden/>
                  </w:rPr>
                  <w:fldChar w:fldCharType="separate"/>
                </w:r>
                <w:r w:rsidR="005104F3">
                  <w:rPr>
                    <w:noProof/>
                    <w:webHidden/>
                  </w:rPr>
                  <w:t>31</w:t>
                </w:r>
                <w:r w:rsidR="005104F3">
                  <w:rPr>
                    <w:noProof/>
                    <w:webHidden/>
                  </w:rPr>
                  <w:fldChar w:fldCharType="end"/>
                </w:r>
              </w:hyperlink>
            </w:p>
            <w:p w14:paraId="3A3957BE" w14:textId="24EEB935" w:rsidR="005104F3" w:rsidRDefault="006D2E6D">
              <w:pPr>
                <w:pStyle w:val="Turinys2"/>
                <w:rPr>
                  <w:noProof/>
                  <w:sz w:val="22"/>
                  <w:szCs w:val="22"/>
                </w:rPr>
              </w:pPr>
              <w:hyperlink w:anchor="_Toc237525030" w:history="1">
                <w:r w:rsidR="005104F3" w:rsidRPr="008808A9">
                  <w:rPr>
                    <w:rStyle w:val="Hipersaitas"/>
                    <w:rFonts w:eastAsia="Calibri" w:cstheme="minorHAnsi"/>
                    <w:noProof/>
                  </w:rPr>
                  <w:t>Pirkimo sąlygų 13 priedas „Tiekėjo melioracijos statinio statybos vadovo objektų sąrašas“</w:t>
                </w:r>
                <w:r w:rsidR="005104F3">
                  <w:rPr>
                    <w:noProof/>
                    <w:webHidden/>
                  </w:rPr>
                  <w:tab/>
                </w:r>
                <w:r w:rsidR="005104F3">
                  <w:rPr>
                    <w:noProof/>
                    <w:webHidden/>
                  </w:rPr>
                  <w:fldChar w:fldCharType="begin"/>
                </w:r>
                <w:r w:rsidR="005104F3">
                  <w:rPr>
                    <w:noProof/>
                    <w:webHidden/>
                  </w:rPr>
                  <w:instrText xml:space="preserve"> PAGEREF _Toc237525030 \h </w:instrText>
                </w:r>
                <w:r w:rsidR="005104F3">
                  <w:rPr>
                    <w:noProof/>
                    <w:webHidden/>
                  </w:rPr>
                </w:r>
                <w:r w:rsidR="005104F3">
                  <w:rPr>
                    <w:noProof/>
                    <w:webHidden/>
                  </w:rPr>
                  <w:fldChar w:fldCharType="separate"/>
                </w:r>
                <w:r w:rsidR="005104F3">
                  <w:rPr>
                    <w:noProof/>
                    <w:webHidden/>
                  </w:rPr>
                  <w:t>33</w:t>
                </w:r>
                <w:r w:rsidR="005104F3">
                  <w:rPr>
                    <w:noProof/>
                    <w:webHidden/>
                  </w:rPr>
                  <w:fldChar w:fldCharType="end"/>
                </w:r>
              </w:hyperlink>
            </w:p>
            <w:p w14:paraId="44E7E2FF" w14:textId="6350663D" w:rsidR="005104F3" w:rsidRDefault="006D2E6D">
              <w:pPr>
                <w:pStyle w:val="Turinys2"/>
                <w:rPr>
                  <w:noProof/>
                  <w:sz w:val="22"/>
                  <w:szCs w:val="22"/>
                </w:rPr>
              </w:pPr>
              <w:hyperlink w:anchor="_Toc237525031" w:history="1">
                <w:r w:rsidR="005104F3" w:rsidRPr="008808A9">
                  <w:rPr>
                    <w:rStyle w:val="Hipersaitas"/>
                    <w:rFonts w:eastAsia="Calibri" w:cstheme="minorHAnsi"/>
                    <w:noProof/>
                  </w:rPr>
                  <w:t>Pirkimo sąlygų 14 priedas „Tiekėjo deklaracija dėl alkoholio kontrolės sistemos taikymo“</w:t>
                </w:r>
                <w:r w:rsidR="005104F3">
                  <w:rPr>
                    <w:noProof/>
                    <w:webHidden/>
                  </w:rPr>
                  <w:tab/>
                </w:r>
                <w:r w:rsidR="005104F3">
                  <w:rPr>
                    <w:noProof/>
                    <w:webHidden/>
                  </w:rPr>
                  <w:fldChar w:fldCharType="begin"/>
                </w:r>
                <w:r w:rsidR="005104F3">
                  <w:rPr>
                    <w:noProof/>
                    <w:webHidden/>
                  </w:rPr>
                  <w:instrText xml:space="preserve"> PAGEREF _Toc237525031 \h </w:instrText>
                </w:r>
                <w:r w:rsidR="005104F3">
                  <w:rPr>
                    <w:noProof/>
                    <w:webHidden/>
                  </w:rPr>
                </w:r>
                <w:r w:rsidR="005104F3">
                  <w:rPr>
                    <w:noProof/>
                    <w:webHidden/>
                  </w:rPr>
                  <w:fldChar w:fldCharType="separate"/>
                </w:r>
                <w:r w:rsidR="005104F3">
                  <w:rPr>
                    <w:noProof/>
                    <w:webHidden/>
                  </w:rPr>
                  <w:t>35</w:t>
                </w:r>
                <w:r w:rsidR="005104F3">
                  <w:rPr>
                    <w:noProof/>
                    <w:webHidden/>
                  </w:rPr>
                  <w:fldChar w:fldCharType="end"/>
                </w:r>
              </w:hyperlink>
            </w:p>
            <w:p w14:paraId="1E78F15C" w14:textId="0EFC3BB6"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bookmarkEnd w:id="4"/>
              <w:r w:rsidR="007F6E2E" w:rsidRPr="001D68D2">
                <w:rPr>
                  <w:rFonts w:cstheme="minorHAnsi"/>
                  <w:b/>
                  <w:bCs/>
                  <w:color w:val="2B579A"/>
                  <w:shd w:val="clear" w:color="auto" w:fill="E6E6E6"/>
                </w:rPr>
                <w:t xml:space="preserve"> </w:t>
              </w:r>
            </w:p>
          </w:sdtContent>
        </w:sdt>
        <w:p w14:paraId="153AE147" w14:textId="77777777" w:rsidR="009E5549" w:rsidRDefault="009E5549" w:rsidP="001E4218">
          <w:pPr>
            <w:tabs>
              <w:tab w:val="center" w:pos="5071"/>
            </w:tabs>
            <w:spacing w:after="120" w:line="20" w:lineRule="atLeast"/>
            <w:contextualSpacing/>
            <w:jc w:val="center"/>
            <w:rPr>
              <w:rFonts w:cstheme="minorHAnsi"/>
            </w:rPr>
          </w:pPr>
        </w:p>
        <w:p w14:paraId="20D00CD2" w14:textId="5E664A3D"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6888A92E" w14:textId="3462B398"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37525007"/>
      <w:bookmarkStart w:id="6" w:name="_Toc335201954"/>
      <w:bookmarkStart w:id="7" w:name="_Toc147739116"/>
      <w:r w:rsidRPr="001D68D2">
        <w:rPr>
          <w:rFonts w:asciiTheme="minorHAnsi" w:hAnsiTheme="minorHAnsi" w:cstheme="minorHAnsi"/>
        </w:rPr>
        <w:t>Bendra informacija</w:t>
      </w:r>
      <w:bookmarkEnd w:id="5"/>
      <w:r w:rsidR="0070155B">
        <w:rPr>
          <w:rFonts w:asciiTheme="minorHAnsi" w:hAnsiTheme="minorHAnsi" w:cstheme="minorHAnsi"/>
        </w:rPr>
        <w:t xml:space="preserve"> </w:t>
      </w:r>
    </w:p>
    <w:p w14:paraId="5DCF4232" w14:textId="3C687D56" w:rsidR="00DA1796" w:rsidRPr="001E4218"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B053AF" w:rsidRPr="002C6750">
        <w:rPr>
          <w:rFonts w:eastAsia="Calibri" w:cstheme="minorHAnsi"/>
          <w:b/>
          <w:bCs/>
        </w:rPr>
        <w:t>UAB „</w:t>
      </w:r>
      <w:r w:rsidR="0060132B">
        <w:rPr>
          <w:rFonts w:eastAsia="Calibri" w:cstheme="minorHAnsi"/>
          <w:b/>
          <w:bCs/>
        </w:rPr>
        <w:t>Telšių</w:t>
      </w:r>
      <w:r w:rsidR="00AF6A72" w:rsidRPr="002C6750">
        <w:rPr>
          <w:rFonts w:eastAsia="Calibri" w:cstheme="minorHAnsi"/>
          <w:b/>
          <w:bCs/>
        </w:rPr>
        <w:t xml:space="preserve"> vandenys“</w:t>
      </w:r>
      <w:r w:rsidR="00E56BA8" w:rsidRPr="00B31F92">
        <w:rPr>
          <w:rFonts w:eastAsia="Calibri" w:cstheme="minorHAnsi"/>
        </w:rPr>
        <w:t xml:space="preserve">, juridinio asmens kodas </w:t>
      </w:r>
      <w:r w:rsidR="0060132B">
        <w:t>180153137</w:t>
      </w:r>
      <w:r w:rsidR="00B053AF" w:rsidRPr="00B31F92">
        <w:rPr>
          <w:rFonts w:cstheme="minorHAnsi"/>
        </w:rPr>
        <w:t xml:space="preserve">, </w:t>
      </w:r>
      <w:r w:rsidR="00E56BA8" w:rsidRPr="00B31F92">
        <w:rPr>
          <w:rFonts w:eastAsia="Calibri" w:cstheme="minorHAnsi"/>
        </w:rPr>
        <w:t xml:space="preserve">adresas </w:t>
      </w:r>
      <w:r w:rsidR="0060132B" w:rsidRPr="0060132B">
        <w:rPr>
          <w:rFonts w:cstheme="minorHAnsi"/>
        </w:rPr>
        <w:t>Plungės g. 55, 87327 Telšiai, Lietuva</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C69A4" w:rsidRPr="00B31F92">
        <w:rPr>
          <w:rFonts w:eastAsia="Calibri" w:cstheme="minorHAnsi"/>
        </w:rPr>
        <w:t>.</w:t>
      </w:r>
    </w:p>
    <w:p w14:paraId="746C46A0" w14:textId="5D87E6EF" w:rsidR="003D2D03" w:rsidRPr="000460F4" w:rsidRDefault="003D2D03" w:rsidP="00DA1796">
      <w:pPr>
        <w:pStyle w:val="Sraopastraipa"/>
        <w:numPr>
          <w:ilvl w:val="1"/>
          <w:numId w:val="1"/>
        </w:numPr>
        <w:spacing w:after="0" w:line="20" w:lineRule="atLeast"/>
        <w:ind w:left="0" w:firstLine="567"/>
        <w:jc w:val="both"/>
        <w:rPr>
          <w:rFonts w:cstheme="minorHAnsi"/>
        </w:rPr>
      </w:pPr>
      <w:r w:rsidRPr="003D2D03">
        <w:rPr>
          <w:color w:val="000000"/>
        </w:rPr>
        <w:t xml:space="preserve">Perkančiojo subjekto darbuotojo, kuris įgaliotas palaikyti tiesioginį ryšį su tiekėjais ir gauti iš jų (ne tarpininkų) pranešimus, susijusius su pirkimų procedūromis: </w:t>
      </w:r>
      <w:r w:rsidR="00C8381E" w:rsidRPr="000460F4">
        <w:rPr>
          <w:color w:val="000000"/>
        </w:rPr>
        <w:t>Vilius Antanavičius</w:t>
      </w:r>
      <w:r w:rsidRPr="000460F4">
        <w:rPr>
          <w:color w:val="000000"/>
        </w:rPr>
        <w:t>, UAB „</w:t>
      </w:r>
      <w:r w:rsidR="0060132B" w:rsidRPr="000460F4">
        <w:rPr>
          <w:color w:val="000000"/>
        </w:rPr>
        <w:t>Telšių</w:t>
      </w:r>
      <w:r w:rsidRPr="000460F4">
        <w:rPr>
          <w:color w:val="000000"/>
        </w:rPr>
        <w:t xml:space="preserve"> vandenys“ </w:t>
      </w:r>
      <w:r w:rsidR="000C7B80">
        <w:rPr>
          <w:color w:val="000000"/>
        </w:rPr>
        <w:t>tiekimo ir viešųjų pirkimų inžinierius</w:t>
      </w:r>
      <w:r w:rsidRPr="000460F4">
        <w:rPr>
          <w:color w:val="000000"/>
        </w:rPr>
        <w:t xml:space="preserve"> ,tel. :</w:t>
      </w:r>
      <w:r w:rsidR="00C8381E" w:rsidRPr="000460F4">
        <w:rPr>
          <w:color w:val="000000"/>
        </w:rPr>
        <w:t xml:space="preserve"> </w:t>
      </w:r>
      <w:r w:rsidR="000C7B80">
        <w:rPr>
          <w:color w:val="000000"/>
        </w:rPr>
        <w:t>044460728</w:t>
      </w:r>
      <w:r w:rsidRPr="000460F4">
        <w:rPr>
          <w:color w:val="000000"/>
        </w:rPr>
        <w:t xml:space="preserve">; el.paštas: </w:t>
      </w:r>
      <w:r w:rsidR="0060132B" w:rsidRPr="000460F4">
        <w:rPr>
          <w:color w:val="000000"/>
        </w:rPr>
        <w:t>info</w:t>
      </w:r>
      <w:r w:rsidR="0060132B" w:rsidRPr="002234C9">
        <w:rPr>
          <w:color w:val="000000"/>
        </w:rPr>
        <w:t>@telsiuvandenys.lt</w:t>
      </w:r>
      <w:r w:rsidR="00371894">
        <w:rPr>
          <w:color w:val="000000"/>
        </w:rPr>
        <w:t xml:space="preserve"> .</w:t>
      </w:r>
    </w:p>
    <w:p w14:paraId="732B54FF" w14:textId="4FD0604D"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E979B7">
        <w:t xml:space="preserve"> (inžinerinių tinklų statybos ir melioracijos darbų)</w:t>
      </w:r>
      <w:r w:rsidR="005B11B1" w:rsidRPr="00B31F92">
        <w:t xml:space="preserve"> pirkimui</w:t>
      </w:r>
      <w:r w:rsidR="00DA1796" w:rsidRPr="00B31F92">
        <w:t>.</w:t>
      </w:r>
    </w:p>
    <w:p w14:paraId="6068BCDC"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2D223870" w14:textId="36AB0F01"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3"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2C77" w:rsidRPr="00A81B32">
        <w:rPr>
          <w:rFonts w:cstheme="minorHAnsi"/>
        </w:rPr>
        <w:t xml:space="preserve"> ir 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 xml:space="preserve">renginiai ir </w:t>
      </w:r>
      <w:r w:rsidR="00816AFC" w:rsidRPr="00D46FAF">
        <w:rPr>
          <w:rFonts w:cstheme="minorHAnsi"/>
          <w:u w:val="single"/>
        </w:rPr>
        <w:t>kanalizacijos sistemos</w:t>
      </w:r>
      <w:r w:rsidR="008C2BCD">
        <w:rPr>
          <w:rFonts w:cstheme="minorHAnsi"/>
        </w:rPr>
        <w:t xml:space="preserve">, </w:t>
      </w:r>
      <w:r w:rsidR="008C2BCD">
        <w:t>n</w:t>
      </w:r>
      <w:r w:rsidR="008C2BCD" w:rsidRPr="008C2BCD">
        <w:t xml:space="preserve">uotekų valymo ir atliekų tvarkymo įrenginių ir </w:t>
      </w:r>
      <w:r w:rsidR="008C2BCD" w:rsidRPr="00D46FAF">
        <w:rPr>
          <w:u w:val="single"/>
        </w:rPr>
        <w:t>kanalizacijos sistemų statybos darbai</w:t>
      </w:r>
      <w:r w:rsidR="008C2BCD">
        <w:t>.</w:t>
      </w:r>
      <w:r w:rsidRPr="00A81B32">
        <w:rPr>
          <w:rFonts w:cstheme="minorHAnsi"/>
        </w:rPr>
        <w:t xml:space="preserve"> 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14DBE57A" w14:textId="6441623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52FF230E"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20F0B099"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1F8BC13A" w14:textId="12D6DEE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4F809746" w14:textId="77777777" w:rsidR="00B41C66" w:rsidRPr="00780655" w:rsidRDefault="00507DC9" w:rsidP="00717DCC">
      <w:pPr>
        <w:pStyle w:val="Antrat1"/>
        <w:spacing w:line="20" w:lineRule="atLeast"/>
        <w:contextualSpacing/>
      </w:pPr>
      <w:bookmarkStart w:id="8" w:name="_Ref39426332"/>
      <w:bookmarkStart w:id="9" w:name="_Ref39426338"/>
      <w:bookmarkStart w:id="10" w:name="_Toc237525008"/>
      <w:bookmarkEnd w:id="6"/>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8"/>
      <w:bookmarkEnd w:id="9"/>
      <w:bookmarkEnd w:id="10"/>
    </w:p>
    <w:p w14:paraId="13384408" w14:textId="17D667ED"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11" w:name="_Hlk188251924"/>
      <w:r w:rsidRPr="000D1B39">
        <w:rPr>
          <w:rFonts w:eastAsia="Calibri"/>
          <w:color w:val="000000" w:themeColor="text1"/>
        </w:rPr>
        <w:t xml:space="preserve">įsigyti </w:t>
      </w:r>
      <w:bookmarkStart w:id="12" w:name="_Hlk195885473"/>
      <w:bookmarkStart w:id="13" w:name="_Hlk188208217"/>
      <w:r>
        <w:rPr>
          <w:rFonts w:eastAsia="Calibri"/>
          <w:color w:val="000000" w:themeColor="text1"/>
        </w:rPr>
        <w:t xml:space="preserve">buitinių </w:t>
      </w:r>
      <w:r w:rsidRPr="001911E9">
        <w:rPr>
          <w:rFonts w:eastAsia="Calibri"/>
          <w:b/>
          <w:bCs/>
        </w:rPr>
        <w:t xml:space="preserve">nuotekų </w:t>
      </w:r>
      <w:bookmarkEnd w:id="12"/>
      <w:r w:rsidR="00371894">
        <w:rPr>
          <w:rFonts w:eastAsia="Calibri"/>
          <w:b/>
          <w:bCs/>
        </w:rPr>
        <w:t>šalinimo tinklų</w:t>
      </w:r>
      <w:r w:rsidR="00152185" w:rsidRPr="00152185">
        <w:rPr>
          <w:rFonts w:eastAsia="Calibri"/>
          <w:b/>
          <w:bCs/>
        </w:rPr>
        <w:t xml:space="preserve"> statybos </w:t>
      </w:r>
      <w:r w:rsidRPr="00152185">
        <w:rPr>
          <w:rFonts w:eastAsia="Calibri"/>
          <w:b/>
          <w:bCs/>
        </w:rPr>
        <w:t xml:space="preserve">rangos </w:t>
      </w:r>
      <w:bookmarkEnd w:id="11"/>
      <w:bookmarkEnd w:id="13"/>
      <w:r w:rsidR="003D2409">
        <w:rPr>
          <w:rFonts w:eastAsia="Calibri"/>
          <w:b/>
          <w:bCs/>
        </w:rPr>
        <w:t xml:space="preserve">darbus </w:t>
      </w:r>
      <w:r w:rsidR="00152185" w:rsidRPr="00152185">
        <w:rPr>
          <w:rFonts w:eastAsia="Calibri"/>
          <w:b/>
          <w:bCs/>
        </w:rPr>
        <w:t>Upynos k., Telšių r</w:t>
      </w:r>
      <w:r w:rsidRPr="00152185">
        <w:rPr>
          <w:rFonts w:eastAsia="Calibri"/>
          <w:b/>
          <w:bCs/>
        </w:rPr>
        <w:t>.</w:t>
      </w:r>
      <w:r w:rsidR="00344839">
        <w:rPr>
          <w:rFonts w:eastAsia="Calibri"/>
          <w:b/>
          <w:bCs/>
        </w:rPr>
        <w:t xml:space="preserve">, </w:t>
      </w:r>
      <w:r w:rsidR="00344839" w:rsidRPr="00344839">
        <w:rPr>
          <w:rFonts w:eastAsia="Calibri"/>
        </w:rPr>
        <w:t>įskaitant melioracijos statinių pertvarkymo darbus,</w:t>
      </w:r>
      <w:r w:rsidR="00344839">
        <w:rPr>
          <w:rFonts w:eastAsia="Calibri"/>
          <w:b/>
          <w:bCs/>
        </w:rPr>
        <w:t xml:space="preserve"> </w:t>
      </w:r>
      <w:r w:rsidR="000B16E2" w:rsidRPr="000B16E2">
        <w:rPr>
          <w:rFonts w:eastAsia="Calibri"/>
        </w:rPr>
        <w:t>pagal parengtą statinio projektą</w:t>
      </w:r>
      <w:r w:rsidR="000B16E2">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71894" w:rsidRPr="00371894">
        <w:rPr>
          <w:rFonts w:cstheme="minorHAnsi"/>
        </w:rPr>
        <w:t>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įgyvendinant projektą „</w:t>
      </w:r>
      <w:r w:rsidR="003D2409" w:rsidRPr="003D2409">
        <w:rPr>
          <w:rFonts w:cstheme="minorHAnsi"/>
        </w:rPr>
        <w:t>Nuotekų tvarkymo infrastruktūros įrengimas Telšių rajono savivaldybės Upynos kaime”, projekto Nr. 28-204-P-0001</w:t>
      </w:r>
      <w:r w:rsidR="002D4DB3">
        <w:rPr>
          <w:rFonts w:cstheme="minorHAnsi"/>
        </w:rPr>
        <w:t>.</w:t>
      </w:r>
    </w:p>
    <w:p w14:paraId="70969416" w14:textId="76F1414A"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7F573D73"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50DD5312"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55C8C1C3"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lastRenderedPageBreak/>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11BE4915" w14:textId="77777777" w:rsidR="0083071D" w:rsidRPr="00780655" w:rsidRDefault="0083071D" w:rsidP="00DE7037">
      <w:pPr>
        <w:pStyle w:val="Sraopastraipa"/>
        <w:spacing w:after="0" w:line="240" w:lineRule="auto"/>
        <w:ind w:left="0" w:firstLine="567"/>
        <w:jc w:val="both"/>
        <w:rPr>
          <w:rFonts w:cstheme="minorHAnsi"/>
        </w:rPr>
      </w:pPr>
    </w:p>
    <w:p w14:paraId="4C066C0A" w14:textId="77777777" w:rsidR="00D22226" w:rsidRPr="00780655" w:rsidRDefault="00202323" w:rsidP="00202323">
      <w:pPr>
        <w:pStyle w:val="Antrat1"/>
        <w:spacing w:line="20" w:lineRule="atLeast"/>
        <w:contextualSpacing/>
        <w:rPr>
          <w:rFonts w:asciiTheme="minorHAnsi" w:hAnsiTheme="minorHAnsi" w:cstheme="minorHAnsi"/>
        </w:rPr>
      </w:pPr>
      <w:bookmarkStart w:id="14" w:name="_Toc237525009"/>
      <w:r w:rsidRPr="00780655">
        <w:rPr>
          <w:rFonts w:asciiTheme="minorHAnsi" w:hAnsiTheme="minorHAnsi" w:cstheme="minorHAnsi"/>
        </w:rPr>
        <w:t>3.</w:t>
      </w:r>
      <w:r w:rsidR="00D24970" w:rsidRPr="00780655">
        <w:rPr>
          <w:rFonts w:asciiTheme="minorHAnsi" w:hAnsiTheme="minorHAnsi" w:cstheme="minorHAnsi"/>
        </w:rPr>
        <w:t xml:space="preserve"> </w:t>
      </w:r>
      <w:bookmarkStart w:id="15" w:name="_Ref39427921"/>
      <w:bookmarkStart w:id="16" w:name="_Ref39427927"/>
      <w:bookmarkStart w:id="17" w:name="_Ref39740354"/>
      <w:r w:rsidR="00D22226" w:rsidRPr="00780655">
        <w:rPr>
          <w:rFonts w:asciiTheme="minorHAnsi" w:hAnsiTheme="minorHAnsi" w:cstheme="minorHAnsi"/>
        </w:rPr>
        <w:t>Susitikimai su tiekėjais</w:t>
      </w:r>
      <w:bookmarkEnd w:id="15"/>
      <w:bookmarkEnd w:id="16"/>
      <w:r w:rsidR="003B6924" w:rsidRPr="00780655">
        <w:rPr>
          <w:rFonts w:asciiTheme="minorHAnsi" w:hAnsiTheme="minorHAnsi" w:cstheme="minorHAnsi"/>
        </w:rPr>
        <w:t xml:space="preserve"> ir objekto apžiūra</w:t>
      </w:r>
      <w:bookmarkEnd w:id="14"/>
      <w:bookmarkEnd w:id="17"/>
    </w:p>
    <w:p w14:paraId="2D6BAB6D"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169C4EBD" w14:textId="30346400" w:rsidR="00BE0587" w:rsidRPr="002234C9" w:rsidRDefault="00164902" w:rsidP="00164902">
      <w:pPr>
        <w:pStyle w:val="Sraopastraipa"/>
        <w:spacing w:after="0"/>
        <w:ind w:left="0" w:firstLine="567"/>
        <w:jc w:val="both"/>
        <w:rPr>
          <w:rFonts w:cstheme="minorHAnsi"/>
          <w:i/>
          <w:color w:val="FF0000"/>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el.paštu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05856FD9" w14:textId="77777777" w:rsidR="00C94B9F" w:rsidRPr="00780655"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37525010"/>
      <w:r w:rsidRPr="00780655">
        <w:rPr>
          <w:rFonts w:cstheme="majorHAnsi"/>
        </w:rPr>
        <w:t xml:space="preserve">4. </w:t>
      </w:r>
      <w:r w:rsidR="00173ACB" w:rsidRPr="00780655">
        <w:rPr>
          <w:rFonts w:asciiTheme="minorHAnsi" w:hAnsiTheme="minorHAnsi" w:cstheme="minorHAnsi"/>
        </w:rPr>
        <w:t>Tiekėjų pašalinimo pagrindai</w:t>
      </w:r>
      <w:bookmarkEnd w:id="18"/>
      <w:bookmarkEnd w:id="19"/>
      <w:bookmarkEnd w:id="20"/>
      <w:r w:rsidR="00975F1F" w:rsidRPr="00780655">
        <w:rPr>
          <w:rFonts w:asciiTheme="minorHAnsi" w:hAnsiTheme="minorHAnsi" w:cstheme="minorHAnsi"/>
        </w:rPr>
        <w:t xml:space="preserve"> ir kvalifikacijos reikalavimai</w:t>
      </w:r>
      <w:bookmarkEnd w:id="21"/>
    </w:p>
    <w:p w14:paraId="6B207A5F"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2"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2"/>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58038499"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87BF2" w:rsidRPr="00B87BF2" w14:paraId="4D54B1CD" w14:textId="77777777" w:rsidTr="00F90821">
        <w:trPr>
          <w:trHeight w:val="513"/>
        </w:trPr>
        <w:tc>
          <w:tcPr>
            <w:tcW w:w="9747" w:type="dxa"/>
          </w:tcPr>
          <w:p w14:paraId="1A02C59D"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7763DE51" w14:textId="77777777" w:rsidR="00B87BF2" w:rsidRPr="002234C9"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535E05C" w14:textId="77777777" w:rsidR="00A000BE" w:rsidRPr="00780655" w:rsidRDefault="00D24970" w:rsidP="0037632B">
      <w:pPr>
        <w:pStyle w:val="Antrat1"/>
        <w:tabs>
          <w:tab w:val="left" w:pos="567"/>
        </w:tabs>
        <w:spacing w:after="0"/>
        <w:contextualSpacing/>
        <w:jc w:val="both"/>
        <w:rPr>
          <w:rFonts w:cstheme="minorBidi"/>
        </w:rPr>
      </w:pPr>
      <w:bookmarkStart w:id="23" w:name="_Toc237525011"/>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3"/>
      <w:r w:rsidR="009743D3" w:rsidRPr="00780655">
        <w:t xml:space="preserve"> </w:t>
      </w:r>
    </w:p>
    <w:p w14:paraId="79472B63" w14:textId="77777777" w:rsidR="0099084A" w:rsidRDefault="0099084A" w:rsidP="00861A73">
      <w:pPr>
        <w:spacing w:after="0" w:line="240" w:lineRule="auto"/>
        <w:ind w:firstLine="567"/>
        <w:jc w:val="both"/>
        <w:rPr>
          <w:rFonts w:cstheme="minorHAnsi"/>
          <w:color w:val="000000" w:themeColor="text1"/>
        </w:rPr>
      </w:pPr>
    </w:p>
    <w:p w14:paraId="38BD1161" w14:textId="124E06C8" w:rsidR="007C03A1" w:rsidRDefault="00D24970" w:rsidP="007C03A1">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7C03A1" w:rsidRPr="007C03A1">
        <w:rPr>
          <w:rFonts w:cstheme="minorHAnsi"/>
          <w:iCs/>
        </w:rPr>
        <w:t>Perkantysis subjektas atmes tiekėjo pasiūlymą, jei bus tenkinama bent viena Lietuvos Respublikos pirkimų, atliekamų vandentvarkos, energetikos, transporto ar pašto paslaugų srities perkančiųjų subjektų, įstatymo (toliau-PĮ) 58 straipsnio 4</w:t>
      </w:r>
      <w:r w:rsidR="007C03A1" w:rsidRPr="007C03A1">
        <w:rPr>
          <w:rFonts w:cstheme="minorHAnsi"/>
          <w:iCs/>
          <w:vertAlign w:val="superscript"/>
        </w:rPr>
        <w:t>1</w:t>
      </w:r>
      <w:r w:rsidR="007C03A1" w:rsidRPr="007C03A1">
        <w:rPr>
          <w:rFonts w:cstheme="minorHAnsi"/>
          <w:iCs/>
        </w:rPr>
        <w:t xml:space="preserve"> dalies </w:t>
      </w:r>
      <w:r w:rsidR="007C03A1" w:rsidRPr="00D61F3D">
        <w:rPr>
          <w:rFonts w:cstheme="minorHAnsi"/>
          <w:iCs/>
        </w:rPr>
        <w:t>1-6</w:t>
      </w:r>
      <w:r w:rsidR="007C03A1" w:rsidRPr="007C03A1">
        <w:rPr>
          <w:rFonts w:cstheme="minorHAnsi"/>
          <w:iCs/>
        </w:rPr>
        <w:t xml:space="preserve"> punktuose nurodytų sąlygų</w:t>
      </w:r>
      <w:r w:rsidR="007C03A1">
        <w:rPr>
          <w:rFonts w:cstheme="minorHAnsi"/>
          <w:iCs/>
        </w:rPr>
        <w:t xml:space="preserve"> </w:t>
      </w:r>
      <w:r w:rsidR="007C03A1" w:rsidRPr="007C03A1">
        <w:rPr>
          <w:rFonts w:cstheme="minorHAnsi"/>
          <w:iCs/>
        </w:rPr>
        <w:t>ir</w:t>
      </w:r>
      <w:r w:rsidR="007C03A1">
        <w:rPr>
          <w:rFonts w:cstheme="minorHAnsi"/>
          <w:iCs/>
        </w:rPr>
        <w:t xml:space="preserve"> </w:t>
      </w:r>
      <w:r w:rsidR="007C03A1" w:rsidRPr="007C03A1">
        <w:rPr>
          <w:rFonts w:cstheme="minorHAnsi"/>
          <w:iCs/>
        </w:rPr>
        <w:t>perkančiajam subjektui nusprendus, kad vykdant šį pirkimą yra tiekėjo ar susijusių asmenų interesų,</w:t>
      </w:r>
      <w:r w:rsidR="007C03A1">
        <w:rPr>
          <w:rFonts w:cstheme="minorHAnsi"/>
          <w:iCs/>
        </w:rPr>
        <w:t xml:space="preserve"> </w:t>
      </w:r>
      <w:r w:rsidR="007C03A1" w:rsidRPr="007C03A1">
        <w:rPr>
          <w:rFonts w:cstheme="minorHAnsi"/>
          <w:iCs/>
        </w:rPr>
        <w:t>galinčių kelti grėsmę nacionaliniam saugumui, ir įvertinus taikomos priemonės (atmesti pasiūlymą)</w:t>
      </w:r>
      <w:r w:rsidR="007C03A1">
        <w:rPr>
          <w:rFonts w:cstheme="minorHAnsi"/>
          <w:iCs/>
        </w:rPr>
        <w:t xml:space="preserve"> </w:t>
      </w:r>
      <w:r w:rsidR="007C03A1" w:rsidRPr="007C03A1">
        <w:rPr>
          <w:rFonts w:cstheme="minorHAnsi"/>
          <w:iCs/>
        </w:rPr>
        <w:t>proporcingumą</w:t>
      </w:r>
      <w:r w:rsidR="007C03A1">
        <w:rPr>
          <w:rFonts w:cstheme="minorHAnsi"/>
          <w:iCs/>
        </w:rPr>
        <w:t>.</w:t>
      </w:r>
      <w:r w:rsidR="007C03A1" w:rsidRPr="007C03A1">
        <w:rPr>
          <w:rFonts w:cstheme="minorHAnsi"/>
          <w:iCs/>
        </w:rPr>
        <w:t xml:space="preserve">   Tiekėjas kartu su pasiūlymu turi pateikti laisvos formos atitikties deklaraciją, užpildant specialiųjų pirkimo sąlygų </w:t>
      </w:r>
      <w:r w:rsidR="007C03A1" w:rsidRPr="00541959">
        <w:rPr>
          <w:rFonts w:cstheme="minorHAnsi"/>
          <w:iCs/>
          <w:color w:val="0070C0"/>
        </w:rPr>
        <w:t>9 priedą</w:t>
      </w:r>
      <w:r w:rsidR="007C03A1" w:rsidRPr="007C03A1">
        <w:rPr>
          <w:rFonts w:cstheme="minorHAnsi"/>
          <w:iCs/>
        </w:rPr>
        <w:t xml:space="preserve">, dėl atitikties PĮ 58 straipsnio </w:t>
      </w:r>
      <w:r w:rsidR="007C03A1" w:rsidRPr="007C03A1">
        <w:rPr>
          <w:rFonts w:cstheme="minorHAnsi"/>
          <w:i/>
          <w:iCs/>
        </w:rPr>
        <w:t>4</w:t>
      </w:r>
      <w:r w:rsidR="007C03A1" w:rsidRPr="007C03A1">
        <w:rPr>
          <w:rFonts w:cstheme="minorHAnsi"/>
          <w:i/>
          <w:iCs/>
          <w:vertAlign w:val="superscript"/>
        </w:rPr>
        <w:t>1</w:t>
      </w:r>
      <w:r w:rsidR="007C03A1" w:rsidRPr="007C03A1">
        <w:rPr>
          <w:rFonts w:cstheme="minorHAnsi"/>
          <w:i/>
          <w:iCs/>
        </w:rPr>
        <w:t xml:space="preserve"> dalies 1, 2, 3,</w:t>
      </w:r>
      <w:r w:rsidR="007C03A1">
        <w:rPr>
          <w:rFonts w:cstheme="minorHAnsi"/>
          <w:i/>
          <w:iCs/>
        </w:rPr>
        <w:t xml:space="preserve"> </w:t>
      </w:r>
      <w:r w:rsidR="007C03A1" w:rsidRPr="007C03A1">
        <w:rPr>
          <w:rFonts w:cstheme="minorHAnsi"/>
          <w:i/>
          <w:iCs/>
        </w:rPr>
        <w:t>6 punktams</w:t>
      </w:r>
      <w:r w:rsidR="00BF36FB" w:rsidRPr="00BF36FB">
        <w:rPr>
          <w:rFonts w:cstheme="minorHAnsi"/>
          <w:iCs/>
        </w:rPr>
        <w:t xml:space="preserve">. </w:t>
      </w:r>
    </w:p>
    <w:p w14:paraId="6C2C1081" w14:textId="22CEAA39" w:rsidR="007C03A1" w:rsidRDefault="007C03A1" w:rsidP="00BF36FB">
      <w:pPr>
        <w:spacing w:after="0" w:line="240" w:lineRule="auto"/>
        <w:ind w:firstLine="567"/>
        <w:jc w:val="both"/>
        <w:rPr>
          <w:rFonts w:cstheme="minorHAnsi"/>
          <w:iCs/>
        </w:rPr>
      </w:pPr>
      <w:r>
        <w:rPr>
          <w:rFonts w:cstheme="minorHAnsi"/>
          <w:iCs/>
        </w:rPr>
        <w:lastRenderedPageBreak/>
        <w:t xml:space="preserve">5.2. </w:t>
      </w:r>
      <w:r w:rsidRPr="007C03A1">
        <w:rPr>
          <w:rFonts w:cstheme="minorHAnsi"/>
          <w:iCs/>
        </w:rPr>
        <w:t>Perkančiajam subjektui kilus abejonių dėl tiekėjo laisvos formos deklaracijoje nurodytos informacijos teisingumo, jis prašys ekonomiškai naudingiausią  pasiūlymą pateikusio tiekėjo pateikti šioje deklaracijoje nurodytą informaciją patvirtinančius, Viešųjų pirkimų įstatymo (toliau – VPĮ)  51 straipsnio 12 dalyje nurodytus ar kitus perkančiajam subjektui priimtinus dokumentus ir (ar) paaiškinimus. Tokių dokumentų ir (ar) paaiškinimų Perkantysis subjektas gali prašyti bet kuriuo pirkimo procedūros metu siekdamas užtikrinti tinkamą pirkimo procedūros atlikimą</w:t>
      </w:r>
      <w:r>
        <w:rPr>
          <w:rFonts w:cstheme="minorHAnsi"/>
          <w:iCs/>
        </w:rPr>
        <w:t>.</w:t>
      </w:r>
    </w:p>
    <w:p w14:paraId="3D66E786" w14:textId="7F5F6A15" w:rsidR="00BF36FB" w:rsidRPr="00BF36FB" w:rsidRDefault="007C03A1" w:rsidP="00BF36FB">
      <w:pPr>
        <w:spacing w:after="0" w:line="240" w:lineRule="auto"/>
        <w:ind w:firstLine="567"/>
        <w:jc w:val="both"/>
        <w:rPr>
          <w:rFonts w:cstheme="minorHAnsi"/>
          <w:iCs/>
        </w:rPr>
      </w:pPr>
      <w:r>
        <w:rPr>
          <w:rFonts w:cstheme="minorHAnsi"/>
          <w:iCs/>
        </w:rPr>
        <w:t>5.3.</w:t>
      </w:r>
      <w:r w:rsidR="00BF36FB" w:rsidRPr="00BF36FB">
        <w:rPr>
          <w:rFonts w:cstheme="minorHAnsi"/>
          <w:iCs/>
        </w:rPr>
        <w:t xml:space="preserve">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2788BD28" w14:textId="5D1F1A6F"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7C03A1">
        <w:rPr>
          <w:rFonts w:cstheme="minorHAnsi"/>
        </w:rPr>
        <w:t>4</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234469EB" w14:textId="51AB91F3" w:rsidR="00D44D5E" w:rsidRDefault="00861A73" w:rsidP="00861A73">
      <w:pPr>
        <w:pStyle w:val="Sraopastraipa"/>
        <w:spacing w:after="0" w:line="240" w:lineRule="auto"/>
        <w:ind w:left="0" w:firstLine="567"/>
        <w:jc w:val="both"/>
        <w:rPr>
          <w:shd w:val="clear" w:color="auto" w:fill="FFFFFF"/>
        </w:rPr>
      </w:pPr>
      <w:r w:rsidRPr="00555672">
        <w:rPr>
          <w:rFonts w:cstheme="minorHAnsi"/>
        </w:rPr>
        <w:t>5.</w:t>
      </w:r>
      <w:r w:rsidR="007C03A1">
        <w:rPr>
          <w:rFonts w:cstheme="minorHAnsi"/>
        </w:rPr>
        <w:t>5</w:t>
      </w:r>
      <w:r w:rsidRPr="00555672">
        <w:rPr>
          <w:rFonts w:cstheme="minorHAnsi"/>
        </w:rPr>
        <w:t>.</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w:t>
      </w:r>
      <w:r w:rsidR="0002080E">
        <w:rPr>
          <w:color w:val="000000"/>
        </w:rPr>
        <w:t>str. 1 dalyje arba</w:t>
      </w:r>
      <w:r w:rsidR="0002080E" w:rsidRPr="00555672">
        <w:rPr>
          <w:color w:val="000000"/>
        </w:rPr>
        <w:t xml:space="preserve"> </w:t>
      </w:r>
      <w:r w:rsidR="00371894">
        <w:rPr>
          <w:color w:val="000000"/>
        </w:rPr>
        <w:t>13 str.</w:t>
      </w:r>
      <w:r w:rsidR="0002080E"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 xml:space="preserve">Nustačius </w:t>
      </w:r>
      <w:r w:rsidR="00B93AD1">
        <w:rPr>
          <w:shd w:val="clear" w:color="auto" w:fill="FFFFFF"/>
        </w:rPr>
        <w:t>pirkimo galimą laimėtoją</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1 dalyje</w:t>
      </w:r>
      <w:r w:rsidR="0002080E">
        <w:rPr>
          <w:color w:val="0070C0"/>
        </w:rPr>
        <w:t xml:space="preserve"> arba </w:t>
      </w:r>
      <w:r w:rsidR="00371894">
        <w:rPr>
          <w:color w:val="0070C0"/>
        </w:rPr>
        <w:t xml:space="preserve">13 str. </w:t>
      </w:r>
      <w:r w:rsidR="0002080E">
        <w:rPr>
          <w:color w:val="0070C0"/>
        </w:rPr>
        <w:t>4 dalies 1 punkte</w:t>
      </w:r>
      <w:r w:rsidR="0057506F" w:rsidRPr="00555672">
        <w:rPr>
          <w:color w:val="0070C0"/>
        </w:rPr>
        <w:t xml:space="preserve"> nurodytoms aplinkybėms, </w:t>
      </w:r>
      <w:r w:rsidR="0047047D" w:rsidRPr="00555672">
        <w:rPr>
          <w:shd w:val="clear" w:color="auto" w:fill="FFFFFF"/>
        </w:rPr>
        <w:t xml:space="preserve"> </w:t>
      </w:r>
      <w:r w:rsidR="0003139F" w:rsidRPr="00555672">
        <w:rPr>
          <w:shd w:val="clear" w:color="auto" w:fill="FFFFFF"/>
        </w:rPr>
        <w:t>Perkantysis subjektas</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43CD7B00" w14:textId="483D9620" w:rsidR="006B30B8" w:rsidRPr="00780655" w:rsidRDefault="00D44D5E" w:rsidP="00861A73">
      <w:pPr>
        <w:pStyle w:val="Sraopastraipa"/>
        <w:spacing w:after="0" w:line="240" w:lineRule="auto"/>
        <w:ind w:left="0" w:firstLine="567"/>
        <w:jc w:val="both"/>
        <w:rPr>
          <w:rFonts w:cstheme="minorHAnsi"/>
        </w:rPr>
      </w:pPr>
      <w:r>
        <w:rPr>
          <w:shd w:val="clear" w:color="auto" w:fill="FFFFFF"/>
        </w:rPr>
        <w:t>5.</w:t>
      </w:r>
      <w:r w:rsidR="007C03A1">
        <w:rPr>
          <w:shd w:val="clear" w:color="auto" w:fill="FFFFFF"/>
        </w:rPr>
        <w:t>6</w:t>
      </w:r>
      <w:r>
        <w:rPr>
          <w:shd w:val="clear" w:color="auto" w:fill="FFFFFF"/>
        </w:rPr>
        <w:t>.</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w:t>
      </w:r>
      <w:r w:rsidR="007C03A1">
        <w:rPr>
          <w:shd w:val="clear" w:color="auto" w:fill="FFFFFF"/>
        </w:rPr>
        <w:t xml:space="preserve"> ir būdamas esminiu subjektu</w:t>
      </w:r>
      <w:r w:rsidRPr="00D44D5E">
        <w:rPr>
          <w:shd w:val="clear" w:color="auto" w:fill="FFFFFF"/>
        </w:rPr>
        <w:t>,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3CF4962D" w14:textId="77777777" w:rsidR="00AF62E6" w:rsidRPr="00780655"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237525012"/>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4"/>
      <w:bookmarkEnd w:id="25"/>
      <w:bookmarkEnd w:id="26"/>
    </w:p>
    <w:p w14:paraId="0E321AC3"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3E763156" w14:textId="28B695B4" w:rsidR="00757530" w:rsidRPr="00757530"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B414D3">
        <w:rPr>
          <w:rFonts w:cstheme="minorHAnsi"/>
        </w:rPr>
        <w:t xml:space="preserve"> </w:t>
      </w:r>
      <w:r w:rsidR="00757530">
        <w:rPr>
          <w:rFonts w:cstheme="minorHAnsi"/>
        </w:rPr>
        <w:t xml:space="preserve">kartu su </w:t>
      </w:r>
      <w:r w:rsidR="00757530" w:rsidRPr="00757530">
        <w:rPr>
          <w:rFonts w:cstheme="minorHAnsi"/>
          <w:color w:val="0070C0"/>
        </w:rPr>
        <w:t>6</w:t>
      </w:r>
      <w:r w:rsidR="00F90821">
        <w:rPr>
          <w:rFonts w:cstheme="minorHAnsi"/>
          <w:color w:val="0070C0"/>
        </w:rPr>
        <w:t>.1</w:t>
      </w:r>
      <w:r w:rsidR="00757530">
        <w:rPr>
          <w:rFonts w:cstheme="minorHAnsi"/>
          <w:color w:val="0070C0"/>
        </w:rPr>
        <w:t xml:space="preserve"> pried</w:t>
      </w:r>
      <w:r w:rsidR="00F90821">
        <w:rPr>
          <w:rFonts w:cstheme="minorHAnsi"/>
          <w:color w:val="0070C0"/>
        </w:rPr>
        <w:t>u</w:t>
      </w:r>
      <w:r w:rsidR="00757530" w:rsidRPr="00757530">
        <w:rPr>
          <w:rFonts w:cstheme="minorHAnsi"/>
          <w:color w:val="0070C0"/>
        </w:rPr>
        <w:t xml:space="preserve"> „Įkainotas darbų žiniaraštis“</w:t>
      </w:r>
      <w:r w:rsidR="00757530">
        <w:rPr>
          <w:rFonts w:cstheme="minorHAnsi"/>
        </w:rPr>
        <w:t>.</w:t>
      </w:r>
      <w:r w:rsidR="00B414D3">
        <w:rPr>
          <w:rFonts w:cstheme="minorHAnsi"/>
        </w:rPr>
        <w:t xml:space="preserve"> </w:t>
      </w:r>
    </w:p>
    <w:p w14:paraId="3A20A3E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2AF114F0" w14:textId="7EB4D4B6" w:rsidR="00B93AD1" w:rsidRPr="00F90821"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w:t>
      </w:r>
      <w:r w:rsidR="009138E0" w:rsidRPr="009138E0">
        <w:rPr>
          <w:rFonts w:cstheme="minorHAnsi"/>
          <w:color w:val="0070C0"/>
        </w:rPr>
        <w:t>PĮ 58 str. 41 reikalavimų atitikties deklaracija</w:t>
      </w:r>
      <w:r w:rsidRPr="00300FE0">
        <w:rPr>
          <w:rFonts w:cstheme="minorHAnsi"/>
          <w:color w:val="0070C0"/>
        </w:rPr>
        <w:t>“;</w:t>
      </w:r>
    </w:p>
    <w:p w14:paraId="3AF518DC" w14:textId="43C93444" w:rsidR="00F90821" w:rsidRPr="00F90821" w:rsidRDefault="00BF13E1" w:rsidP="00DA384E">
      <w:pPr>
        <w:pStyle w:val="Sraopastraipa"/>
        <w:numPr>
          <w:ilvl w:val="2"/>
          <w:numId w:val="7"/>
        </w:numPr>
        <w:spacing w:after="0" w:line="240" w:lineRule="auto"/>
        <w:ind w:left="0" w:firstLine="709"/>
        <w:jc w:val="both"/>
        <w:rPr>
          <w:rFonts w:cstheme="minorHAnsi"/>
        </w:rPr>
      </w:pPr>
      <w:r>
        <w:rPr>
          <w:rFonts w:cstheme="minorHAnsi"/>
        </w:rPr>
        <w:t>11</w:t>
      </w:r>
      <w:r w:rsidR="00F90821" w:rsidRPr="00F90821">
        <w:rPr>
          <w:rFonts w:cstheme="minorHAnsi"/>
        </w:rPr>
        <w:t xml:space="preserve"> priedas </w:t>
      </w:r>
      <w:r w:rsidR="00F90821">
        <w:rPr>
          <w:rFonts w:cstheme="minorHAnsi"/>
          <w:color w:val="0070C0"/>
        </w:rPr>
        <w:t>„Specialistų sąrašas“;</w:t>
      </w:r>
    </w:p>
    <w:p w14:paraId="6D6DDFDC" w14:textId="79E46BCD" w:rsidR="00F90821" w:rsidRPr="00300FE0" w:rsidRDefault="00F90821" w:rsidP="00DA384E">
      <w:pPr>
        <w:pStyle w:val="Sraopastraipa"/>
        <w:numPr>
          <w:ilvl w:val="2"/>
          <w:numId w:val="7"/>
        </w:numPr>
        <w:spacing w:after="0" w:line="240" w:lineRule="auto"/>
        <w:ind w:left="0" w:firstLine="709"/>
        <w:jc w:val="both"/>
        <w:rPr>
          <w:rFonts w:cstheme="minorHAnsi"/>
        </w:rPr>
      </w:pPr>
      <w:r>
        <w:rPr>
          <w:rFonts w:cstheme="minorHAnsi"/>
        </w:rPr>
        <w:t xml:space="preserve">12 priedas </w:t>
      </w:r>
      <w:r w:rsidRPr="00F90821">
        <w:rPr>
          <w:rFonts w:cstheme="minorHAnsi"/>
          <w:color w:val="0070C0"/>
        </w:rPr>
        <w:t>„Tiekėjo statinio statybos vadovo objektų sąrašas“</w:t>
      </w:r>
      <w:r>
        <w:rPr>
          <w:rFonts w:cstheme="minorHAnsi"/>
        </w:rPr>
        <w:t xml:space="preserve">, 13 priedas </w:t>
      </w:r>
      <w:r w:rsidRPr="00F90821">
        <w:rPr>
          <w:rFonts w:cstheme="minorHAnsi"/>
          <w:color w:val="0070C0"/>
        </w:rPr>
        <w:t>„Tiekėjo melioracijos statinio statybos vadovo objektų sąrašas“</w:t>
      </w:r>
      <w:r>
        <w:rPr>
          <w:rFonts w:cstheme="minorHAnsi"/>
        </w:rPr>
        <w:t>, 14  priedas „</w:t>
      </w:r>
      <w:r w:rsidRPr="00F90821">
        <w:rPr>
          <w:rFonts w:cstheme="minorHAnsi"/>
          <w:color w:val="0070C0"/>
        </w:rPr>
        <w:t>Tiekėjo deklaracija dėl alkoholio kontrolės sistemos taikymo</w:t>
      </w:r>
      <w:r w:rsidRPr="00F90821">
        <w:rPr>
          <w:rFonts w:cstheme="minorHAnsi"/>
        </w:rPr>
        <w:t>“</w:t>
      </w:r>
      <w:r>
        <w:rPr>
          <w:rFonts w:cstheme="minorHAnsi"/>
        </w:rPr>
        <w:t>, l</w:t>
      </w:r>
      <w:r w:rsidRPr="00F90821">
        <w:rPr>
          <w:rFonts w:cstheme="minorHAnsi"/>
        </w:rPr>
        <w:t>aisvos formos alkoholio kontrolės sistemos taikymo aprašymas</w:t>
      </w:r>
      <w:r>
        <w:rPr>
          <w:rFonts w:cstheme="minorHAnsi"/>
        </w:rPr>
        <w:t xml:space="preserve">- jei tiekėjas siekia gauti </w:t>
      </w:r>
      <w:r w:rsidR="004421C9">
        <w:rPr>
          <w:rFonts w:cstheme="minorHAnsi"/>
        </w:rPr>
        <w:t xml:space="preserve">ekonominio naudingumo balų pagal </w:t>
      </w:r>
      <w:r w:rsidR="004421C9" w:rsidRPr="009138E0">
        <w:rPr>
          <w:rFonts w:cstheme="minorHAnsi"/>
          <w:color w:val="0070C0"/>
        </w:rPr>
        <w:t xml:space="preserve">7 priede </w:t>
      </w:r>
      <w:r w:rsidR="004421C9">
        <w:rPr>
          <w:rFonts w:cstheme="minorHAnsi"/>
        </w:rPr>
        <w:t>nurodytus vertinimo kriterijus;</w:t>
      </w:r>
    </w:p>
    <w:p w14:paraId="50790D65"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4F03B0BC"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5B9FFC5B"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23A103A8"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7315FA47" w14:textId="60E71366"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r w:rsidR="00A07297">
        <w:rPr>
          <w:rFonts w:cstheme="minorHAnsi"/>
        </w:rPr>
        <w:t xml:space="preserve"> </w:t>
      </w:r>
    </w:p>
    <w:p w14:paraId="2D2F631D" w14:textId="2284715C" w:rsidR="00450415" w:rsidRPr="008E25D7" w:rsidRDefault="00141928"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 </w:t>
      </w:r>
      <w:r w:rsidR="00450415" w:rsidRPr="00780655">
        <w:rPr>
          <w:rFonts w:cstheme="minorHAnsi"/>
        </w:rPr>
        <w:t xml:space="preserve">dokumentai, patvirtinantys, kad ūkio subjektas, kurio pajėgumais tiekėjas remiasi, atsižvelgdamas į specialiųjų pirkimo sąlygų nustatytus ekonominio ir finansinio pajėgumo reikalavimus, kartu su </w:t>
      </w:r>
      <w:r w:rsidR="00450415" w:rsidRPr="00780655">
        <w:rPr>
          <w:rFonts w:cstheme="minorHAnsi"/>
        </w:rPr>
        <w:lastRenderedPageBreak/>
        <w:t>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00450415" w:rsidRPr="009A0F53">
        <w:rPr>
          <w:rFonts w:cstheme="minorHAnsi"/>
          <w:i/>
          <w:iCs/>
          <w:color w:val="FF0000"/>
        </w:rPr>
        <w:t xml:space="preserve"> </w:t>
      </w:r>
    </w:p>
    <w:p w14:paraId="468C6B8B" w14:textId="63C8CDF0" w:rsidR="00530E4E" w:rsidRPr="00EC46F2" w:rsidRDefault="00530E4E" w:rsidP="008E25D7">
      <w:pPr>
        <w:pStyle w:val="Sraopastraipa"/>
        <w:numPr>
          <w:ilvl w:val="2"/>
          <w:numId w:val="7"/>
        </w:numPr>
        <w:spacing w:after="0" w:line="240" w:lineRule="auto"/>
        <w:ind w:left="0" w:firstLine="709"/>
        <w:jc w:val="both"/>
        <w:rPr>
          <w:rFonts w:cstheme="minorHAnsi"/>
          <w:u w:val="single"/>
        </w:rPr>
      </w:pPr>
      <w:r w:rsidRPr="00530E4E">
        <w:rPr>
          <w:rFonts w:cstheme="minorHAnsi"/>
          <w:color w:val="FF0000"/>
        </w:rPr>
        <w:t xml:space="preserve"> </w:t>
      </w:r>
      <w:r w:rsidRPr="008E25D7">
        <w:rPr>
          <w:rFonts w:cstheme="minorHAnsi"/>
          <w:iCs/>
        </w:rPr>
        <w:t>Tuo atveju, jei siūlomas specialistas (specialistai) dirba kitoje įmonėje (ne tiekėjo ar ūkio subjekto, kurio pajėgumais tiekėjas remiasi, įmonėje), pateikiamas tokio specialisto – kvazisubtiekėjo sutikimas/susitarimas teikti sutartyje nurodytas paslaugas visą pirkimo sutarties galiojimo laiką su patvirtinimu, kad jis pirkimo laimėjimo atveju bus įdarbintas tiekėjo ar ūkio subjekto, kurio pajėgumais tiekėjas remiasi įmonėje.</w:t>
      </w:r>
    </w:p>
    <w:p w14:paraId="0DFA29FA"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51291883"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309E3860"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40E58C19" w14:textId="39225FD1"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413C7106"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46C8DA22" w14:textId="72EAD8C9" w:rsidR="003A0EC0" w:rsidRPr="00E560F8"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226513DC"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37525013"/>
      <w:bookmarkEnd w:id="27"/>
      <w:bookmarkEnd w:id="28"/>
      <w:bookmarkEnd w:id="29"/>
      <w:bookmarkEnd w:id="30"/>
      <w:bookmarkEnd w:id="31"/>
      <w:r w:rsidRPr="00780655">
        <w:rPr>
          <w:rFonts w:asciiTheme="minorHAnsi" w:hAnsiTheme="minorHAnsi" w:cstheme="minorHAnsi"/>
        </w:rPr>
        <w:t>Pasiūlymo galiojimo užtikrinimas</w:t>
      </w:r>
      <w:bookmarkEnd w:id="32"/>
      <w:bookmarkEnd w:id="33"/>
      <w:bookmarkEnd w:id="34"/>
    </w:p>
    <w:p w14:paraId="1AB799AB" w14:textId="77777777"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108EF82F" w14:textId="1DC405AC" w:rsidR="007F6E2E" w:rsidRPr="00E3577F"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DA7E40">
        <w:rPr>
          <w:rFonts w:ascii="Calibri" w:eastAsia="Times New Roman" w:hAnsi="Calibri" w:cs="Calibri"/>
        </w:rPr>
        <w:t xml:space="preserve">suma </w:t>
      </w:r>
      <w:r w:rsidR="00933E3F" w:rsidRPr="00DA7E40">
        <w:rPr>
          <w:rFonts w:ascii="Calibri" w:eastAsia="Times New Roman" w:hAnsi="Calibri" w:cs="Calibri"/>
        </w:rPr>
        <w:t xml:space="preserve"> </w:t>
      </w:r>
      <w:r w:rsidR="00771BD1">
        <w:rPr>
          <w:rFonts w:ascii="Calibri" w:eastAsia="Times New Roman" w:hAnsi="Calibri" w:cs="Calibri"/>
        </w:rPr>
        <w:t>1,5 proc. nuo pasiūlymo vertės</w:t>
      </w:r>
      <w:r w:rsidR="003F2800">
        <w:rPr>
          <w:rFonts w:ascii="Calibri" w:eastAsia="Times New Roman" w:hAnsi="Calibri" w:cs="Calibri"/>
        </w:rPr>
        <w:t xml:space="preserve"> be PVM</w:t>
      </w:r>
      <w:r w:rsidR="006C1238">
        <w:rPr>
          <w:rFonts w:ascii="Calibri" w:eastAsia="Times New Roman" w:hAnsi="Calibri" w:cs="Calibri"/>
        </w:rPr>
        <w:t>.</w:t>
      </w:r>
    </w:p>
    <w:p w14:paraId="57D3EC5A" w14:textId="0EE5379C"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4CA06939" w14:textId="7C184975" w:rsidR="00305E34"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Lietuvos Respublikoje ar užsienyje registruoto banko </w:t>
      </w:r>
      <w:r w:rsidRPr="00780655">
        <w:rPr>
          <w:rFonts w:ascii="Calibri" w:eastAsia="Times New Roman" w:hAnsi="Calibri" w:cs="Calibri"/>
        </w:rPr>
        <w:t>garantija. Garantija</w:t>
      </w:r>
      <w:r>
        <w:rPr>
          <w:rFonts w:ascii="Calibri" w:eastAsia="Times New Roman" w:hAnsi="Calibri" w:cs="Calibri"/>
        </w:rPr>
        <w:t xml:space="preserve"> </w:t>
      </w:r>
      <w:r w:rsidRPr="00780655">
        <w:rPr>
          <w:rFonts w:ascii="Calibri" w:eastAsia="Times New Roman" w:hAnsi="Calibri" w:cs="Calibri"/>
        </w:rPr>
        <w:t>turi būti besąlygin</w:t>
      </w:r>
      <w:r>
        <w:rPr>
          <w:rFonts w:ascii="Calibri" w:eastAsia="Times New Roman" w:hAnsi="Calibri" w:cs="Calibri"/>
        </w:rPr>
        <w:t>ė</w:t>
      </w:r>
      <w:r w:rsidRPr="00780655">
        <w:rPr>
          <w:rFonts w:ascii="Calibri" w:eastAsia="Times New Roman" w:hAnsi="Calibri" w:cs="Calibri"/>
        </w:rPr>
        <w:t xml:space="preserve"> ir neatšaukiama ir negali būti ribojama jokiomis išankstinėmis sąlygomis ar papildomomis prievolėmis Perkančiajam subjektui</w:t>
      </w:r>
      <w:r w:rsidR="006D0E68">
        <w:rPr>
          <w:rFonts w:ascii="Calibri" w:eastAsia="Times New Roman" w:hAnsi="Calibri" w:cs="Calibri"/>
        </w:rPr>
        <w:t>, pavyzdžiui, negali būti siejama su nuostoliais ir jų įrodinėjimu</w:t>
      </w:r>
      <w:r w:rsidR="004743F4">
        <w:rPr>
          <w:rFonts w:ascii="Calibri" w:eastAsia="Times New Roman" w:hAnsi="Calibri" w:cs="Calibri"/>
        </w:rPr>
        <w:t>;</w:t>
      </w:r>
    </w:p>
    <w:p w14:paraId="27D2B9CC" w14:textId="016A95D3" w:rsidR="00305E34" w:rsidRPr="00780655" w:rsidRDefault="00305E34" w:rsidP="001E4218">
      <w:pPr>
        <w:pStyle w:val="Sraopastraipa"/>
        <w:numPr>
          <w:ilvl w:val="2"/>
          <w:numId w:val="19"/>
        </w:numPr>
        <w:spacing w:after="0" w:line="240" w:lineRule="auto"/>
        <w:jc w:val="both"/>
        <w:rPr>
          <w:rFonts w:ascii="Calibri" w:eastAsia="Times New Roman" w:hAnsi="Calibri" w:cs="Calibri"/>
        </w:rPr>
      </w:pPr>
      <w:r w:rsidRPr="00630E9D">
        <w:rPr>
          <w:rFonts w:ascii="Calibri" w:eastAsia="Times New Roman" w:hAnsi="Calibri" w:cs="Calibri"/>
        </w:rPr>
        <w:t>Užstatu</w:t>
      </w:r>
      <w:bookmarkStart w:id="35" w:name="_Hlk151469531"/>
      <w:r w:rsidRPr="00630E9D">
        <w:rPr>
          <w:rFonts w:ascii="Calibri" w:eastAsia="Times New Roman" w:hAnsi="Calibri" w:cs="Calibri"/>
        </w:rPr>
        <w:t>, kuris iki pasiūlymų pateikimo termino pabaigos turi būti pervestas į UAB „</w:t>
      </w:r>
      <w:r w:rsidR="003F2800">
        <w:rPr>
          <w:rFonts w:ascii="Calibri" w:eastAsia="Times New Roman" w:hAnsi="Calibri" w:cs="Calibri"/>
        </w:rPr>
        <w:t>Telšių</w:t>
      </w:r>
      <w:r>
        <w:rPr>
          <w:rFonts w:ascii="Calibri" w:eastAsia="Times New Roman" w:hAnsi="Calibri" w:cs="Calibri"/>
        </w:rPr>
        <w:t xml:space="preserve"> vandenys</w:t>
      </w:r>
      <w:r w:rsidRPr="00630E9D">
        <w:rPr>
          <w:rFonts w:ascii="Calibri" w:eastAsia="Times New Roman" w:hAnsi="Calibri" w:cs="Calibri"/>
        </w:rPr>
        <w:t xml:space="preserve">“  sąskaitą </w:t>
      </w:r>
      <w:r w:rsidRPr="007E4DC7">
        <w:rPr>
          <w:rFonts w:eastAsia="Times New Roman" w:cstheme="minorHAnsi"/>
          <w:sz w:val="22"/>
          <w:szCs w:val="22"/>
        </w:rPr>
        <w:t>Nr.</w:t>
      </w:r>
      <w:r w:rsidR="007A47F2" w:rsidRPr="007E4DC7">
        <w:rPr>
          <w:rFonts w:eastAsia="Times New Roman" w:cstheme="minorHAnsi"/>
          <w:sz w:val="22"/>
          <w:szCs w:val="22"/>
        </w:rPr>
        <w:t xml:space="preserve"> </w:t>
      </w:r>
      <w:r w:rsidR="00344A37" w:rsidRPr="007E4DC7">
        <w:rPr>
          <w:rFonts w:cstheme="minorHAnsi"/>
          <w:sz w:val="22"/>
          <w:szCs w:val="22"/>
        </w:rPr>
        <w:t>LT177189900058467980</w:t>
      </w:r>
      <w:r w:rsidRPr="000460F4">
        <w:rPr>
          <w:rFonts w:ascii="Calibri" w:eastAsia="Times New Roman" w:hAnsi="Calibri" w:cs="Calibri"/>
        </w:rPr>
        <w:t xml:space="preserve">, </w:t>
      </w:r>
      <w:r w:rsidR="003F2800" w:rsidRPr="000460F4">
        <w:rPr>
          <w:rFonts w:ascii="Calibri" w:eastAsia="Times New Roman" w:hAnsi="Calibri" w:cs="Calibri"/>
        </w:rPr>
        <w:t xml:space="preserve">banke </w:t>
      </w:r>
      <w:r w:rsidRPr="000460F4">
        <w:rPr>
          <w:rFonts w:ascii="Calibri" w:eastAsia="Times New Roman" w:hAnsi="Calibri" w:cs="Calibri"/>
        </w:rPr>
        <w:t xml:space="preserve">AB </w:t>
      </w:r>
      <w:r w:rsidR="00344A37" w:rsidRPr="000460F4">
        <w:rPr>
          <w:rFonts w:ascii="Calibri" w:eastAsia="Times New Roman" w:hAnsi="Calibri" w:cs="Calibri"/>
        </w:rPr>
        <w:t>ARTEA</w:t>
      </w:r>
      <w:r w:rsidR="007E4DC7">
        <w:rPr>
          <w:rFonts w:ascii="Calibri" w:eastAsia="Times New Roman" w:hAnsi="Calibri" w:cs="Calibri"/>
        </w:rPr>
        <w:t xml:space="preserve"> bankas</w:t>
      </w:r>
      <w:r w:rsidRPr="00630E9D">
        <w:rPr>
          <w:rFonts w:ascii="Calibri" w:eastAsia="Times New Roman" w:hAnsi="Calibri" w:cs="Calibri"/>
        </w:rPr>
        <w:t xml:space="preserve"> (mokėjimo paskirtyje nurodant informaciją apie pirkimo objektą).</w:t>
      </w:r>
      <w:bookmarkEnd w:id="35"/>
      <w:r w:rsidRPr="00630E9D">
        <w:rPr>
          <w:rFonts w:ascii="Calibri" w:eastAsia="Times New Roman" w:hAnsi="Calibri" w:cs="Calibri"/>
        </w:rPr>
        <w:t xml:space="preserve"> Pasiūlymą užtikrinant užstatu, kartu turi būti pateikiama banko</w:t>
      </w:r>
      <w:r>
        <w:rPr>
          <w:rFonts w:ascii="Calibri" w:eastAsia="Times New Roman" w:hAnsi="Calibri" w:cs="Calibri"/>
        </w:rPr>
        <w:t xml:space="preserve"> ar kitos mokėjimus vykdančios įstaigos</w:t>
      </w:r>
      <w:r w:rsidRPr="00630E9D">
        <w:rPr>
          <w:rFonts w:ascii="Calibri" w:eastAsia="Times New Roman" w:hAnsi="Calibri" w:cs="Calibri"/>
        </w:rPr>
        <w:t xml:space="preserve"> išrašo apie įvykdytą pavedimą kopija</w:t>
      </w:r>
      <w:r>
        <w:rPr>
          <w:rFonts w:ascii="Calibri" w:eastAsia="Times New Roman" w:hAnsi="Calibri" w:cs="Calibri"/>
        </w:rPr>
        <w:t>.</w:t>
      </w:r>
    </w:p>
    <w:p w14:paraId="781F2B42"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5ECB78C3"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Garantija 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3EE4BF5C" w14:textId="77777777" w:rsidR="004D5277" w:rsidRPr="00780655" w:rsidRDefault="004D5277" w:rsidP="008D2983">
      <w:pPr>
        <w:pStyle w:val="Sraopastraipa"/>
        <w:numPr>
          <w:ilvl w:val="1"/>
          <w:numId w:val="19"/>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688E0330"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AC5BF2">
        <w:rPr>
          <w:rFonts w:ascii="Calibri" w:eastAsia="Times New Roman" w:hAnsi="Calibri" w:cs="Calibri"/>
          <w:lang w:eastAsia="x-none"/>
        </w:rPr>
        <w:t>perkančiojo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w:t>
      </w:r>
      <w:r w:rsidRPr="00780655">
        <w:rPr>
          <w:rFonts w:ascii="Calibri" w:eastAsia="Times New Roman" w:hAnsi="Calibri" w:cs="Calibri"/>
          <w:lang w:eastAsia="x-none"/>
        </w:rPr>
        <w:lastRenderedPageBreak/>
        <w:t>informacijos dėl pašalinimo pagrindų nebuvimo ar kvalifikaciją pagrindžiančių dokumentų;</w:t>
      </w:r>
    </w:p>
    <w:p w14:paraId="2B1D2F51"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19ACF8F7" w14:textId="5B06E84B"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 xml:space="preserve">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 </w:t>
      </w:r>
      <w:r w:rsidRPr="00780655">
        <w:rPr>
          <w:rFonts w:ascii="Calibri" w:eastAsia="Times New Roman" w:hAnsi="Calibri" w:cs="Calibri"/>
          <w:lang w:eastAsia="x-none"/>
        </w:rPr>
        <w:t>pirkimo sutartį;</w:t>
      </w:r>
    </w:p>
    <w:p w14:paraId="1BD7DA99" w14:textId="143CF9D5"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42E9E245" w14:textId="77777777" w:rsidR="004D5277" w:rsidRPr="00780655" w:rsidRDefault="004D5277" w:rsidP="008D2983">
      <w:pPr>
        <w:pStyle w:val="Sraopastraipa"/>
        <w:numPr>
          <w:ilvl w:val="1"/>
          <w:numId w:val="19"/>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219A3DDF"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35444E75"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1882AC0F"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680F6ED9"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331C6BE6"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37525014"/>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64643410"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732E3E06"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500E61D1"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3" w:name="_Ref39667303"/>
      <w:bookmarkStart w:id="44" w:name="_Ref39667308"/>
      <w:bookmarkStart w:id="45" w:name="_Toc237525015"/>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52CB6FA8"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61876CFA" w14:textId="1BE01EE0"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B414D3">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4BC3EE22" w14:textId="77777777" w:rsidR="000B2EAB" w:rsidRPr="00780655" w:rsidRDefault="000B2EAB" w:rsidP="00826CCE">
      <w:pPr>
        <w:spacing w:after="0" w:line="240" w:lineRule="auto"/>
        <w:ind w:firstLine="90"/>
        <w:jc w:val="both"/>
        <w:rPr>
          <w:rFonts w:cstheme="minorHAnsi"/>
          <w:color w:val="000000" w:themeColor="text1"/>
        </w:rPr>
      </w:pPr>
    </w:p>
    <w:p w14:paraId="236C90B5"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6" w:name="_Ref39425999"/>
      <w:bookmarkStart w:id="47" w:name="_Ref39426005"/>
      <w:bookmarkStart w:id="48" w:name="_Toc237525016"/>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16F83A16" w14:textId="63D6FF15"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w:t>
      </w:r>
      <w:r w:rsidR="00BF13E1">
        <w:rPr>
          <w:rFonts w:cstheme="minorHAnsi"/>
        </w:rPr>
        <w:t xml:space="preserve">pagrindinę </w:t>
      </w:r>
      <w:r w:rsidRPr="00F51498">
        <w:rPr>
          <w:rFonts w:cstheme="minorHAnsi"/>
        </w:rPr>
        <w:t xml:space="preserve">sutartį su tiekėju, kurio pasiūlymas, vadovaujantis pirkimo sąlygose nustatyta tvarka, bus pripažintas laimėjęs.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7"/>
    <w:p w14:paraId="65C8B026" w14:textId="77777777" w:rsidR="00F42375" w:rsidRDefault="00F42375" w:rsidP="005C1E12">
      <w:pPr>
        <w:pStyle w:val="Antrat1"/>
        <w:jc w:val="right"/>
        <w:rPr>
          <w:rFonts w:asciiTheme="minorHAnsi" w:hAnsiTheme="minorHAnsi" w:cstheme="minorHAnsi"/>
          <w:color w:val="0070C0"/>
          <w:sz w:val="21"/>
          <w:szCs w:val="21"/>
        </w:rPr>
      </w:pPr>
    </w:p>
    <w:p w14:paraId="70B88F83" w14:textId="308DA506" w:rsidR="00F42375" w:rsidRDefault="00F42375" w:rsidP="005C1E12">
      <w:pPr>
        <w:pStyle w:val="Antrat1"/>
        <w:jc w:val="right"/>
        <w:rPr>
          <w:rFonts w:asciiTheme="minorHAnsi" w:hAnsiTheme="minorHAnsi" w:cstheme="minorHAnsi"/>
          <w:color w:val="0070C0"/>
          <w:sz w:val="21"/>
          <w:szCs w:val="21"/>
        </w:rPr>
      </w:pPr>
    </w:p>
    <w:p w14:paraId="048DA259" w14:textId="77777777" w:rsidR="00F42375" w:rsidRDefault="00F42375" w:rsidP="005C1E12">
      <w:pPr>
        <w:pStyle w:val="Antrat1"/>
        <w:jc w:val="right"/>
        <w:rPr>
          <w:rFonts w:asciiTheme="minorHAnsi" w:hAnsiTheme="minorHAnsi" w:cstheme="minorHAnsi"/>
          <w:color w:val="0070C0"/>
          <w:sz w:val="21"/>
          <w:szCs w:val="21"/>
        </w:rPr>
      </w:pPr>
    </w:p>
    <w:p w14:paraId="5232B477" w14:textId="77777777" w:rsidR="00F42375" w:rsidRDefault="00F42375" w:rsidP="005C1E12">
      <w:pPr>
        <w:pStyle w:val="Antrat1"/>
        <w:jc w:val="right"/>
        <w:rPr>
          <w:rFonts w:asciiTheme="minorHAnsi" w:hAnsiTheme="minorHAnsi" w:cstheme="minorHAnsi"/>
          <w:color w:val="0070C0"/>
          <w:sz w:val="21"/>
          <w:szCs w:val="21"/>
        </w:rPr>
      </w:pPr>
    </w:p>
    <w:p w14:paraId="4A916C4D" w14:textId="77777777" w:rsidR="00F42375" w:rsidRDefault="00F42375" w:rsidP="005C1E12">
      <w:pPr>
        <w:pStyle w:val="Antrat1"/>
        <w:jc w:val="right"/>
        <w:rPr>
          <w:rFonts w:asciiTheme="minorHAnsi" w:hAnsiTheme="minorHAnsi" w:cstheme="minorHAnsi"/>
          <w:color w:val="0070C0"/>
          <w:sz w:val="21"/>
          <w:szCs w:val="21"/>
        </w:rPr>
      </w:pPr>
    </w:p>
    <w:p w14:paraId="10756B49" w14:textId="77777777" w:rsidR="00F42375" w:rsidRDefault="00F42375" w:rsidP="005C1E12">
      <w:pPr>
        <w:pStyle w:val="Antrat1"/>
        <w:jc w:val="right"/>
        <w:rPr>
          <w:rFonts w:asciiTheme="minorHAnsi" w:hAnsiTheme="minorHAnsi" w:cstheme="minorHAnsi"/>
          <w:color w:val="0070C0"/>
          <w:sz w:val="21"/>
          <w:szCs w:val="21"/>
        </w:rPr>
      </w:pPr>
    </w:p>
    <w:p w14:paraId="69899B82" w14:textId="01D975B4" w:rsidR="00F42375" w:rsidRDefault="00F42375" w:rsidP="005C1E12">
      <w:pPr>
        <w:pStyle w:val="Antrat1"/>
        <w:jc w:val="right"/>
        <w:rPr>
          <w:rFonts w:asciiTheme="minorHAnsi" w:hAnsiTheme="minorHAnsi" w:cstheme="minorHAnsi"/>
          <w:color w:val="0070C0"/>
          <w:sz w:val="21"/>
          <w:szCs w:val="21"/>
        </w:rPr>
      </w:pPr>
    </w:p>
    <w:p w14:paraId="0E851A9D" w14:textId="235ABC0F" w:rsidR="008D2983" w:rsidRDefault="008D2983" w:rsidP="008D2983"/>
    <w:p w14:paraId="6293EDD9" w14:textId="3FD4317C" w:rsidR="00774AA5" w:rsidRPr="009A0F53" w:rsidRDefault="000631F1" w:rsidP="005C1E12">
      <w:pPr>
        <w:pStyle w:val="Antrat1"/>
        <w:jc w:val="right"/>
        <w:rPr>
          <w:rFonts w:asciiTheme="minorHAnsi" w:hAnsiTheme="minorHAnsi" w:cstheme="minorHAnsi"/>
          <w:sz w:val="21"/>
          <w:szCs w:val="21"/>
        </w:rPr>
      </w:pPr>
      <w:bookmarkStart w:id="49" w:name="_Toc237525017"/>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60189198"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40"/>
        <w:gridCol w:w="3431"/>
        <w:gridCol w:w="2762"/>
      </w:tblGrid>
      <w:tr w:rsidR="00774AA5" w:rsidRPr="00780655" w14:paraId="05DD0D5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9966669"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9E39D18"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7C0E581D"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4D574BCB"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9037CF2"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688E4B23" w14:textId="77777777" w:rsidTr="127DD6E8">
        <w:trPr>
          <w:trHeight w:val="20"/>
        </w:trPr>
        <w:tc>
          <w:tcPr>
            <w:tcW w:w="726" w:type="dxa"/>
            <w:tcMar>
              <w:top w:w="0" w:type="dxa"/>
              <w:left w:w="108" w:type="dxa"/>
              <w:bottom w:w="0" w:type="dxa"/>
              <w:right w:w="108" w:type="dxa"/>
            </w:tcMar>
          </w:tcPr>
          <w:p w14:paraId="0C5633CE"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620E0DD9"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5036178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631336A"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6B8ED8AB" w14:textId="77777777" w:rsidTr="127DD6E8">
        <w:trPr>
          <w:trHeight w:val="20"/>
        </w:trPr>
        <w:tc>
          <w:tcPr>
            <w:tcW w:w="726" w:type="dxa"/>
            <w:tcMar>
              <w:top w:w="0" w:type="dxa"/>
              <w:left w:w="108" w:type="dxa"/>
              <w:bottom w:w="0" w:type="dxa"/>
              <w:right w:w="108" w:type="dxa"/>
            </w:tcMar>
          </w:tcPr>
          <w:p w14:paraId="35E5718E"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3E422762"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AEDA96E"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5A8997BB" w14:textId="77777777" w:rsidR="00774AA5" w:rsidRPr="00780655" w:rsidRDefault="00774AA5" w:rsidP="0003169B">
            <w:pPr>
              <w:spacing w:after="0" w:line="240" w:lineRule="auto"/>
              <w:rPr>
                <w:rFonts w:cstheme="minorHAnsi"/>
                <w:iCs/>
              </w:rPr>
            </w:pPr>
          </w:p>
        </w:tc>
      </w:tr>
      <w:tr w:rsidR="00774AA5" w:rsidRPr="00780655" w14:paraId="54EADE2E" w14:textId="77777777" w:rsidTr="127DD6E8">
        <w:trPr>
          <w:trHeight w:val="20"/>
        </w:trPr>
        <w:tc>
          <w:tcPr>
            <w:tcW w:w="726" w:type="dxa"/>
            <w:tcMar>
              <w:top w:w="0" w:type="dxa"/>
              <w:left w:w="108" w:type="dxa"/>
              <w:bottom w:w="0" w:type="dxa"/>
              <w:right w:w="108" w:type="dxa"/>
            </w:tcMar>
          </w:tcPr>
          <w:p w14:paraId="621AFC00"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40426AC9"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4F07723E"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6BB68A77" w14:textId="77777777" w:rsidR="00774AA5" w:rsidRPr="00780655" w:rsidRDefault="00774AA5" w:rsidP="00424668">
            <w:pPr>
              <w:spacing w:after="0" w:line="240" w:lineRule="auto"/>
              <w:rPr>
                <w:rFonts w:cstheme="minorHAnsi"/>
                <w:iCs/>
                <w:color w:val="7030A0"/>
              </w:rPr>
            </w:pPr>
          </w:p>
        </w:tc>
      </w:tr>
      <w:tr w:rsidR="00774AA5" w:rsidRPr="00780655" w14:paraId="23AE2609" w14:textId="77777777" w:rsidTr="127DD6E8">
        <w:trPr>
          <w:trHeight w:val="20"/>
        </w:trPr>
        <w:tc>
          <w:tcPr>
            <w:tcW w:w="726" w:type="dxa"/>
            <w:tcMar>
              <w:top w:w="0" w:type="dxa"/>
              <w:left w:w="108" w:type="dxa"/>
              <w:bottom w:w="0" w:type="dxa"/>
              <w:right w:w="108" w:type="dxa"/>
            </w:tcMar>
          </w:tcPr>
          <w:p w14:paraId="515A7ABA"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723209E"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9A70838"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57F3165F" w14:textId="77777777" w:rsidR="00774AA5" w:rsidRPr="00780655" w:rsidRDefault="00774AA5" w:rsidP="00CE1F13">
            <w:pPr>
              <w:spacing w:after="0" w:line="240" w:lineRule="auto"/>
              <w:rPr>
                <w:rFonts w:cstheme="minorHAnsi"/>
              </w:rPr>
            </w:pPr>
          </w:p>
        </w:tc>
      </w:tr>
      <w:tr w:rsidR="00774AA5" w:rsidRPr="00780655" w14:paraId="1831DC02" w14:textId="77777777" w:rsidTr="127DD6E8">
        <w:trPr>
          <w:trHeight w:val="20"/>
        </w:trPr>
        <w:tc>
          <w:tcPr>
            <w:tcW w:w="726" w:type="dxa"/>
            <w:tcMar>
              <w:top w:w="0" w:type="dxa"/>
              <w:left w:w="108" w:type="dxa"/>
              <w:bottom w:w="0" w:type="dxa"/>
              <w:right w:w="108" w:type="dxa"/>
            </w:tcMar>
          </w:tcPr>
          <w:p w14:paraId="6AF5F3D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89897BB"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1101E14A" w14:textId="500CDF7A"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102C8D35" w14:textId="77777777" w:rsidR="00774AA5" w:rsidRPr="00780655" w:rsidRDefault="00774AA5" w:rsidP="0003169B">
            <w:pPr>
              <w:spacing w:after="0" w:line="240" w:lineRule="auto"/>
              <w:rPr>
                <w:rFonts w:cstheme="minorHAnsi"/>
              </w:rPr>
            </w:pPr>
          </w:p>
        </w:tc>
      </w:tr>
      <w:tr w:rsidR="00774AA5" w:rsidRPr="00780655" w14:paraId="11458C48" w14:textId="77777777" w:rsidTr="127DD6E8">
        <w:trPr>
          <w:trHeight w:val="20"/>
        </w:trPr>
        <w:tc>
          <w:tcPr>
            <w:tcW w:w="726" w:type="dxa"/>
            <w:tcMar>
              <w:top w:w="0" w:type="dxa"/>
              <w:left w:w="108" w:type="dxa"/>
              <w:bottom w:w="0" w:type="dxa"/>
              <w:right w:w="108" w:type="dxa"/>
            </w:tcMar>
          </w:tcPr>
          <w:p w14:paraId="4BD20394"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2E03036"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7DA67396"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5AD37E0" w14:textId="77777777" w:rsidR="00774AA5" w:rsidRPr="00780655" w:rsidRDefault="00774AA5" w:rsidP="0003169B">
            <w:pPr>
              <w:spacing w:after="0" w:line="240" w:lineRule="auto"/>
              <w:rPr>
                <w:rFonts w:cstheme="minorHAnsi"/>
              </w:rPr>
            </w:pPr>
          </w:p>
        </w:tc>
      </w:tr>
      <w:tr w:rsidR="00774AA5" w:rsidRPr="00780655" w14:paraId="32CD44FD" w14:textId="77777777" w:rsidTr="127DD6E8">
        <w:trPr>
          <w:trHeight w:val="20"/>
        </w:trPr>
        <w:tc>
          <w:tcPr>
            <w:tcW w:w="726" w:type="dxa"/>
            <w:tcMar>
              <w:top w:w="0" w:type="dxa"/>
              <w:left w:w="108" w:type="dxa"/>
              <w:bottom w:w="0" w:type="dxa"/>
              <w:right w:w="108" w:type="dxa"/>
            </w:tcMar>
          </w:tcPr>
          <w:p w14:paraId="34235C0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B8E6962"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316DC392"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5AF49240"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739B95C3" w14:textId="77777777" w:rsidR="00774AA5" w:rsidRPr="00780655" w:rsidRDefault="00774AA5" w:rsidP="0003169B">
            <w:pPr>
              <w:spacing w:after="0" w:line="240" w:lineRule="auto"/>
              <w:rPr>
                <w:rFonts w:cstheme="minorHAnsi"/>
              </w:rPr>
            </w:pPr>
          </w:p>
        </w:tc>
      </w:tr>
      <w:tr w:rsidR="00774AA5" w:rsidRPr="00780655" w14:paraId="4714A337" w14:textId="77777777" w:rsidTr="127DD6E8">
        <w:trPr>
          <w:trHeight w:val="20"/>
        </w:trPr>
        <w:tc>
          <w:tcPr>
            <w:tcW w:w="726" w:type="dxa"/>
            <w:tcMar>
              <w:top w:w="0" w:type="dxa"/>
              <w:left w:w="108" w:type="dxa"/>
              <w:bottom w:w="0" w:type="dxa"/>
              <w:right w:w="108" w:type="dxa"/>
            </w:tcMar>
          </w:tcPr>
          <w:p w14:paraId="07DC6E2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E7AE2FA"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B62609F"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48217865" w14:textId="77777777" w:rsidR="00774AA5" w:rsidRPr="00780655" w:rsidRDefault="00774AA5" w:rsidP="0003169B">
            <w:pPr>
              <w:spacing w:after="0" w:line="240" w:lineRule="auto"/>
              <w:rPr>
                <w:rFonts w:cstheme="minorHAnsi"/>
              </w:rPr>
            </w:pPr>
          </w:p>
        </w:tc>
      </w:tr>
      <w:tr w:rsidR="00774AA5" w:rsidRPr="00780655" w14:paraId="1F5B7801" w14:textId="77777777" w:rsidTr="127DD6E8">
        <w:trPr>
          <w:trHeight w:val="20"/>
        </w:trPr>
        <w:tc>
          <w:tcPr>
            <w:tcW w:w="726" w:type="dxa"/>
            <w:tcMar>
              <w:top w:w="0" w:type="dxa"/>
              <w:left w:w="108" w:type="dxa"/>
              <w:bottom w:w="0" w:type="dxa"/>
              <w:right w:w="108" w:type="dxa"/>
            </w:tcMar>
          </w:tcPr>
          <w:p w14:paraId="7DC65DBA"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3E06A63A"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023CA13"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180C0DED"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17EFA77" w14:textId="77777777" w:rsidR="00774AA5" w:rsidRPr="00780655" w:rsidRDefault="00774AA5" w:rsidP="127DD6E8">
            <w:pPr>
              <w:spacing w:after="0" w:line="240" w:lineRule="auto"/>
            </w:pPr>
          </w:p>
        </w:tc>
      </w:tr>
      <w:tr w:rsidR="00774AA5" w:rsidRPr="00780655" w14:paraId="4E2C7050" w14:textId="77777777" w:rsidTr="127DD6E8">
        <w:trPr>
          <w:trHeight w:val="20"/>
        </w:trPr>
        <w:tc>
          <w:tcPr>
            <w:tcW w:w="726" w:type="dxa"/>
            <w:tcMar>
              <w:top w:w="0" w:type="dxa"/>
              <w:left w:w="108" w:type="dxa"/>
              <w:bottom w:w="0" w:type="dxa"/>
              <w:right w:w="108" w:type="dxa"/>
            </w:tcMar>
          </w:tcPr>
          <w:p w14:paraId="131790DD"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1D213D"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A90E86B"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443120BF"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2BC20AFE" w14:textId="77777777" w:rsidR="00774AA5" w:rsidRPr="00780655" w:rsidRDefault="00774AA5" w:rsidP="0003169B">
            <w:pPr>
              <w:spacing w:after="0" w:line="240" w:lineRule="auto"/>
            </w:pPr>
          </w:p>
        </w:tc>
      </w:tr>
      <w:tr w:rsidR="00774AA5" w:rsidRPr="00780655" w14:paraId="20020191" w14:textId="77777777" w:rsidTr="127DD6E8">
        <w:trPr>
          <w:trHeight w:val="20"/>
        </w:trPr>
        <w:tc>
          <w:tcPr>
            <w:tcW w:w="726" w:type="dxa"/>
            <w:tcMar>
              <w:top w:w="0" w:type="dxa"/>
              <w:left w:w="108" w:type="dxa"/>
              <w:bottom w:w="0" w:type="dxa"/>
              <w:right w:w="108" w:type="dxa"/>
            </w:tcMar>
          </w:tcPr>
          <w:p w14:paraId="19DD963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4D78335"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3AD164F1"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0E1A3F7B" w14:textId="77777777" w:rsidR="00774AA5" w:rsidRPr="00780655" w:rsidRDefault="00774AA5" w:rsidP="0003169B">
            <w:pPr>
              <w:spacing w:after="0" w:line="240" w:lineRule="auto"/>
              <w:rPr>
                <w:rFonts w:cstheme="minorHAnsi"/>
                <w:bCs/>
              </w:rPr>
            </w:pPr>
          </w:p>
        </w:tc>
      </w:tr>
      <w:tr w:rsidR="00774AA5" w:rsidRPr="00780655" w14:paraId="52B64C74" w14:textId="77777777" w:rsidTr="127DD6E8">
        <w:trPr>
          <w:trHeight w:val="20"/>
        </w:trPr>
        <w:tc>
          <w:tcPr>
            <w:tcW w:w="726" w:type="dxa"/>
            <w:tcMar>
              <w:top w:w="0" w:type="dxa"/>
              <w:left w:w="108" w:type="dxa"/>
              <w:bottom w:w="0" w:type="dxa"/>
              <w:right w:w="108" w:type="dxa"/>
            </w:tcMar>
          </w:tcPr>
          <w:p w14:paraId="0802CDC7"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E9D0450"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8BB53AC"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6585A275"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6E14A381" w14:textId="77777777" w:rsidTr="127DD6E8">
        <w:trPr>
          <w:trHeight w:val="20"/>
        </w:trPr>
        <w:tc>
          <w:tcPr>
            <w:tcW w:w="726" w:type="dxa"/>
            <w:tcMar>
              <w:top w:w="0" w:type="dxa"/>
              <w:left w:w="108" w:type="dxa"/>
              <w:bottom w:w="0" w:type="dxa"/>
              <w:right w:w="108" w:type="dxa"/>
            </w:tcMar>
          </w:tcPr>
          <w:p w14:paraId="369FD1D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C41D476" w14:textId="5317C5F1"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748084E9"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177DAE1"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67C0EAB0" w14:textId="77777777" w:rsidTr="127DD6E8">
        <w:trPr>
          <w:trHeight w:val="20"/>
        </w:trPr>
        <w:tc>
          <w:tcPr>
            <w:tcW w:w="726" w:type="dxa"/>
            <w:tcMar>
              <w:top w:w="0" w:type="dxa"/>
              <w:left w:w="108" w:type="dxa"/>
              <w:bottom w:w="0" w:type="dxa"/>
              <w:right w:w="108" w:type="dxa"/>
            </w:tcMar>
          </w:tcPr>
          <w:p w14:paraId="28D18DCB"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39626A"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568142CA" w14:textId="70D75E6E"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7EC27C2" w14:textId="77777777" w:rsidR="00D65C16" w:rsidRPr="00780655" w:rsidRDefault="00D65C16" w:rsidP="00CE7FDF">
            <w:pPr>
              <w:spacing w:after="0" w:line="240" w:lineRule="auto"/>
              <w:rPr>
                <w:rFonts w:cstheme="minorHAnsi"/>
              </w:rPr>
            </w:pPr>
          </w:p>
          <w:p w14:paraId="79BE1849" w14:textId="52118AA3"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0CB6AE6B"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4E0920" w14:textId="77777777" w:rsidR="00774AA5" w:rsidRPr="00780655" w:rsidRDefault="00774AA5" w:rsidP="0003169B">
            <w:pPr>
              <w:spacing w:after="0" w:line="240" w:lineRule="auto"/>
              <w:rPr>
                <w:rFonts w:cstheme="minorHAnsi"/>
                <w:bCs/>
              </w:rPr>
            </w:pPr>
          </w:p>
        </w:tc>
      </w:tr>
      <w:tr w:rsidR="00774AA5" w:rsidRPr="00780655" w14:paraId="0439320C" w14:textId="77777777" w:rsidTr="127DD6E8">
        <w:trPr>
          <w:trHeight w:val="20"/>
        </w:trPr>
        <w:tc>
          <w:tcPr>
            <w:tcW w:w="726" w:type="dxa"/>
            <w:tcMar>
              <w:top w:w="0" w:type="dxa"/>
              <w:left w:w="108" w:type="dxa"/>
              <w:bottom w:w="0" w:type="dxa"/>
              <w:right w:w="108" w:type="dxa"/>
            </w:tcMar>
          </w:tcPr>
          <w:p w14:paraId="6EF84883"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602BCFB"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218B888"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396C20F5" w14:textId="77777777" w:rsidR="00774AA5" w:rsidRPr="00780655" w:rsidRDefault="00774AA5" w:rsidP="0003169B">
            <w:pPr>
              <w:spacing w:after="0" w:line="240" w:lineRule="auto"/>
              <w:rPr>
                <w:rFonts w:cstheme="minorHAnsi"/>
              </w:rPr>
            </w:pPr>
          </w:p>
        </w:tc>
      </w:tr>
      <w:tr w:rsidR="00774AA5" w:rsidRPr="00780655" w14:paraId="5760FB7A" w14:textId="77777777" w:rsidTr="127DD6E8">
        <w:trPr>
          <w:trHeight w:val="20"/>
        </w:trPr>
        <w:tc>
          <w:tcPr>
            <w:tcW w:w="726" w:type="dxa"/>
            <w:tcMar>
              <w:top w:w="0" w:type="dxa"/>
              <w:left w:w="108" w:type="dxa"/>
              <w:bottom w:w="0" w:type="dxa"/>
              <w:right w:w="108" w:type="dxa"/>
            </w:tcMar>
          </w:tcPr>
          <w:p w14:paraId="21419E1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D59FCB7" w14:textId="13DE2169"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3040F310" w14:textId="77777777" w:rsidR="00774AA5" w:rsidRPr="001D68D2" w:rsidRDefault="00774AA5" w:rsidP="0003169B">
            <w:pPr>
              <w:spacing w:after="0" w:line="240" w:lineRule="auto"/>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46B98CF2" w14:textId="77777777" w:rsidR="00774AA5" w:rsidRPr="009A0F53" w:rsidRDefault="00774AA5" w:rsidP="0003169B">
            <w:pPr>
              <w:spacing w:after="0" w:line="240" w:lineRule="auto"/>
              <w:rPr>
                <w:rFonts w:cstheme="minorHAnsi"/>
              </w:rPr>
            </w:pPr>
          </w:p>
        </w:tc>
      </w:tr>
      <w:tr w:rsidR="00774AA5" w:rsidRPr="00780655" w14:paraId="3CEAEB88" w14:textId="77777777" w:rsidTr="127DD6E8">
        <w:trPr>
          <w:trHeight w:val="20"/>
        </w:trPr>
        <w:tc>
          <w:tcPr>
            <w:tcW w:w="726" w:type="dxa"/>
            <w:tcMar>
              <w:top w:w="0" w:type="dxa"/>
              <w:left w:w="108" w:type="dxa"/>
              <w:bottom w:w="0" w:type="dxa"/>
              <w:right w:w="108" w:type="dxa"/>
            </w:tcMar>
          </w:tcPr>
          <w:p w14:paraId="3E9C4FD0"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0DAEA5E6"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001F190A"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 xml:space="preserve">nuo pranešimo raštu apie jos priimtą </w:t>
            </w:r>
            <w:r w:rsidRPr="00780655">
              <w:lastRenderedPageBreak/>
              <w:t>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41035C0" w14:textId="77777777" w:rsidR="00774AA5" w:rsidRPr="001728BD" w:rsidRDefault="00774AA5" w:rsidP="0003169B">
            <w:pPr>
              <w:spacing w:after="0" w:line="240" w:lineRule="auto"/>
              <w:rPr>
                <w:rFonts w:cstheme="minorHAnsi"/>
              </w:rPr>
            </w:pPr>
          </w:p>
        </w:tc>
      </w:tr>
      <w:tr w:rsidR="00451AF7" w:rsidRPr="00780655" w14:paraId="52C53F5C" w14:textId="77777777" w:rsidTr="54A44937">
        <w:trPr>
          <w:trHeight w:val="20"/>
        </w:trPr>
        <w:tc>
          <w:tcPr>
            <w:tcW w:w="726" w:type="dxa"/>
            <w:tcMar>
              <w:top w:w="0" w:type="dxa"/>
              <w:left w:w="108" w:type="dxa"/>
              <w:bottom w:w="0" w:type="dxa"/>
              <w:right w:w="108" w:type="dxa"/>
            </w:tcMar>
          </w:tcPr>
          <w:p w14:paraId="1B5A8E09"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C07A9A3"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4D03BF29"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23C965EE"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005833BB" w14:textId="77777777" w:rsidR="00F50C57" w:rsidRPr="00780655" w:rsidRDefault="00F50C57" w:rsidP="0003169B">
            <w:pPr>
              <w:spacing w:after="0" w:line="240" w:lineRule="auto"/>
              <w:rPr>
                <w:rFonts w:cstheme="minorHAnsi"/>
              </w:rPr>
            </w:pPr>
          </w:p>
        </w:tc>
      </w:tr>
    </w:tbl>
    <w:p w14:paraId="741C8FA0" w14:textId="77777777" w:rsidR="008F59C5" w:rsidRPr="00780655" w:rsidRDefault="008F59C5" w:rsidP="008D704D">
      <w:pPr>
        <w:tabs>
          <w:tab w:val="left" w:pos="2977"/>
        </w:tabs>
        <w:spacing w:after="120" w:line="20" w:lineRule="atLeast"/>
        <w:jc w:val="center"/>
        <w:rPr>
          <w:rFonts w:eastAsia="Calibri" w:cstheme="minorHAnsi"/>
        </w:rPr>
      </w:pPr>
    </w:p>
    <w:p w14:paraId="06BEE83C" w14:textId="77777777" w:rsidR="00A4599F" w:rsidRPr="00780655" w:rsidRDefault="008F59C5" w:rsidP="009F0698">
      <w:pPr>
        <w:rPr>
          <w:rFonts w:eastAsia="Calibri" w:cstheme="minorHAnsi"/>
        </w:rPr>
      </w:pPr>
      <w:r w:rsidRPr="00780655">
        <w:rPr>
          <w:rFonts w:eastAsia="Calibri" w:cstheme="minorHAnsi"/>
        </w:rPr>
        <w:br w:type="page"/>
      </w:r>
    </w:p>
    <w:p w14:paraId="64E00A0E"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37525018"/>
      <w:bookmarkStart w:id="55"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bookmarkEnd w:id="51"/>
      <w:bookmarkEnd w:id="52"/>
      <w:bookmarkEnd w:id="53"/>
      <w:bookmarkEnd w:id="54"/>
    </w:p>
    <w:bookmarkEnd w:id="55"/>
    <w:p w14:paraId="01EEA723" w14:textId="77777777" w:rsidR="00281735" w:rsidRPr="009A0F53" w:rsidRDefault="00281735" w:rsidP="00281735">
      <w:pPr>
        <w:jc w:val="center"/>
        <w:rPr>
          <w:rFonts w:cstheme="minorHAnsi"/>
          <w:b/>
          <w:bCs/>
        </w:rPr>
      </w:pPr>
    </w:p>
    <w:p w14:paraId="1C45E1E8" w14:textId="6FFBB4DB" w:rsidR="001C186A" w:rsidRDefault="000A35EE" w:rsidP="00B13B24">
      <w:pPr>
        <w:tabs>
          <w:tab w:val="left" w:pos="4703"/>
        </w:tabs>
        <w:ind w:left="108"/>
        <w:rPr>
          <w:rFonts w:ascii="Times New Roman" w:hAnsi="Times New Roman" w:cs="Times New Roman"/>
          <w:b/>
          <w:bCs/>
        </w:rPr>
      </w:pPr>
      <w:r>
        <w:rPr>
          <w:rFonts w:ascii="Times New Roman" w:hAnsi="Times New Roman" w:cs="Times New Roman"/>
          <w:b/>
          <w:bCs/>
        </w:rPr>
        <w:t xml:space="preserve">2 Priedas. </w:t>
      </w:r>
      <w:r w:rsidR="00B93AD1" w:rsidRPr="00B93AD1">
        <w:rPr>
          <w:rFonts w:ascii="Times New Roman" w:hAnsi="Times New Roman" w:cs="Times New Roman"/>
          <w:b/>
          <w:bCs/>
        </w:rPr>
        <w:t xml:space="preserve">Pridedama atskiru dokumentu </w:t>
      </w:r>
    </w:p>
    <w:p w14:paraId="69AB49B3" w14:textId="55BCB628" w:rsidR="00B93AD1" w:rsidRDefault="00B93AD1" w:rsidP="00B13B24">
      <w:pPr>
        <w:tabs>
          <w:tab w:val="left" w:pos="4703"/>
        </w:tabs>
        <w:ind w:left="108"/>
        <w:rPr>
          <w:rFonts w:ascii="Times New Roman" w:hAnsi="Times New Roman" w:cs="Times New Roman"/>
          <w:b/>
          <w:bCs/>
        </w:rPr>
      </w:pPr>
    </w:p>
    <w:p w14:paraId="43A4F698" w14:textId="17123411" w:rsidR="00B93AD1" w:rsidRDefault="00B93AD1" w:rsidP="00B13B24">
      <w:pPr>
        <w:tabs>
          <w:tab w:val="left" w:pos="4703"/>
        </w:tabs>
        <w:ind w:left="108"/>
        <w:rPr>
          <w:rFonts w:ascii="Times New Roman" w:hAnsi="Times New Roman" w:cs="Times New Roman"/>
          <w:b/>
          <w:bCs/>
        </w:rPr>
      </w:pPr>
    </w:p>
    <w:p w14:paraId="3064315D" w14:textId="162EBAF9" w:rsidR="00B93AD1" w:rsidRDefault="00B93AD1" w:rsidP="00B13B24">
      <w:pPr>
        <w:tabs>
          <w:tab w:val="left" w:pos="4703"/>
        </w:tabs>
        <w:ind w:left="108"/>
        <w:rPr>
          <w:rFonts w:ascii="Times New Roman" w:hAnsi="Times New Roman" w:cs="Times New Roman"/>
          <w:b/>
          <w:bCs/>
        </w:rPr>
      </w:pPr>
    </w:p>
    <w:p w14:paraId="19C78FA4" w14:textId="7728903C" w:rsidR="00B93AD1" w:rsidRDefault="00B93AD1" w:rsidP="00B13B24">
      <w:pPr>
        <w:tabs>
          <w:tab w:val="left" w:pos="4703"/>
        </w:tabs>
        <w:ind w:left="108"/>
        <w:rPr>
          <w:rFonts w:ascii="Times New Roman" w:hAnsi="Times New Roman" w:cs="Times New Roman"/>
          <w:b/>
          <w:bCs/>
        </w:rPr>
      </w:pPr>
    </w:p>
    <w:p w14:paraId="6A3234D2" w14:textId="1A35E75D" w:rsidR="00B93AD1" w:rsidRDefault="00B93AD1" w:rsidP="00B13B24">
      <w:pPr>
        <w:tabs>
          <w:tab w:val="left" w:pos="4703"/>
        </w:tabs>
        <w:ind w:left="108"/>
        <w:rPr>
          <w:rFonts w:ascii="Times New Roman" w:hAnsi="Times New Roman" w:cs="Times New Roman"/>
          <w:b/>
          <w:bCs/>
        </w:rPr>
      </w:pPr>
    </w:p>
    <w:p w14:paraId="20F9A0EC" w14:textId="0CA45D67" w:rsidR="00B93AD1" w:rsidRDefault="00B93AD1" w:rsidP="00B13B24">
      <w:pPr>
        <w:tabs>
          <w:tab w:val="left" w:pos="4703"/>
        </w:tabs>
        <w:ind w:left="108"/>
        <w:rPr>
          <w:rFonts w:ascii="Times New Roman" w:hAnsi="Times New Roman" w:cs="Times New Roman"/>
          <w:b/>
          <w:bCs/>
        </w:rPr>
      </w:pPr>
    </w:p>
    <w:p w14:paraId="189FE348" w14:textId="700EB7C1" w:rsidR="00B93AD1" w:rsidRDefault="00B93AD1" w:rsidP="00B13B24">
      <w:pPr>
        <w:tabs>
          <w:tab w:val="left" w:pos="4703"/>
        </w:tabs>
        <w:ind w:left="108"/>
        <w:rPr>
          <w:rFonts w:ascii="Times New Roman" w:hAnsi="Times New Roman" w:cs="Times New Roman"/>
          <w:b/>
          <w:bCs/>
        </w:rPr>
      </w:pPr>
    </w:p>
    <w:p w14:paraId="7FAC4837" w14:textId="205263E8" w:rsidR="00B93AD1" w:rsidRDefault="00B93AD1" w:rsidP="00B13B24">
      <w:pPr>
        <w:tabs>
          <w:tab w:val="left" w:pos="4703"/>
        </w:tabs>
        <w:ind w:left="108"/>
        <w:rPr>
          <w:rFonts w:ascii="Times New Roman" w:hAnsi="Times New Roman" w:cs="Times New Roman"/>
          <w:b/>
          <w:bCs/>
        </w:rPr>
      </w:pPr>
    </w:p>
    <w:p w14:paraId="13CF8696" w14:textId="427395DE" w:rsidR="00B93AD1" w:rsidRDefault="00B93AD1" w:rsidP="00B13B24">
      <w:pPr>
        <w:tabs>
          <w:tab w:val="left" w:pos="4703"/>
        </w:tabs>
        <w:ind w:left="108"/>
        <w:rPr>
          <w:rFonts w:ascii="Times New Roman" w:hAnsi="Times New Roman" w:cs="Times New Roman"/>
          <w:b/>
          <w:bCs/>
        </w:rPr>
      </w:pPr>
    </w:p>
    <w:p w14:paraId="67495092" w14:textId="34338F47" w:rsidR="00B93AD1" w:rsidRDefault="00B93AD1" w:rsidP="00B13B24">
      <w:pPr>
        <w:tabs>
          <w:tab w:val="left" w:pos="4703"/>
        </w:tabs>
        <w:ind w:left="108"/>
        <w:rPr>
          <w:rFonts w:ascii="Times New Roman" w:hAnsi="Times New Roman" w:cs="Times New Roman"/>
          <w:b/>
          <w:bCs/>
        </w:rPr>
      </w:pPr>
    </w:p>
    <w:p w14:paraId="390C55E0" w14:textId="3CE1F9A7" w:rsidR="00B93AD1" w:rsidRDefault="00B93AD1" w:rsidP="00B13B24">
      <w:pPr>
        <w:tabs>
          <w:tab w:val="left" w:pos="4703"/>
        </w:tabs>
        <w:ind w:left="108"/>
        <w:rPr>
          <w:rFonts w:ascii="Times New Roman" w:hAnsi="Times New Roman" w:cs="Times New Roman"/>
          <w:b/>
          <w:bCs/>
        </w:rPr>
      </w:pPr>
    </w:p>
    <w:p w14:paraId="44335462" w14:textId="26A8C41A" w:rsidR="00B93AD1" w:rsidRDefault="00B93AD1" w:rsidP="00B13B24">
      <w:pPr>
        <w:tabs>
          <w:tab w:val="left" w:pos="4703"/>
        </w:tabs>
        <w:ind w:left="108"/>
        <w:rPr>
          <w:rFonts w:ascii="Times New Roman" w:hAnsi="Times New Roman" w:cs="Times New Roman"/>
          <w:b/>
          <w:bCs/>
        </w:rPr>
      </w:pPr>
    </w:p>
    <w:p w14:paraId="3377DBAF" w14:textId="6FDA5427" w:rsidR="00B93AD1" w:rsidRDefault="00B93AD1" w:rsidP="00B13B24">
      <w:pPr>
        <w:tabs>
          <w:tab w:val="left" w:pos="4703"/>
        </w:tabs>
        <w:ind w:left="108"/>
        <w:rPr>
          <w:rFonts w:ascii="Times New Roman" w:hAnsi="Times New Roman" w:cs="Times New Roman"/>
          <w:b/>
          <w:bCs/>
        </w:rPr>
      </w:pPr>
    </w:p>
    <w:p w14:paraId="25DB4B10" w14:textId="1010E29F" w:rsidR="00B93AD1" w:rsidRDefault="00B93AD1" w:rsidP="00B13B24">
      <w:pPr>
        <w:tabs>
          <w:tab w:val="left" w:pos="4703"/>
        </w:tabs>
        <w:ind w:left="108"/>
        <w:rPr>
          <w:rFonts w:ascii="Times New Roman" w:hAnsi="Times New Roman" w:cs="Times New Roman"/>
          <w:b/>
          <w:bCs/>
        </w:rPr>
      </w:pPr>
    </w:p>
    <w:p w14:paraId="72D29B04" w14:textId="51CDE8D5" w:rsidR="00B93AD1" w:rsidRDefault="00B93AD1" w:rsidP="00B13B24">
      <w:pPr>
        <w:tabs>
          <w:tab w:val="left" w:pos="4703"/>
        </w:tabs>
        <w:ind w:left="108"/>
        <w:rPr>
          <w:rFonts w:ascii="Times New Roman" w:hAnsi="Times New Roman" w:cs="Times New Roman"/>
          <w:b/>
          <w:bCs/>
        </w:rPr>
      </w:pPr>
    </w:p>
    <w:p w14:paraId="636A12C3" w14:textId="1ACA6CC7" w:rsidR="00B93AD1" w:rsidRDefault="00B93AD1" w:rsidP="00B13B24">
      <w:pPr>
        <w:tabs>
          <w:tab w:val="left" w:pos="4703"/>
        </w:tabs>
        <w:ind w:left="108"/>
        <w:rPr>
          <w:rFonts w:ascii="Times New Roman" w:hAnsi="Times New Roman" w:cs="Times New Roman"/>
          <w:b/>
          <w:bCs/>
        </w:rPr>
      </w:pPr>
    </w:p>
    <w:p w14:paraId="62BBC297" w14:textId="08E05EAF" w:rsidR="00B93AD1" w:rsidRDefault="00B93AD1" w:rsidP="00B13B24">
      <w:pPr>
        <w:tabs>
          <w:tab w:val="left" w:pos="4703"/>
        </w:tabs>
        <w:ind w:left="108"/>
        <w:rPr>
          <w:rFonts w:ascii="Times New Roman" w:hAnsi="Times New Roman" w:cs="Times New Roman"/>
          <w:b/>
          <w:bCs/>
        </w:rPr>
      </w:pPr>
    </w:p>
    <w:p w14:paraId="229D0497" w14:textId="0D4F4BB9" w:rsidR="00B93AD1" w:rsidRDefault="00B93AD1" w:rsidP="00B13B24">
      <w:pPr>
        <w:tabs>
          <w:tab w:val="left" w:pos="4703"/>
        </w:tabs>
        <w:ind w:left="108"/>
        <w:rPr>
          <w:rFonts w:ascii="Times New Roman" w:hAnsi="Times New Roman" w:cs="Times New Roman"/>
          <w:b/>
          <w:bCs/>
        </w:rPr>
      </w:pPr>
    </w:p>
    <w:p w14:paraId="3618B919" w14:textId="2E626251" w:rsidR="00B93AD1" w:rsidRDefault="00B93AD1" w:rsidP="00B13B24">
      <w:pPr>
        <w:tabs>
          <w:tab w:val="left" w:pos="4703"/>
        </w:tabs>
        <w:ind w:left="108"/>
        <w:rPr>
          <w:rFonts w:ascii="Times New Roman" w:hAnsi="Times New Roman" w:cs="Times New Roman"/>
          <w:b/>
          <w:bCs/>
        </w:rPr>
      </w:pPr>
    </w:p>
    <w:p w14:paraId="0F62789F" w14:textId="41672CFF" w:rsidR="00B93AD1" w:rsidRDefault="00B93AD1" w:rsidP="00B13B24">
      <w:pPr>
        <w:tabs>
          <w:tab w:val="left" w:pos="4703"/>
        </w:tabs>
        <w:ind w:left="108"/>
        <w:rPr>
          <w:rFonts w:ascii="Times New Roman" w:hAnsi="Times New Roman" w:cs="Times New Roman"/>
          <w:b/>
          <w:bCs/>
        </w:rPr>
      </w:pPr>
    </w:p>
    <w:p w14:paraId="2E36134C" w14:textId="23A94C70" w:rsidR="00B93AD1" w:rsidRDefault="00B93AD1" w:rsidP="00B13B24">
      <w:pPr>
        <w:tabs>
          <w:tab w:val="left" w:pos="4703"/>
        </w:tabs>
        <w:ind w:left="108"/>
        <w:rPr>
          <w:rFonts w:ascii="Times New Roman" w:hAnsi="Times New Roman" w:cs="Times New Roman"/>
          <w:b/>
          <w:bCs/>
        </w:rPr>
      </w:pPr>
    </w:p>
    <w:p w14:paraId="30E622E1" w14:textId="47CB516A" w:rsidR="00B93AD1" w:rsidRDefault="00B93AD1" w:rsidP="00B13B24">
      <w:pPr>
        <w:tabs>
          <w:tab w:val="left" w:pos="4703"/>
        </w:tabs>
        <w:ind w:left="108"/>
        <w:rPr>
          <w:rFonts w:ascii="Times New Roman" w:hAnsi="Times New Roman" w:cs="Times New Roman"/>
          <w:b/>
          <w:bCs/>
        </w:rPr>
      </w:pPr>
    </w:p>
    <w:p w14:paraId="5DFF3CC0" w14:textId="1B06B6DC" w:rsidR="00B93AD1" w:rsidRDefault="00B93AD1" w:rsidP="00B13B24">
      <w:pPr>
        <w:tabs>
          <w:tab w:val="left" w:pos="4703"/>
        </w:tabs>
        <w:ind w:left="108"/>
        <w:rPr>
          <w:rFonts w:ascii="Times New Roman" w:hAnsi="Times New Roman" w:cs="Times New Roman"/>
          <w:b/>
          <w:bCs/>
        </w:rPr>
      </w:pPr>
    </w:p>
    <w:p w14:paraId="6BA1C3ED" w14:textId="2BFFDBAA" w:rsidR="00B93AD1" w:rsidRDefault="00B93AD1" w:rsidP="00B13B24">
      <w:pPr>
        <w:tabs>
          <w:tab w:val="left" w:pos="4703"/>
        </w:tabs>
        <w:ind w:left="108"/>
        <w:rPr>
          <w:rFonts w:ascii="Times New Roman" w:hAnsi="Times New Roman" w:cs="Times New Roman"/>
          <w:b/>
          <w:bCs/>
        </w:rPr>
      </w:pPr>
    </w:p>
    <w:p w14:paraId="119AC4EE" w14:textId="211431CD" w:rsidR="00B93AD1" w:rsidRDefault="00B93AD1" w:rsidP="00B13B24">
      <w:pPr>
        <w:tabs>
          <w:tab w:val="left" w:pos="4703"/>
        </w:tabs>
        <w:ind w:left="108"/>
        <w:rPr>
          <w:rFonts w:ascii="Times New Roman" w:hAnsi="Times New Roman" w:cs="Times New Roman"/>
          <w:b/>
          <w:bCs/>
        </w:rPr>
      </w:pPr>
    </w:p>
    <w:p w14:paraId="1EC73FC5" w14:textId="77777777" w:rsidR="00F42375" w:rsidRDefault="00F42375" w:rsidP="00B13B24">
      <w:pPr>
        <w:tabs>
          <w:tab w:val="left" w:pos="4703"/>
        </w:tabs>
        <w:ind w:left="108"/>
        <w:rPr>
          <w:rFonts w:ascii="Times New Roman" w:hAnsi="Times New Roman" w:cs="Times New Roman"/>
          <w:b/>
          <w:bCs/>
        </w:rPr>
      </w:pPr>
    </w:p>
    <w:p w14:paraId="07C8966F" w14:textId="52BFA4FB" w:rsidR="00B93AD1" w:rsidRDefault="00B93AD1" w:rsidP="00B13B24">
      <w:pPr>
        <w:tabs>
          <w:tab w:val="left" w:pos="4703"/>
        </w:tabs>
        <w:ind w:left="108"/>
        <w:rPr>
          <w:rFonts w:ascii="Times New Roman" w:hAnsi="Times New Roman" w:cs="Times New Roman"/>
          <w:b/>
          <w:bCs/>
        </w:rPr>
      </w:pPr>
    </w:p>
    <w:p w14:paraId="1D290122" w14:textId="77777777" w:rsidR="00B93AD1" w:rsidRPr="00B93AD1" w:rsidRDefault="00B93AD1" w:rsidP="00B13B24">
      <w:pPr>
        <w:tabs>
          <w:tab w:val="left" w:pos="4703"/>
        </w:tabs>
        <w:ind w:left="108"/>
        <w:rPr>
          <w:rFonts w:ascii="Times New Roman" w:hAnsi="Times New Roman" w:cs="Times New Roman"/>
          <w:b/>
          <w:bCs/>
        </w:rPr>
      </w:pPr>
    </w:p>
    <w:p w14:paraId="65E3D943"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237525019"/>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6"/>
      <w:bookmarkEnd w:id="57"/>
      <w:bookmarkEnd w:id="58"/>
    </w:p>
    <w:p w14:paraId="7112CFE1" w14:textId="77777777" w:rsidR="000E6657" w:rsidRPr="009A0F53" w:rsidRDefault="000E6657" w:rsidP="000E6657">
      <w:pPr>
        <w:jc w:val="center"/>
        <w:rPr>
          <w:rFonts w:cstheme="minorHAnsi"/>
          <w:b/>
          <w:bCs/>
          <w:smallCaps/>
          <w:sz w:val="22"/>
          <w:szCs w:val="22"/>
        </w:rPr>
      </w:pPr>
    </w:p>
    <w:p w14:paraId="79BDE432" w14:textId="77777777" w:rsidR="00A036C1" w:rsidRDefault="00A036C1" w:rsidP="00BE1858">
      <w:pPr>
        <w:pStyle w:val="Paantrat"/>
        <w:jc w:val="center"/>
      </w:pPr>
    </w:p>
    <w:p w14:paraId="04E83CF1" w14:textId="77777777" w:rsidR="000E6657" w:rsidRPr="00780655" w:rsidRDefault="000E6657" w:rsidP="00BE1858">
      <w:pPr>
        <w:pStyle w:val="Paantrat"/>
        <w:jc w:val="center"/>
      </w:pPr>
      <w:r w:rsidRPr="00780655">
        <w:t>TIEKĖJŲ PAŠALINIMO PAGRINDAI</w:t>
      </w:r>
    </w:p>
    <w:p w14:paraId="5C7696E2" w14:textId="77777777" w:rsidR="00FB71A2" w:rsidRPr="00780655" w:rsidRDefault="00FB71A2" w:rsidP="00FB71A2">
      <w:pPr>
        <w:jc w:val="center"/>
        <w:rPr>
          <w:b/>
          <w:bCs/>
        </w:rPr>
      </w:pPr>
      <w:r w:rsidRPr="00780655">
        <w:rPr>
          <w:b/>
          <w:bCs/>
        </w:rPr>
        <w:t>PRIDEDAMA ATSKIRU DOKUMENTU</w:t>
      </w:r>
    </w:p>
    <w:p w14:paraId="4C8731D2" w14:textId="23C29C3A"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r w:rsidR="007C2FB8">
        <w:t>„</w:t>
      </w:r>
      <w:hyperlink r:id="rId14"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w:t>
        </w:r>
        <w:r w:rsidR="0074708C">
          <w:rPr>
            <w:rStyle w:val="Hipersaitas"/>
          </w:rPr>
          <w:t>ė</w:t>
        </w:r>
      </w:hyperlink>
      <w:r w:rsidR="0074708C">
        <w:rPr>
          <w:rStyle w:val="Hipersaitas"/>
        </w:rPr>
        <w:t>_Upynos NT</w:t>
      </w:r>
      <w:r w:rsidR="007C2FB8">
        <w:rPr>
          <w:rStyle w:val="Hipersaitas"/>
        </w:rPr>
        <w:t>“</w:t>
      </w:r>
      <w:r w:rsidR="00C84604" w:rsidRPr="001D68D2">
        <w:t>)</w:t>
      </w:r>
      <w:r w:rsidR="00C84604" w:rsidRPr="009A0F53">
        <w:rPr>
          <w:i/>
          <w:iCs/>
        </w:rPr>
        <w:t>.</w:t>
      </w:r>
    </w:p>
    <w:p w14:paraId="798F1755"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017F141D"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3752502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9"/>
      <w:bookmarkEnd w:id="60"/>
      <w:bookmarkEnd w:id="61"/>
      <w:bookmarkEnd w:id="62"/>
    </w:p>
    <w:p w14:paraId="0333564F" w14:textId="77777777" w:rsidR="002F396F" w:rsidRPr="00780655" w:rsidRDefault="002F396F" w:rsidP="00DE290C">
      <w:pPr>
        <w:rPr>
          <w:rFonts w:cstheme="minorHAnsi"/>
          <w:b/>
          <w:bCs/>
          <w:smallCaps/>
          <w:sz w:val="22"/>
          <w:szCs w:val="22"/>
        </w:rPr>
      </w:pPr>
    </w:p>
    <w:p w14:paraId="6382C9E6" w14:textId="77777777" w:rsidR="002F396F" w:rsidRPr="002234C9"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2B88608C"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9EC99E0"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tbl>
      <w:tblPr>
        <w:tblStyle w:val="TableGrid3"/>
        <w:tblpPr w:leftFromText="181" w:rightFromText="181" w:vertAnchor="text" w:horzAnchor="margin" w:tblpY="1"/>
        <w:tblW w:w="5000" w:type="pct"/>
        <w:tblLook w:val="04A0" w:firstRow="1" w:lastRow="0" w:firstColumn="1" w:lastColumn="0" w:noHBand="0" w:noVBand="1"/>
        <w:tblCaption w:val="1 lentelė"/>
      </w:tblPr>
      <w:tblGrid>
        <w:gridCol w:w="777"/>
        <w:gridCol w:w="15"/>
        <w:gridCol w:w="2624"/>
        <w:gridCol w:w="28"/>
        <w:gridCol w:w="3353"/>
        <w:gridCol w:w="44"/>
        <w:gridCol w:w="2647"/>
      </w:tblGrid>
      <w:tr w:rsidR="0074708C" w:rsidRPr="001F45C3" w14:paraId="38914E2B" w14:textId="77777777" w:rsidTr="0074708C">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8D831B" w14:textId="77777777" w:rsidR="0074708C" w:rsidRPr="001F45C3" w:rsidRDefault="0074708C" w:rsidP="0074708C">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lastRenderedPageBreak/>
              <w:t>Eil. Nr.</w:t>
            </w: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7EB789A" w14:textId="77777777" w:rsidR="0074708C" w:rsidRPr="001F45C3" w:rsidRDefault="0074708C" w:rsidP="0074708C">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90" w:type="pct"/>
            <w:gridSpan w:val="2"/>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7F7E84F5" w14:textId="77777777" w:rsidR="0074708C" w:rsidRPr="00E44897" w:rsidRDefault="0074708C" w:rsidP="0074708C">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Atitiktį reikalavimui įrodantys   dokumentai</w:t>
            </w:r>
          </w:p>
        </w:tc>
        <w:tc>
          <w:tcPr>
            <w:tcW w:w="139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33BFA31D" w14:textId="77777777" w:rsidR="0074708C" w:rsidRPr="001F45C3" w:rsidRDefault="0074708C" w:rsidP="0074708C">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59E16FF7" w14:textId="77777777" w:rsidR="0074708C" w:rsidRPr="001F45C3" w:rsidRDefault="0074708C" w:rsidP="0074708C">
            <w:pPr>
              <w:autoSpaceDE w:val="0"/>
              <w:autoSpaceDN w:val="0"/>
              <w:adjustRightInd w:val="0"/>
              <w:jc w:val="center"/>
              <w:rPr>
                <w:rFonts w:asciiTheme="minorHAnsi" w:hAnsiTheme="minorHAnsi" w:cstheme="minorHAnsi"/>
                <w:b/>
                <w:bCs/>
                <w:color w:val="000000"/>
              </w:rPr>
            </w:pPr>
          </w:p>
        </w:tc>
      </w:tr>
      <w:tr w:rsidR="0074708C" w:rsidRPr="001F45C3" w14:paraId="26766037" w14:textId="77777777" w:rsidTr="0074708C">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08FA1" w14:textId="77777777" w:rsidR="0074708C" w:rsidRPr="001F45C3" w:rsidRDefault="0074708C" w:rsidP="0074708C">
            <w:pPr>
              <w:pStyle w:val="Sraopastraipa"/>
              <w:numPr>
                <w:ilvl w:val="0"/>
                <w:numId w:val="9"/>
              </w:numPr>
              <w:spacing w:before="60" w:after="60" w:line="257" w:lineRule="auto"/>
              <w:ind w:left="357" w:hanging="357"/>
              <w:rPr>
                <w:rFonts w:cstheme="minorHAnsi"/>
              </w:rPr>
            </w:pPr>
          </w:p>
        </w:tc>
        <w:tc>
          <w:tcPr>
            <w:tcW w:w="1398" w:type="pct"/>
            <w:gridSpan w:val="2"/>
            <w:tcBorders>
              <w:top w:val="single" w:sz="4" w:space="0" w:color="000000" w:themeColor="text1"/>
              <w:left w:val="single" w:sz="4" w:space="0" w:color="000000" w:themeColor="text1"/>
              <w:bottom w:val="single" w:sz="4" w:space="0" w:color="auto"/>
              <w:right w:val="single" w:sz="4" w:space="0" w:color="auto"/>
            </w:tcBorders>
          </w:tcPr>
          <w:p w14:paraId="2E42DC52" w14:textId="77777777" w:rsidR="0074708C" w:rsidRPr="00E44897" w:rsidRDefault="0074708C" w:rsidP="0074708C">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p>
        </w:tc>
        <w:tc>
          <w:tcPr>
            <w:tcW w:w="1790" w:type="pct"/>
            <w:gridSpan w:val="2"/>
            <w:tcBorders>
              <w:top w:val="single" w:sz="4" w:space="0" w:color="000000" w:themeColor="text1"/>
              <w:left w:val="single" w:sz="4" w:space="0" w:color="auto"/>
              <w:bottom w:val="single" w:sz="4" w:space="0" w:color="auto"/>
              <w:right w:val="single" w:sz="4" w:space="0" w:color="auto"/>
            </w:tcBorders>
          </w:tcPr>
          <w:p w14:paraId="560AFE8B" w14:textId="77777777" w:rsidR="0074708C" w:rsidRPr="00E44897" w:rsidRDefault="0074708C" w:rsidP="0074708C">
            <w:pPr>
              <w:autoSpaceDE w:val="0"/>
              <w:autoSpaceDN w:val="0"/>
              <w:adjustRightInd w:val="0"/>
              <w:jc w:val="center"/>
              <w:rPr>
                <w:rFonts w:asciiTheme="minorHAnsi" w:hAnsiTheme="minorHAnsi" w:cstheme="minorHAnsi"/>
                <w:b/>
                <w:bCs/>
                <w:color w:val="000000"/>
              </w:rPr>
            </w:pPr>
          </w:p>
        </w:tc>
        <w:tc>
          <w:tcPr>
            <w:tcW w:w="1395" w:type="pct"/>
            <w:tcBorders>
              <w:top w:val="single" w:sz="4" w:space="0" w:color="000000" w:themeColor="text1"/>
              <w:left w:val="single" w:sz="4" w:space="0" w:color="auto"/>
              <w:bottom w:val="single" w:sz="4" w:space="0" w:color="auto"/>
              <w:right w:val="single" w:sz="4" w:space="0" w:color="000000" w:themeColor="text1"/>
            </w:tcBorders>
          </w:tcPr>
          <w:p w14:paraId="7ED402A5" w14:textId="77777777" w:rsidR="0074708C" w:rsidRPr="00E44897" w:rsidRDefault="0074708C" w:rsidP="0074708C">
            <w:pPr>
              <w:autoSpaceDE w:val="0"/>
              <w:autoSpaceDN w:val="0"/>
              <w:adjustRightInd w:val="0"/>
              <w:jc w:val="center"/>
              <w:rPr>
                <w:rFonts w:asciiTheme="minorHAnsi" w:hAnsiTheme="minorHAnsi" w:cstheme="minorHAnsi"/>
                <w:b/>
                <w:bCs/>
                <w:color w:val="000000"/>
              </w:rPr>
            </w:pPr>
          </w:p>
        </w:tc>
      </w:tr>
      <w:tr w:rsidR="0074708C" w:rsidRPr="001F45C3" w14:paraId="773C7214" w14:textId="77777777" w:rsidTr="0074708C">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5E397" w14:textId="77777777" w:rsidR="0074708C" w:rsidRPr="009300EC" w:rsidRDefault="0074708C" w:rsidP="0074708C">
            <w:pPr>
              <w:spacing w:before="60" w:after="60" w:line="257" w:lineRule="auto"/>
              <w:rPr>
                <w:rFonts w:cstheme="minorHAnsi"/>
              </w:rPr>
            </w:pPr>
            <w:r>
              <w:rPr>
                <w:rFonts w:cstheme="minorHAnsi"/>
              </w:rPr>
              <w:t>1.1.</w:t>
            </w:r>
          </w:p>
        </w:tc>
        <w:tc>
          <w:tcPr>
            <w:tcW w:w="1398" w:type="pct"/>
            <w:gridSpan w:val="2"/>
            <w:tcBorders>
              <w:top w:val="single" w:sz="4" w:space="0" w:color="000000" w:themeColor="text1"/>
              <w:left w:val="single" w:sz="4" w:space="0" w:color="000000" w:themeColor="text1"/>
              <w:bottom w:val="single" w:sz="4" w:space="0" w:color="auto"/>
              <w:right w:val="single" w:sz="4" w:space="0" w:color="auto"/>
            </w:tcBorders>
            <w:shd w:val="clear" w:color="auto" w:fill="auto"/>
          </w:tcPr>
          <w:p w14:paraId="4808E7E1" w14:textId="77777777" w:rsidR="0074708C" w:rsidRPr="001242A5" w:rsidRDefault="0074708C" w:rsidP="0074708C">
            <w:pPr>
              <w:rPr>
                <w:rFonts w:asciiTheme="minorHAnsi" w:hAnsiTheme="minorHAnsi" w:cstheme="minorHAnsi"/>
                <w:color w:val="000000"/>
              </w:rPr>
            </w:pPr>
            <w:r w:rsidRPr="001242A5">
              <w:rPr>
                <w:rFonts w:asciiTheme="minorHAnsi" w:hAnsiTheme="minorHAnsi" w:cstheme="minorHAnsi"/>
                <w:color w:val="000000"/>
              </w:rPr>
              <w:t>Tiekėjas turi teisę verstis ta veikla, kuri reikalinga pirkimo sutarčiai įvykdyti: t.y. turėti teisę atlikti melioracijos statinių statybos darbus.</w:t>
            </w:r>
          </w:p>
          <w:p w14:paraId="18B47C48" w14:textId="142E845D" w:rsidR="0074708C" w:rsidRPr="001242A5" w:rsidRDefault="0074708C" w:rsidP="0074708C">
            <w:pPr>
              <w:autoSpaceDE w:val="0"/>
              <w:autoSpaceDN w:val="0"/>
              <w:adjustRightInd w:val="0"/>
              <w:rPr>
                <w:rFonts w:asciiTheme="minorHAnsi" w:hAnsiTheme="minorHAnsi" w:cstheme="minorHAnsi"/>
                <w:color w:val="000000"/>
              </w:rPr>
            </w:pPr>
            <w:r w:rsidRPr="001242A5">
              <w:rPr>
                <w:rFonts w:asciiTheme="minorHAnsi" w:hAnsiTheme="minorHAnsi" w:cstheme="minorHAnsi"/>
                <w:color w:val="000000"/>
              </w:rPr>
              <w:t xml:space="preserve">Teisinis pagrindas: </w:t>
            </w:r>
            <w:r w:rsidR="00B33156">
              <w:rPr>
                <w:rFonts w:asciiTheme="minorHAnsi" w:hAnsiTheme="minorHAnsi" w:cstheme="minorHAnsi"/>
                <w:color w:val="000000"/>
              </w:rPr>
              <w:t xml:space="preserve">1993-12-09 </w:t>
            </w:r>
            <w:r w:rsidRPr="001242A5">
              <w:rPr>
                <w:rFonts w:asciiTheme="minorHAnsi" w:hAnsiTheme="minorHAnsi" w:cstheme="minorHAnsi"/>
                <w:color w:val="000000"/>
              </w:rPr>
              <w:t>Lietuvos Respublikos melioracijos įstatymo</w:t>
            </w:r>
            <w:r w:rsidR="00B33156">
              <w:rPr>
                <w:rFonts w:asciiTheme="minorHAnsi" w:hAnsiTheme="minorHAnsi" w:cstheme="minorHAnsi"/>
                <w:color w:val="000000"/>
              </w:rPr>
              <w:t xml:space="preserve"> Nr.I-323</w:t>
            </w:r>
            <w:r w:rsidRPr="001242A5">
              <w:rPr>
                <w:rFonts w:asciiTheme="minorHAnsi" w:hAnsiTheme="minorHAnsi" w:cstheme="minorHAnsi"/>
                <w:color w:val="000000"/>
              </w:rPr>
              <w:t xml:space="preserve"> 8 str. 3 d. (aktuali redakcija nuo 2025-11-01)</w:t>
            </w:r>
          </w:p>
        </w:tc>
        <w:tc>
          <w:tcPr>
            <w:tcW w:w="1790" w:type="pct"/>
            <w:gridSpan w:val="2"/>
            <w:tcBorders>
              <w:top w:val="single" w:sz="4" w:space="0" w:color="000000" w:themeColor="text1"/>
              <w:left w:val="single" w:sz="4" w:space="0" w:color="auto"/>
              <w:bottom w:val="single" w:sz="4" w:space="0" w:color="auto"/>
              <w:right w:val="single" w:sz="4" w:space="0" w:color="auto"/>
            </w:tcBorders>
          </w:tcPr>
          <w:p w14:paraId="5F108BF4" w14:textId="4A334600" w:rsidR="0074708C" w:rsidRPr="001242A5" w:rsidRDefault="0074708C" w:rsidP="0074708C">
            <w:pPr>
              <w:tabs>
                <w:tab w:val="left" w:pos="3861"/>
                <w:tab w:val="left" w:pos="3895"/>
              </w:tabs>
              <w:ind w:right="34"/>
              <w:rPr>
                <w:rFonts w:asciiTheme="minorHAnsi" w:hAnsiTheme="minorHAnsi" w:cstheme="minorHAnsi"/>
                <w:color w:val="000000"/>
              </w:rPr>
            </w:pPr>
            <w:r w:rsidRPr="001242A5">
              <w:rPr>
                <w:rFonts w:asciiTheme="minorHAnsi" w:hAnsiTheme="minorHAnsi" w:cstheme="minorHAnsi"/>
                <w:color w:val="000000"/>
              </w:rPr>
              <w:t>Galiojant</w:t>
            </w:r>
            <w:r w:rsidR="00F90821">
              <w:rPr>
                <w:rFonts w:asciiTheme="minorHAnsi" w:hAnsiTheme="minorHAnsi" w:cstheme="minorHAnsi"/>
                <w:color w:val="000000"/>
              </w:rPr>
              <w:t xml:space="preserve">is </w:t>
            </w:r>
            <w:r w:rsidRPr="001242A5">
              <w:rPr>
                <w:rFonts w:asciiTheme="minorHAnsi" w:hAnsiTheme="minorHAnsi" w:cstheme="minorHAnsi"/>
                <w:color w:val="000000"/>
              </w:rPr>
              <w:t>Lietuvos Respublikos Žemės ūkio ministerijos</w:t>
            </w:r>
            <w:r w:rsidR="00F90821">
              <w:rPr>
                <w:rFonts w:asciiTheme="minorHAnsi" w:hAnsiTheme="minorHAnsi" w:cstheme="minorHAnsi"/>
                <w:color w:val="000000"/>
              </w:rPr>
              <w:t xml:space="preserve"> išduotas</w:t>
            </w:r>
            <w:r w:rsidRPr="001242A5">
              <w:rPr>
                <w:rFonts w:asciiTheme="minorHAnsi" w:hAnsiTheme="minorHAnsi" w:cstheme="minorHAnsi"/>
                <w:color w:val="000000"/>
              </w:rPr>
              <w:t xml:space="preserve"> kvalifikacijos atestata</w:t>
            </w:r>
            <w:r w:rsidR="00F90821">
              <w:rPr>
                <w:rFonts w:asciiTheme="minorHAnsi" w:hAnsiTheme="minorHAnsi" w:cstheme="minorHAnsi"/>
                <w:color w:val="000000"/>
              </w:rPr>
              <w:t>s</w:t>
            </w:r>
            <w:r w:rsidRPr="001242A5">
              <w:rPr>
                <w:rFonts w:asciiTheme="minorHAnsi" w:hAnsiTheme="minorHAnsi" w:cstheme="minorHAnsi"/>
                <w:color w:val="000000"/>
              </w:rPr>
              <w:t xml:space="preserve"> ir/ar teisės pripažinimo dokumentai, suteikiantys teisę tiekėjui </w:t>
            </w:r>
            <w:r w:rsidR="00722FD9">
              <w:rPr>
                <w:rFonts w:asciiTheme="minorHAnsi" w:hAnsiTheme="minorHAnsi" w:cstheme="minorHAnsi"/>
                <w:color w:val="000000"/>
              </w:rPr>
              <w:t>(</w:t>
            </w:r>
            <w:r w:rsidR="00B33156" w:rsidRPr="00B33156">
              <w:rPr>
                <w:rFonts w:asciiTheme="minorHAnsi" w:hAnsiTheme="minorHAnsi" w:cstheme="minorHAnsi"/>
                <w:color w:val="000000"/>
              </w:rPr>
              <w:t>Lietuvos Respublikos ar Europos Sąjungos valstybės narės ar kitos Europos ekonominės erdvės valstybės  pilie</w:t>
            </w:r>
            <w:r w:rsidR="00B33156">
              <w:rPr>
                <w:rFonts w:asciiTheme="minorHAnsi" w:hAnsiTheme="minorHAnsi" w:cstheme="minorHAnsi"/>
                <w:color w:val="000000"/>
              </w:rPr>
              <w:t>čiui</w:t>
            </w:r>
            <w:r w:rsidR="00B33156" w:rsidRPr="00B33156">
              <w:rPr>
                <w:rFonts w:asciiTheme="minorHAnsi" w:hAnsiTheme="minorHAnsi" w:cstheme="minorHAnsi"/>
                <w:color w:val="000000"/>
              </w:rPr>
              <w:t>, kita</w:t>
            </w:r>
            <w:r w:rsidR="00B33156">
              <w:rPr>
                <w:rFonts w:asciiTheme="minorHAnsi" w:hAnsiTheme="minorHAnsi" w:cstheme="minorHAnsi"/>
                <w:color w:val="000000"/>
              </w:rPr>
              <w:t>m</w:t>
            </w:r>
            <w:r w:rsidR="00B33156" w:rsidRPr="00B33156">
              <w:rPr>
                <w:rFonts w:asciiTheme="minorHAnsi" w:hAnsiTheme="minorHAnsi" w:cstheme="minorHAnsi"/>
                <w:color w:val="000000"/>
              </w:rPr>
              <w:t xml:space="preserve"> fizini</w:t>
            </w:r>
            <w:r w:rsidR="00B33156">
              <w:rPr>
                <w:rFonts w:asciiTheme="minorHAnsi" w:hAnsiTheme="minorHAnsi" w:cstheme="minorHAnsi"/>
                <w:color w:val="000000"/>
              </w:rPr>
              <w:t>ui</w:t>
            </w:r>
            <w:r w:rsidR="00B33156" w:rsidRPr="00B33156">
              <w:rPr>
                <w:rFonts w:asciiTheme="minorHAnsi" w:hAnsiTheme="minorHAnsi" w:cstheme="minorHAnsi"/>
                <w:color w:val="000000"/>
              </w:rPr>
              <w:t xml:space="preserve"> asm</w:t>
            </w:r>
            <w:r w:rsidR="00B33156">
              <w:rPr>
                <w:rFonts w:asciiTheme="minorHAnsi" w:hAnsiTheme="minorHAnsi" w:cstheme="minorHAnsi"/>
                <w:color w:val="000000"/>
              </w:rPr>
              <w:t>eniui</w:t>
            </w:r>
            <w:r w:rsidR="00B33156" w:rsidRPr="00B33156">
              <w:rPr>
                <w:rFonts w:asciiTheme="minorHAnsi" w:hAnsiTheme="minorHAnsi" w:cstheme="minorHAnsi"/>
                <w:color w:val="000000"/>
              </w:rPr>
              <w:t>, kuris naudojasi Europos Sąjungos teisės aktų jam suteiktomis judėjimo valstybėse narėse teisėmis, arba Lietuvos Respublikoje ar valstybėje narėje įsteigt</w:t>
            </w:r>
            <w:r w:rsidR="00B33156">
              <w:rPr>
                <w:rFonts w:asciiTheme="minorHAnsi" w:hAnsiTheme="minorHAnsi" w:cstheme="minorHAnsi"/>
                <w:color w:val="000000"/>
              </w:rPr>
              <w:t>am</w:t>
            </w:r>
            <w:r w:rsidR="00B33156" w:rsidRPr="00B33156">
              <w:rPr>
                <w:rFonts w:asciiTheme="minorHAnsi" w:hAnsiTheme="minorHAnsi" w:cstheme="minorHAnsi"/>
                <w:color w:val="000000"/>
              </w:rPr>
              <w:t xml:space="preserve"> juridin</w:t>
            </w:r>
            <w:r w:rsidR="00B33156">
              <w:rPr>
                <w:rFonts w:asciiTheme="minorHAnsi" w:hAnsiTheme="minorHAnsi" w:cstheme="minorHAnsi"/>
                <w:color w:val="000000"/>
              </w:rPr>
              <w:t xml:space="preserve">iam </w:t>
            </w:r>
            <w:r w:rsidR="00B33156" w:rsidRPr="00B33156">
              <w:rPr>
                <w:rFonts w:asciiTheme="minorHAnsi" w:hAnsiTheme="minorHAnsi" w:cstheme="minorHAnsi"/>
                <w:color w:val="000000"/>
              </w:rPr>
              <w:t>asm</w:t>
            </w:r>
            <w:r w:rsidR="00B33156">
              <w:rPr>
                <w:rFonts w:asciiTheme="minorHAnsi" w:hAnsiTheme="minorHAnsi" w:cstheme="minorHAnsi"/>
                <w:color w:val="000000"/>
              </w:rPr>
              <w:t>eniui</w:t>
            </w:r>
            <w:r w:rsidR="00B33156" w:rsidRPr="00B33156">
              <w:rPr>
                <w:rFonts w:asciiTheme="minorHAnsi" w:hAnsiTheme="minorHAnsi" w:cstheme="minorHAnsi"/>
                <w:color w:val="000000"/>
              </w:rPr>
              <w:t xml:space="preserve"> ar kita</w:t>
            </w:r>
            <w:r w:rsidR="00B33156">
              <w:rPr>
                <w:rFonts w:asciiTheme="minorHAnsi" w:hAnsiTheme="minorHAnsi" w:cstheme="minorHAnsi"/>
                <w:color w:val="000000"/>
              </w:rPr>
              <w:t>i</w:t>
            </w:r>
            <w:r w:rsidR="00B33156" w:rsidRPr="00B33156">
              <w:rPr>
                <w:rFonts w:asciiTheme="minorHAnsi" w:hAnsiTheme="minorHAnsi" w:cstheme="minorHAnsi"/>
                <w:color w:val="000000"/>
              </w:rPr>
              <w:t xml:space="preserve"> organizacija</w:t>
            </w:r>
            <w:r w:rsidR="00B33156">
              <w:rPr>
                <w:rFonts w:asciiTheme="minorHAnsi" w:hAnsiTheme="minorHAnsi" w:cstheme="minorHAnsi"/>
                <w:color w:val="000000"/>
              </w:rPr>
              <w:t>i</w:t>
            </w:r>
            <w:r w:rsidR="00B33156" w:rsidRPr="00B33156">
              <w:rPr>
                <w:rFonts w:asciiTheme="minorHAnsi" w:hAnsiTheme="minorHAnsi" w:cstheme="minorHAnsi"/>
                <w:color w:val="000000"/>
              </w:rPr>
              <w:t>, taip pat jų filial</w:t>
            </w:r>
            <w:r w:rsidR="00B33156">
              <w:rPr>
                <w:rFonts w:asciiTheme="minorHAnsi" w:hAnsiTheme="minorHAnsi" w:cstheme="minorHAnsi"/>
                <w:color w:val="000000"/>
              </w:rPr>
              <w:t xml:space="preserve">ui) </w:t>
            </w:r>
            <w:r w:rsidRPr="001242A5">
              <w:rPr>
                <w:rFonts w:asciiTheme="minorHAnsi" w:hAnsiTheme="minorHAnsi" w:cstheme="minorHAnsi"/>
                <w:color w:val="000000"/>
              </w:rPr>
              <w:t xml:space="preserve">Lietuvos Respublikoje atlikti melioracijos statybos darbus arba galiojantis išrašas iš </w:t>
            </w:r>
            <w:r w:rsidR="00F90821">
              <w:rPr>
                <w:rFonts w:asciiTheme="minorHAnsi" w:hAnsiTheme="minorHAnsi" w:cstheme="minorHAnsi"/>
                <w:color w:val="000000"/>
              </w:rPr>
              <w:t xml:space="preserve">licencijų informacinės sistemos </w:t>
            </w:r>
            <w:r w:rsidRPr="001242A5">
              <w:rPr>
                <w:rFonts w:asciiTheme="minorHAnsi" w:hAnsiTheme="minorHAnsi" w:cstheme="minorHAnsi"/>
                <w:color w:val="000000"/>
              </w:rPr>
              <w:t xml:space="preserve">www.licencijavimas.lt, iš kurio matyti, kad </w:t>
            </w:r>
            <w:r w:rsidR="00B33156">
              <w:rPr>
                <w:rFonts w:asciiTheme="minorHAnsi" w:hAnsiTheme="minorHAnsi" w:cstheme="minorHAnsi"/>
                <w:color w:val="000000"/>
              </w:rPr>
              <w:t>t</w:t>
            </w:r>
            <w:r w:rsidRPr="001242A5">
              <w:rPr>
                <w:rFonts w:asciiTheme="minorHAnsi" w:hAnsiTheme="minorHAnsi" w:cstheme="minorHAnsi"/>
                <w:color w:val="000000"/>
              </w:rPr>
              <w:t>iekėjas turi teisę Lietuvos Respublikoje atlikti melioracijos statybos darbus, arba kiti atitinkamos užsienio šalies institucijos išduoti ir Lietuvos Respublikos teisės aktų nustatyta tvarka pripažinti dokumentai.</w:t>
            </w:r>
          </w:p>
          <w:p w14:paraId="18D5F984" w14:textId="77777777" w:rsidR="0074708C" w:rsidRPr="001242A5" w:rsidRDefault="0074708C" w:rsidP="0074708C">
            <w:pPr>
              <w:autoSpaceDE w:val="0"/>
              <w:autoSpaceDN w:val="0"/>
              <w:adjustRightInd w:val="0"/>
              <w:jc w:val="center"/>
              <w:rPr>
                <w:rFonts w:asciiTheme="minorHAnsi" w:hAnsiTheme="minorHAnsi" w:cstheme="minorHAnsi"/>
                <w:color w:val="000000"/>
              </w:rPr>
            </w:pPr>
          </w:p>
        </w:tc>
        <w:tc>
          <w:tcPr>
            <w:tcW w:w="1395" w:type="pct"/>
            <w:tcBorders>
              <w:top w:val="single" w:sz="4" w:space="0" w:color="000000" w:themeColor="text1"/>
              <w:left w:val="single" w:sz="4" w:space="0" w:color="auto"/>
              <w:bottom w:val="single" w:sz="4" w:space="0" w:color="auto"/>
              <w:right w:val="single" w:sz="4" w:space="0" w:color="000000" w:themeColor="text1"/>
            </w:tcBorders>
          </w:tcPr>
          <w:p w14:paraId="63D209AE" w14:textId="77777777" w:rsidR="0074708C" w:rsidRPr="00AA7703" w:rsidRDefault="0074708C" w:rsidP="0074708C">
            <w:pPr>
              <w:autoSpaceDE w:val="0"/>
              <w:autoSpaceDN w:val="0"/>
              <w:adjustRightInd w:val="0"/>
              <w:rPr>
                <w:rFonts w:asciiTheme="minorHAnsi" w:hAnsiTheme="minorHAnsi" w:cstheme="minorHAnsi"/>
                <w:color w:val="000000"/>
              </w:rPr>
            </w:pPr>
            <w:r w:rsidRPr="00AA7703">
              <w:rPr>
                <w:rFonts w:asciiTheme="minorHAnsi" w:hAnsiTheme="minorHAnsi" w:cstheme="minorHAnsi"/>
                <w:color w:val="000000"/>
              </w:rPr>
              <w:t xml:space="preserve">Jeigu pasiūlymą teikia ūkio subjektų grupė – reikalavimą turi atitikti kiekvienas ūkio subjektų grupės narys (-iai), pagal jų prisiimamus įsipareigojimus pirkimo sutarčiai vykdyti. </w:t>
            </w:r>
          </w:p>
          <w:p w14:paraId="0BCA320E" w14:textId="77777777" w:rsidR="0074708C" w:rsidRPr="00AA7703" w:rsidRDefault="0074708C" w:rsidP="0074708C">
            <w:pPr>
              <w:autoSpaceDE w:val="0"/>
              <w:autoSpaceDN w:val="0"/>
              <w:adjustRightInd w:val="0"/>
              <w:rPr>
                <w:rFonts w:asciiTheme="minorHAnsi" w:hAnsiTheme="minorHAnsi" w:cstheme="minorHAnsi"/>
                <w:color w:val="000000"/>
              </w:rPr>
            </w:pPr>
            <w:r w:rsidRPr="00AA7703">
              <w:rPr>
                <w:rFonts w:asciiTheme="minorHAnsi" w:hAnsiTheme="minorHAnsi" w:cstheme="minorHAnsi"/>
                <w:color w:val="000000"/>
              </w:rPr>
              <w:t>Tiekėjas gali remtis kitų ūkio subjektų pajėgumais tik tuomet, kai tie subjektai, kurių pajėgumais buvo</w:t>
            </w:r>
          </w:p>
          <w:p w14:paraId="66EEEE64" w14:textId="77777777" w:rsidR="0074708C" w:rsidRPr="001242A5" w:rsidRDefault="0074708C" w:rsidP="0074708C">
            <w:pPr>
              <w:autoSpaceDE w:val="0"/>
              <w:autoSpaceDN w:val="0"/>
              <w:adjustRightInd w:val="0"/>
              <w:rPr>
                <w:rFonts w:asciiTheme="minorHAnsi" w:hAnsiTheme="minorHAnsi" w:cstheme="minorHAnsi"/>
                <w:color w:val="000000"/>
              </w:rPr>
            </w:pPr>
            <w:r w:rsidRPr="00AA7703">
              <w:rPr>
                <w:rFonts w:asciiTheme="minorHAnsi" w:hAnsiTheme="minorHAnsi" w:cstheme="minorHAnsi"/>
                <w:color w:val="000000"/>
              </w:rPr>
              <w:t>pasiremta, patys atliks darbus, kuriems reikia jų pajėgumų.</w:t>
            </w:r>
          </w:p>
        </w:tc>
      </w:tr>
      <w:tr w:rsidR="0074708C" w:rsidRPr="001F45C3" w14:paraId="77FD7B83" w14:textId="77777777" w:rsidTr="0074708C">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15DDA" w14:textId="77777777" w:rsidR="0074708C" w:rsidRPr="001F45C3" w:rsidRDefault="0074708C" w:rsidP="0074708C">
            <w:pPr>
              <w:pStyle w:val="Sraopastraipa"/>
              <w:numPr>
                <w:ilvl w:val="0"/>
                <w:numId w:val="9"/>
              </w:numPr>
              <w:spacing w:before="60" w:after="60" w:line="257" w:lineRule="auto"/>
              <w:ind w:left="357" w:hanging="357"/>
              <w:rPr>
                <w:rFonts w:cstheme="minorHAnsi"/>
              </w:rPr>
            </w:pP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AAA6650" w14:textId="77777777" w:rsidR="0074708C" w:rsidRPr="00E44897" w:rsidRDefault="0074708C" w:rsidP="0074708C">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c>
          <w:tcPr>
            <w:tcW w:w="3185" w:type="pct"/>
            <w:gridSpan w:val="3"/>
            <w:tcBorders>
              <w:top w:val="single" w:sz="4" w:space="0" w:color="000000" w:themeColor="text1"/>
              <w:left w:val="single" w:sz="4" w:space="0" w:color="auto"/>
              <w:bottom w:val="single" w:sz="4" w:space="0" w:color="000000" w:themeColor="text1"/>
              <w:right w:val="single" w:sz="4" w:space="0" w:color="000000" w:themeColor="text1"/>
            </w:tcBorders>
          </w:tcPr>
          <w:p w14:paraId="1623D70B" w14:textId="77777777" w:rsidR="0074708C" w:rsidRPr="00E44897" w:rsidRDefault="0074708C" w:rsidP="0074708C">
            <w:pPr>
              <w:autoSpaceDE w:val="0"/>
              <w:autoSpaceDN w:val="0"/>
              <w:adjustRightInd w:val="0"/>
              <w:jc w:val="center"/>
              <w:rPr>
                <w:rFonts w:asciiTheme="minorHAnsi" w:hAnsiTheme="minorHAnsi" w:cstheme="minorHAnsi"/>
                <w:b/>
                <w:bCs/>
                <w:color w:val="000000"/>
              </w:rPr>
            </w:pPr>
          </w:p>
        </w:tc>
      </w:tr>
      <w:tr w:rsidR="0074708C" w:rsidRPr="00177159" w14:paraId="3116C982" w14:textId="77777777" w:rsidTr="0074708C">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84B79" w14:textId="77777777" w:rsidR="0074708C" w:rsidRPr="00177159" w:rsidRDefault="0074708C" w:rsidP="0074708C">
            <w:pPr>
              <w:pStyle w:val="Sraopastraipa"/>
              <w:numPr>
                <w:ilvl w:val="1"/>
                <w:numId w:val="9"/>
              </w:numPr>
              <w:spacing w:before="60" w:after="60" w:line="257" w:lineRule="auto"/>
              <w:ind w:left="357" w:hanging="357"/>
              <w:jc w:val="right"/>
              <w:rPr>
                <w:rFonts w:cstheme="minorHAnsi"/>
              </w:rPr>
            </w:pP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6BF43699" w14:textId="77777777" w:rsidR="0074708C" w:rsidRPr="00177159" w:rsidRDefault="0074708C" w:rsidP="0074708C">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paskutinius 2 finansinius 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w:t>
            </w:r>
            <w:r w:rsidRPr="00211646">
              <w:rPr>
                <w:rFonts w:asciiTheme="minorHAnsi" w:hAnsiTheme="minorHAnsi" w:cstheme="minorHAnsi"/>
                <w:color w:val="000000"/>
              </w:rPr>
              <w:t xml:space="preserve">nei </w:t>
            </w:r>
            <w:r>
              <w:rPr>
                <w:rFonts w:asciiTheme="minorHAnsi" w:hAnsiTheme="minorHAnsi" w:cstheme="minorHAnsi"/>
                <w:b/>
                <w:bCs/>
              </w:rPr>
              <w:t>406 700</w:t>
            </w:r>
            <w:r w:rsidRPr="00211646">
              <w:rPr>
                <w:rFonts w:asciiTheme="minorHAnsi" w:hAnsiTheme="minorHAnsi" w:cstheme="minorHAnsi"/>
                <w:b/>
                <w:bCs/>
                <w:color w:val="7030A0"/>
              </w:rPr>
              <w:t xml:space="preserve"> </w:t>
            </w:r>
            <w:r w:rsidRPr="00211646">
              <w:rPr>
                <w:rFonts w:asciiTheme="minorHAnsi" w:hAnsiTheme="minorHAnsi" w:cstheme="minorHAnsi"/>
                <w:color w:val="000000"/>
              </w:rPr>
              <w:t>Eur be PVM</w:t>
            </w:r>
            <w:r>
              <w:rPr>
                <w:rFonts w:asciiTheme="minorHAnsi" w:hAnsiTheme="minorHAnsi" w:cstheme="minorHAnsi"/>
                <w:color w:val="000000"/>
              </w:rPr>
              <w:t xml:space="preserve">  </w:t>
            </w:r>
          </w:p>
        </w:tc>
        <w:tc>
          <w:tcPr>
            <w:tcW w:w="1790"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2DF7D07" w14:textId="29F95642" w:rsidR="0074708C" w:rsidRDefault="0074708C" w:rsidP="0074708C">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02F0B2EF" w14:textId="77777777" w:rsidR="00BB0C88" w:rsidRPr="009A342F" w:rsidRDefault="00BB0C88" w:rsidP="00BB0C88">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5D6EE915" w14:textId="77777777" w:rsidR="00BB0C88" w:rsidRPr="0095192C" w:rsidRDefault="00BB0C88" w:rsidP="0074708C">
            <w:pPr>
              <w:rPr>
                <w:rFonts w:asciiTheme="minorHAnsi" w:hAnsiTheme="minorHAnsi" w:cstheme="minorHAnsi"/>
              </w:rPr>
            </w:pPr>
          </w:p>
          <w:p w14:paraId="22CC2952" w14:textId="77777777" w:rsidR="0074708C" w:rsidRPr="0038257B" w:rsidRDefault="0074708C" w:rsidP="0074708C">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rPr>
              <w:t xml:space="preserve">Teikiama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w:t>
            </w:r>
            <w:r w:rsidRPr="00A62FDB">
              <w:rPr>
                <w:rFonts w:asciiTheme="minorHAnsi" w:hAnsiTheme="minorHAnsi" w:cstheme="minorHAnsi"/>
                <w:color w:val="000000"/>
              </w:rPr>
              <w:lastRenderedPageBreak/>
              <w:t>tvarkyti ūkio subjekto buhalterinę apskaitą pagal teisės aktus, pasirašytų finansinių ataskaitų rinkinys ar jo ištrauka arba pažyma apie gautas metines visos veiklos pajamas.</w:t>
            </w:r>
            <w:r>
              <w:rPr>
                <w:rFonts w:asciiTheme="minorHAnsi" w:hAnsiTheme="minorHAnsi" w:cstheme="minorHAnsi"/>
                <w:color w:val="000000"/>
              </w:rPr>
              <w:t xml:space="preserve"> </w:t>
            </w:r>
          </w:p>
          <w:p w14:paraId="0D59F5F9" w14:textId="77777777" w:rsidR="0074708C" w:rsidRPr="0095192C" w:rsidRDefault="0074708C" w:rsidP="0074708C">
            <w:pPr>
              <w:autoSpaceDE w:val="0"/>
              <w:autoSpaceDN w:val="0"/>
              <w:adjustRightInd w:val="0"/>
              <w:rPr>
                <w:rFonts w:asciiTheme="minorHAnsi" w:hAnsiTheme="minorHAnsi" w:cstheme="minorHAnsi"/>
                <w:color w:val="000000"/>
              </w:rPr>
            </w:pPr>
          </w:p>
          <w:p w14:paraId="4F3E1A5D" w14:textId="77777777" w:rsidR="0074708C" w:rsidRPr="00E82A5A" w:rsidRDefault="0074708C" w:rsidP="0074708C">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Pr="0095192C" w:rsidDel="007A2CCD">
              <w:rPr>
                <w:rFonts w:asciiTheme="minorHAnsi" w:hAnsiTheme="minorHAnsi" w:cstheme="minorHAnsi"/>
                <w:color w:val="000000"/>
              </w:rPr>
              <w:t xml:space="preserve"> </w:t>
            </w:r>
            <w:r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63183" w14:textId="77777777" w:rsidR="0074708C" w:rsidRPr="00177159" w:rsidRDefault="0074708C" w:rsidP="0074708C">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lastRenderedPageBreak/>
              <w:t>Jeigu pasiūlymą teikia ūkio subjektų grupė – reikalavimą turi atitikti visi kartu (pajėgumai sumuojami);</w:t>
            </w:r>
          </w:p>
          <w:p w14:paraId="63262C41" w14:textId="77777777" w:rsidR="0074708C" w:rsidRDefault="0074708C" w:rsidP="0074708C">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Pr>
                <w:rFonts w:asciiTheme="minorHAnsi" w:hAnsiTheme="minorHAnsi" w:cstheme="minorHAnsi"/>
                <w:color w:val="000000"/>
              </w:rPr>
              <w:t xml:space="preserve"> </w:t>
            </w:r>
            <w:r w:rsidRPr="00A62FDB">
              <w:rPr>
                <w:rFonts w:asciiTheme="minorHAnsi" w:hAnsiTheme="minorHAnsi" w:cstheme="minorHAnsi"/>
                <w:color w:val="000000"/>
              </w:rPr>
              <w:t xml:space="preserve">Pirkimo vykdytojas </w:t>
            </w:r>
            <w:r>
              <w:rPr>
                <w:rFonts w:asciiTheme="minorHAnsi" w:hAnsiTheme="minorHAnsi" w:cstheme="minorHAnsi"/>
                <w:color w:val="000000"/>
              </w:rPr>
              <w:t>reikalauja</w:t>
            </w:r>
            <w:r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4A7CA642" w14:textId="77777777" w:rsidR="0074708C" w:rsidRPr="006F0A46" w:rsidRDefault="0074708C" w:rsidP="0074708C">
            <w:pPr>
              <w:autoSpaceDE w:val="0"/>
              <w:autoSpaceDN w:val="0"/>
              <w:adjustRightInd w:val="0"/>
              <w:rPr>
                <w:rFonts w:asciiTheme="minorHAnsi" w:hAnsiTheme="minorHAnsi" w:cstheme="minorHAnsi"/>
                <w:color w:val="000000"/>
              </w:rPr>
            </w:pPr>
            <w:r w:rsidRPr="006F0A46">
              <w:rPr>
                <w:rFonts w:asciiTheme="minorHAnsi" w:hAnsiTheme="minorHAnsi" w:cstheme="minorHAnsi"/>
                <w:color w:val="000000"/>
              </w:rPr>
              <w:lastRenderedPageBreak/>
              <w:t>Subtiekėjams šis kvalifikacijos reikalavimas netaikomas.</w:t>
            </w:r>
          </w:p>
          <w:p w14:paraId="2B031A5A" w14:textId="77777777" w:rsidR="0074708C" w:rsidRPr="00177159" w:rsidRDefault="0074708C" w:rsidP="0074708C">
            <w:pPr>
              <w:autoSpaceDE w:val="0"/>
              <w:autoSpaceDN w:val="0"/>
              <w:adjustRightInd w:val="0"/>
              <w:rPr>
                <w:rFonts w:asciiTheme="minorHAnsi" w:hAnsiTheme="minorHAnsi" w:cstheme="minorHAnsi"/>
                <w:color w:val="000000"/>
              </w:rPr>
            </w:pPr>
          </w:p>
        </w:tc>
      </w:tr>
      <w:tr w:rsidR="007C2FB8" w:rsidRPr="00E82A5A" w14:paraId="09E3F0F5" w14:textId="77777777" w:rsidTr="007C2FB8">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528D" w14:textId="77777777" w:rsidR="007C2FB8" w:rsidRPr="001F45C3" w:rsidRDefault="007C2FB8" w:rsidP="00484D97">
            <w:pPr>
              <w:pStyle w:val="Sraopastraipa"/>
              <w:numPr>
                <w:ilvl w:val="0"/>
                <w:numId w:val="9"/>
              </w:numPr>
              <w:spacing w:before="60" w:after="60" w:line="257" w:lineRule="auto"/>
              <w:ind w:left="357" w:hanging="357"/>
              <w:rPr>
                <w:rFonts w:cstheme="minorHAnsi"/>
              </w:rPr>
            </w:pPr>
          </w:p>
        </w:tc>
        <w:tc>
          <w:tcPr>
            <w:tcW w:w="45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FB447" w14:textId="77777777" w:rsidR="007C2FB8" w:rsidRPr="00E82A5A" w:rsidRDefault="007C2FB8" w:rsidP="00484D97">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7C2FB8" w:rsidRPr="001F45C3" w14:paraId="771EC1B1" w14:textId="77777777" w:rsidTr="007C2FB8">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FAB0B" w14:textId="77777777" w:rsidR="007C2FB8" w:rsidRPr="001F45C3" w:rsidRDefault="007C2FB8" w:rsidP="00484D97">
            <w:pPr>
              <w:pStyle w:val="Sraopastraipa"/>
              <w:numPr>
                <w:ilvl w:val="1"/>
                <w:numId w:val="9"/>
              </w:numPr>
              <w:spacing w:before="60" w:after="60" w:line="257" w:lineRule="auto"/>
              <w:ind w:left="357" w:hanging="357"/>
              <w:jc w:val="right"/>
              <w:rPr>
                <w:rFonts w:cstheme="minorHAnsi"/>
              </w:rPr>
            </w:pPr>
          </w:p>
        </w:tc>
        <w:tc>
          <w:tcPr>
            <w:tcW w:w="1391"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707175C6" w14:textId="26FC34CB" w:rsidR="007C2FB8" w:rsidRPr="000D1B39" w:rsidRDefault="007C2FB8" w:rsidP="00484D97">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Tiekėjas per paskutinius 5</w:t>
            </w:r>
            <w:r>
              <w:rPr>
                <w:rFonts w:asciiTheme="minorHAnsi" w:hAnsiTheme="minorHAnsi" w:cstheme="minorHAnsi"/>
                <w:color w:val="000000"/>
              </w:rPr>
              <w:t>*</w:t>
            </w:r>
            <w:r w:rsidRPr="000D1B39">
              <w:rPr>
                <w:rFonts w:asciiTheme="minorHAnsi" w:hAnsiTheme="minorHAnsi" w:cstheme="minorHAnsi"/>
                <w:color w:val="000000"/>
              </w:rPr>
              <w:t xml:space="preserve"> metus (jeigu veikla vykdyta mažiau nei 5 metus – per laikotarpį nuo įregistravimo dienos) iki pasiūlymų pateikimo termino pabaigos</w:t>
            </w:r>
            <w:r>
              <w:rPr>
                <w:rFonts w:asciiTheme="minorHAnsi" w:hAnsiTheme="minorHAnsi" w:cstheme="minorHAnsi"/>
                <w:color w:val="000000"/>
              </w:rPr>
              <w:t xml:space="preserve"> pagal </w:t>
            </w:r>
            <w:r w:rsidRPr="00BA5665">
              <w:rPr>
                <w:rFonts w:asciiTheme="minorHAnsi" w:hAnsiTheme="minorHAnsi" w:cstheme="minorHAnsi"/>
                <w:color w:val="0070C0"/>
              </w:rPr>
              <w:t>vieną ar daugiau įvykdytų ar tebevykdomų sutarčių</w:t>
            </w:r>
            <w:r>
              <w:rPr>
                <w:rFonts w:asciiTheme="minorHAnsi" w:hAnsiTheme="minorHAnsi" w:cstheme="minorHAnsi"/>
                <w:color w:val="0070C0"/>
              </w:rPr>
              <w:t>,  sudarytų dėl to paties objekto,</w:t>
            </w:r>
            <w:r w:rsidRPr="000D1B39">
              <w:rPr>
                <w:rFonts w:asciiTheme="minorHAnsi" w:hAnsiTheme="minorHAnsi" w:cstheme="minorHAnsi"/>
                <w:color w:val="000000"/>
              </w:rPr>
              <w:t xml:space="preserve">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 xml:space="preserve">yra </w:t>
            </w:r>
            <w:r w:rsidRPr="00BA5665">
              <w:rPr>
                <w:rFonts w:asciiTheme="minorHAnsi" w:hAnsiTheme="minorHAnsi" w:cstheme="minorHAnsi"/>
                <w:color w:val="0070C0"/>
              </w:rPr>
              <w:t xml:space="preserve">savo  jėgomis </w:t>
            </w:r>
            <w:r w:rsidRPr="000D1B39">
              <w:rPr>
                <w:rFonts w:asciiTheme="minorHAnsi" w:hAnsiTheme="minorHAnsi" w:cstheme="minorHAnsi"/>
                <w:color w:val="000000"/>
              </w:rPr>
              <w:t>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Pr>
                <w:rFonts w:asciiTheme="minorHAnsi" w:hAnsiTheme="minorHAnsi" w:cstheme="minorHAnsi"/>
                <w:color w:val="000000"/>
              </w:rPr>
              <w:t>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Pr>
                <w:rFonts w:asciiTheme="minorHAnsi" w:hAnsiTheme="minorHAnsi" w:cstheme="minorHAnsi"/>
                <w:b/>
                <w:bCs/>
                <w:color w:val="000000"/>
              </w:rPr>
              <w:t xml:space="preserve">276 </w:t>
            </w:r>
            <w:r w:rsidR="00BF13E1">
              <w:rPr>
                <w:rFonts w:asciiTheme="minorHAnsi" w:hAnsiTheme="minorHAnsi" w:cstheme="minorHAnsi"/>
                <w:b/>
                <w:bCs/>
                <w:color w:val="000000"/>
              </w:rPr>
              <w:t>297</w:t>
            </w:r>
            <w:r w:rsidRPr="00211646">
              <w:rPr>
                <w:rFonts w:asciiTheme="minorHAnsi" w:hAnsiTheme="minorHAnsi" w:cstheme="minorHAnsi"/>
                <w:color w:val="000000"/>
              </w:rPr>
              <w:t xml:space="preserve"> Eur be P</w:t>
            </w:r>
            <w:r>
              <w:rPr>
                <w:rFonts w:asciiTheme="minorHAnsi" w:hAnsiTheme="minorHAnsi" w:cstheme="minorHAnsi"/>
                <w:color w:val="000000"/>
              </w:rPr>
              <w:t>VM</w:t>
            </w:r>
            <w:r w:rsidRPr="00211646">
              <w:rPr>
                <w:rFonts w:asciiTheme="minorHAnsi" w:hAnsiTheme="minorHAnsi" w:cstheme="minorHAnsi"/>
                <w:color w:val="000000"/>
              </w:rPr>
              <w:t>, o dar</w:t>
            </w:r>
            <w:r w:rsidRPr="000D1B39">
              <w:rPr>
                <w:rFonts w:asciiTheme="minorHAnsi" w:hAnsiTheme="minorHAnsi" w:cstheme="minorHAnsi"/>
                <w:color w:val="000000"/>
              </w:rPr>
              <w:t>bų atlikimas ir galutiniai rezultatai buvo tinkami.</w:t>
            </w:r>
          </w:p>
          <w:p w14:paraId="4BC01049" w14:textId="77777777" w:rsidR="007C2FB8" w:rsidRPr="000D1B39" w:rsidRDefault="007C2FB8" w:rsidP="00484D97">
            <w:pPr>
              <w:autoSpaceDE w:val="0"/>
              <w:autoSpaceDN w:val="0"/>
              <w:adjustRightInd w:val="0"/>
              <w:rPr>
                <w:rFonts w:asciiTheme="minorHAnsi" w:hAnsiTheme="minorHAnsi" w:cstheme="minorHAnsi"/>
                <w:color w:val="000000"/>
              </w:rPr>
            </w:pPr>
            <w:bookmarkStart w:id="63" w:name="_Hlk205282904"/>
            <w:r w:rsidRPr="000D1B39">
              <w:rPr>
                <w:rFonts w:asciiTheme="minorHAnsi" w:hAnsiTheme="minorHAnsi" w:cstheme="minorHAnsi"/>
                <w:color w:val="000000"/>
              </w:rPr>
              <w:t xml:space="preserve">Svarbiausi darbai: </w:t>
            </w:r>
            <w:bookmarkStart w:id="64" w:name="_Hlk184198003"/>
            <w:r>
              <w:rPr>
                <w:rFonts w:asciiTheme="minorHAnsi" w:hAnsiTheme="minorHAnsi" w:cstheme="minorHAnsi"/>
                <w:color w:val="000000"/>
              </w:rPr>
              <w:t xml:space="preserve">nuotekų šalinimo tinklų </w:t>
            </w:r>
            <w:r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bookmarkEnd w:id="64"/>
            <w:r w:rsidRPr="000D1B39">
              <w:rPr>
                <w:rFonts w:asciiTheme="minorHAnsi" w:hAnsiTheme="minorHAnsi" w:cstheme="minorHAnsi"/>
                <w:color w:val="000000"/>
              </w:rPr>
              <w:t>.</w:t>
            </w:r>
          </w:p>
          <w:bookmarkEnd w:id="63"/>
          <w:p w14:paraId="223D94F7" w14:textId="77777777" w:rsidR="007C2FB8" w:rsidRDefault="007C2FB8" w:rsidP="00484D97">
            <w:pPr>
              <w:autoSpaceDE w:val="0"/>
              <w:autoSpaceDN w:val="0"/>
              <w:adjustRightInd w:val="0"/>
              <w:rPr>
                <w:rFonts w:asciiTheme="minorHAnsi" w:hAnsiTheme="minorHAnsi" w:cstheme="minorHAnsi"/>
                <w:color w:val="000000"/>
              </w:rPr>
            </w:pPr>
          </w:p>
          <w:p w14:paraId="2F889668" w14:textId="77777777" w:rsidR="007C2FB8" w:rsidRPr="001F45C3" w:rsidRDefault="007C2FB8" w:rsidP="00484D97">
            <w:pPr>
              <w:autoSpaceDE w:val="0"/>
              <w:autoSpaceDN w:val="0"/>
              <w:adjustRightInd w:val="0"/>
              <w:rPr>
                <w:rFonts w:asciiTheme="minorHAnsi" w:hAnsiTheme="minorHAnsi" w:cstheme="minorHAnsi"/>
                <w:color w:val="000000"/>
              </w:rPr>
            </w:pPr>
            <w:r>
              <w:rPr>
                <w:rFonts w:asciiTheme="minorHAnsi" w:hAnsiTheme="minorHAnsi" w:cstheme="minorHAnsi"/>
                <w:color w:val="000000"/>
              </w:rPr>
              <w:t>*</w:t>
            </w:r>
            <w:r>
              <w:t xml:space="preserve"> </w:t>
            </w:r>
            <w:r w:rsidRPr="00A421C6">
              <w:rPr>
                <w:color w:val="0070C0"/>
              </w:rPr>
              <w:t>P</w:t>
            </w:r>
            <w:r w:rsidRPr="00A421C6">
              <w:rPr>
                <w:rFonts w:asciiTheme="minorHAnsi" w:hAnsiTheme="minorHAnsi" w:cstheme="minorHAnsi"/>
                <w:color w:val="0070C0"/>
              </w:rPr>
              <w:t>er nurodytą laikotarpį darbai turi būti ir pradėti, ir užbaigti, pasiektas reikalaujamas rezultatas.</w:t>
            </w:r>
          </w:p>
        </w:tc>
        <w:tc>
          <w:tcPr>
            <w:tcW w:w="178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5FEE2FB" w14:textId="77777777" w:rsidR="007C2FB8" w:rsidRPr="0095192C" w:rsidRDefault="007C2FB8" w:rsidP="00484D97">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3E5690CC" w14:textId="77777777" w:rsidR="007C2FB8" w:rsidRPr="009A342F" w:rsidRDefault="007C2FB8" w:rsidP="00484D97">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19FDC53E" w14:textId="77777777" w:rsidR="007C2FB8" w:rsidRPr="0095192C" w:rsidRDefault="007C2FB8" w:rsidP="00484D97">
            <w:pPr>
              <w:autoSpaceDE w:val="0"/>
              <w:autoSpaceDN w:val="0"/>
              <w:adjustRightInd w:val="0"/>
              <w:rPr>
                <w:rFonts w:asciiTheme="minorHAnsi" w:hAnsiTheme="minorHAnsi" w:cstheme="minorHAnsi"/>
                <w:color w:val="000000"/>
              </w:rPr>
            </w:pPr>
          </w:p>
          <w:p w14:paraId="37849AEA" w14:textId="280537BD" w:rsidR="007C2FB8" w:rsidRPr="0095192C" w:rsidRDefault="007C2FB8" w:rsidP="00484D97">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sidRPr="003A27F2">
              <w:rPr>
                <w:rFonts w:asciiTheme="minorHAnsi" w:eastAsia="Calibri" w:hAnsiTheme="minorHAnsi" w:cstheme="minorHAnsi"/>
                <w:b/>
                <w:bCs/>
                <w:color w:val="0070C0"/>
              </w:rPr>
              <w:t>10 priede pateiktą formą</w:t>
            </w:r>
            <w:r w:rsidRPr="002079EA">
              <w:rPr>
                <w:rFonts w:asciiTheme="minorHAnsi" w:eastAsia="Calibri" w:hAnsiTheme="minorHAnsi" w:cstheme="minorHAnsi"/>
                <w:b/>
                <w:bCs/>
                <w:color w:val="0070C0"/>
              </w:rPr>
              <w:t>,</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(-os),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r w:rsidR="004561F2">
              <w:rPr>
                <w:rFonts w:asciiTheme="minorHAnsi" w:eastAsia="Calibri" w:hAnsiTheme="minorHAnsi" w:cstheme="minorHAnsi"/>
              </w:rPr>
              <w:t xml:space="preserve"> </w:t>
            </w:r>
            <w:r w:rsidR="004561F2" w:rsidRPr="004561F2">
              <w:rPr>
                <w:rFonts w:asciiTheme="minorHAnsi" w:eastAsia="Calibri" w:hAnsiTheme="minorHAnsi" w:cstheme="minorBidi"/>
                <w:sz w:val="24"/>
                <w:szCs w:val="24"/>
              </w:rPr>
              <w:t xml:space="preserve"> </w:t>
            </w:r>
            <w:r w:rsidR="004561F2" w:rsidRPr="004561F2">
              <w:rPr>
                <w:rFonts w:asciiTheme="minorHAnsi" w:eastAsia="Calibri" w:hAnsiTheme="minorHAnsi" w:cstheme="minorHAnsi"/>
              </w:rPr>
              <w:t>Pažymoje (-ose) nurodomas    s</w:t>
            </w:r>
            <w:bookmarkStart w:id="65" w:name="_Hlk173415712"/>
            <w:r w:rsidR="004561F2" w:rsidRPr="004561F2">
              <w:rPr>
                <w:rFonts w:asciiTheme="minorHAnsi" w:eastAsia="Calibri" w:hAnsiTheme="minorHAnsi" w:cstheme="minorHAnsi"/>
              </w:rPr>
              <w:t xml:space="preserve">varbiausių darbų vykdytojas, kokie svarbiausi  darbai buvo atlikti, kokia svarbiausių darbų* vertė, kad svarbiausių  darbų* atlikimas ir galutiniai rezultatai buvo tinkami (svarbiausi </w:t>
            </w:r>
            <w:r w:rsidR="004561F2" w:rsidRPr="004561F2">
              <w:rPr>
                <w:rFonts w:asciiTheme="minorHAnsi" w:eastAsia="Calibri" w:hAnsiTheme="minorHAnsi" w:cstheme="minorHAnsi"/>
                <w:bCs/>
              </w:rPr>
              <w:t>darbai buvo atlikti ir užbaigti pagal darbų atlikimą reglamentuojančių teisės aktų bei sutarties reikalavimus).</w:t>
            </w:r>
            <w:bookmarkEnd w:id="65"/>
            <w:r w:rsidR="004561F2" w:rsidRPr="004561F2">
              <w:rPr>
                <w:rFonts w:asciiTheme="minorHAnsi" w:eastAsia="Calibri" w:hAnsiTheme="minorHAnsi" w:cstheme="minorHAnsi"/>
                <w:bCs/>
              </w:rPr>
              <w:t xml:space="preserve">  Paprastai užsakovo pasirašytos sąskaitos faktūros, darbų perdavimo–priėmimo aktai ir pan. patvirtina faktą, jog buvo atlikti tam tikri darbai pagal sutartį, tačiau tokiuose dokumentuose nebūna užsakovo vertinimo, kad darbų atlikimas ir galutiniai rezultatai buvo tinkami. Atsižvelgiant į tai, sąskaitas faktūras, darbų perdavimo–priėmimo aktus ar pan. būtų galima laikyti lygiaverčiais dokumentais užsakovų pažymoms tik tada, jei juose būtų </w:t>
            </w:r>
            <w:r w:rsidR="004561F2" w:rsidRPr="004561F2">
              <w:rPr>
                <w:rFonts w:asciiTheme="minorHAnsi" w:eastAsia="Calibri" w:hAnsiTheme="minorHAnsi" w:cstheme="minorHAnsi"/>
                <w:bCs/>
              </w:rPr>
              <w:lastRenderedPageBreak/>
              <w:t>pateiktas papildomas užsakovo vertinimas.</w:t>
            </w:r>
          </w:p>
          <w:p w14:paraId="7537D01B" w14:textId="77777777" w:rsidR="007C2FB8" w:rsidRPr="0095192C" w:rsidRDefault="007C2FB8" w:rsidP="00484D97">
            <w:pPr>
              <w:autoSpaceDE w:val="0"/>
              <w:autoSpaceDN w:val="0"/>
              <w:adjustRightInd w:val="0"/>
              <w:rPr>
                <w:rFonts w:asciiTheme="minorHAnsi" w:hAnsiTheme="minorHAnsi" w:cstheme="minorHAnsi"/>
                <w:color w:val="000000"/>
              </w:rPr>
            </w:pPr>
          </w:p>
          <w:p w14:paraId="5D5AF123" w14:textId="77777777" w:rsidR="004561F2" w:rsidRPr="004561F2" w:rsidRDefault="004561F2" w:rsidP="004561F2">
            <w:pPr>
              <w:autoSpaceDE w:val="0"/>
              <w:autoSpaceDN w:val="0"/>
              <w:adjustRightInd w:val="0"/>
              <w:rPr>
                <w:rFonts w:asciiTheme="minorHAnsi" w:eastAsia="Calibri" w:hAnsiTheme="minorHAnsi" w:cstheme="minorHAnsi"/>
                <w:bCs/>
              </w:rPr>
            </w:pPr>
            <w:r w:rsidRPr="004561F2">
              <w:rPr>
                <w:rFonts w:asciiTheme="minorHAnsi" w:eastAsia="Calibri" w:hAnsiTheme="minorHAnsi" w:cstheme="minorHAnsi"/>
                <w:bCs/>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(-ių), ūkio subjekto (-ų), kurio (-ių) pajėgumais tiekėjas remiasi), savo jėgomis (t. y. savarankiškai, nepasitelkiant ūkio subjektų) , atlikti darbai, jų apimtis, vertė, o ne visas vykdytos sutarties objektas.</w:t>
            </w:r>
          </w:p>
          <w:p w14:paraId="04E1A376" w14:textId="77777777" w:rsidR="004561F2" w:rsidRPr="004561F2" w:rsidRDefault="004561F2" w:rsidP="004561F2">
            <w:pPr>
              <w:autoSpaceDE w:val="0"/>
              <w:autoSpaceDN w:val="0"/>
              <w:adjustRightInd w:val="0"/>
              <w:rPr>
                <w:rFonts w:asciiTheme="minorHAnsi" w:eastAsia="Calibri" w:hAnsiTheme="minorHAnsi" w:cstheme="minorHAnsi"/>
                <w:bCs/>
              </w:rPr>
            </w:pPr>
            <w:r w:rsidRPr="004561F2">
              <w:rPr>
                <w:rFonts w:asciiTheme="minorHAnsi" w:eastAsia="Calibri" w:hAnsiTheme="minorHAnsi" w:cstheme="minorHAnsi"/>
                <w:bCs/>
              </w:rPr>
              <w:t>Savo jėgomis atlikti darbai ar jų dalis (jų kiekis, apimtis, vertė ir kt.) pagal sutartis, vykdytas jungtinės veiklos pagrindais, yra nustatoma pagal jungtinės veiklos partnerių atsakomybių pasidalinimą, nurodytą jungtinės veiklos sutartyje.</w:t>
            </w:r>
          </w:p>
          <w:p w14:paraId="5F488DE1" w14:textId="6B6B4A7B" w:rsidR="004561F2" w:rsidRPr="004561F2" w:rsidRDefault="004561F2" w:rsidP="004561F2">
            <w:pPr>
              <w:autoSpaceDE w:val="0"/>
              <w:autoSpaceDN w:val="0"/>
              <w:adjustRightInd w:val="0"/>
              <w:rPr>
                <w:rFonts w:asciiTheme="minorHAnsi" w:eastAsia="Calibri" w:hAnsiTheme="minorHAnsi" w:cstheme="minorHAnsi"/>
                <w:bCs/>
              </w:rPr>
            </w:pPr>
            <w:r w:rsidRPr="004561F2">
              <w:rPr>
                <w:rFonts w:asciiTheme="minorHAnsi" w:eastAsia="Calibri" w:hAnsiTheme="minorHAnsi" w:cstheme="minorHAnsi"/>
                <w:bCs/>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7937987C" w14:textId="0E154546" w:rsidR="007C2FB8" w:rsidRPr="0095192C" w:rsidRDefault="007C2FB8" w:rsidP="00484D97">
            <w:pPr>
              <w:autoSpaceDE w:val="0"/>
              <w:autoSpaceDN w:val="0"/>
              <w:adjustRightInd w:val="0"/>
              <w:rPr>
                <w:rFonts w:asciiTheme="minorHAnsi" w:hAnsiTheme="minorHAnsi" w:cstheme="minorHAnsi"/>
                <w:color w:val="000000"/>
              </w:rPr>
            </w:pPr>
          </w:p>
          <w:p w14:paraId="64E1D6D7" w14:textId="7869B44E" w:rsidR="007C2FB8" w:rsidRPr="00E82A5A" w:rsidRDefault="007C2FB8" w:rsidP="00484D97">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Jei sutartis apima kelis objektus, kurių vienas yra pilnai užbaigtas ir atitinka keliamus reikalavimus, tokia sutartis yra tinkama.</w:t>
            </w:r>
            <w:r>
              <w:rPr>
                <w:rFonts w:asciiTheme="minorHAnsi" w:hAnsiTheme="minorHAnsi" w:cstheme="minorHAnsi"/>
                <w:color w:val="000000"/>
              </w:rPr>
              <w:t xml:space="preserve"> Sąvokos „pilnai užbaigtas objektas“ ir „galutiniai rezultatai tinkami“ reiškia, kad dėl objekto (-ų) ar jo dalies yra pasirašytas statybos užbaigimo aktas arba pasirašyta statybos užbaigimo deklaracija.</w:t>
            </w:r>
            <w:r w:rsidR="007A0FDA">
              <w:rPr>
                <w:rFonts w:asciiTheme="minorHAnsi" w:hAnsiTheme="minorHAnsi" w:cstheme="minorHAnsi"/>
                <w:color w:val="000000"/>
              </w:rPr>
              <w:t xml:space="preserve"> </w:t>
            </w:r>
            <w:r w:rsidR="007A0FDA" w:rsidRPr="007A0FDA">
              <w:rPr>
                <w:bCs/>
                <w:iCs/>
                <w:sz w:val="24"/>
                <w:szCs w:val="24"/>
              </w:rPr>
              <w:t xml:space="preserve"> </w:t>
            </w:r>
            <w:r w:rsidR="004561F2">
              <w:rPr>
                <w:bCs/>
                <w:iCs/>
                <w:sz w:val="24"/>
                <w:szCs w:val="24"/>
              </w:rPr>
              <w:t>*</w:t>
            </w:r>
            <w:r w:rsidR="007A0FDA">
              <w:rPr>
                <w:rFonts w:asciiTheme="minorHAnsi" w:hAnsiTheme="minorHAnsi" w:cstheme="minorHAnsi"/>
                <w:bCs/>
                <w:iCs/>
                <w:color w:val="000000"/>
              </w:rPr>
              <w:t>D</w:t>
            </w:r>
            <w:r w:rsidR="007A0FDA" w:rsidRPr="007A0FDA">
              <w:rPr>
                <w:rFonts w:asciiTheme="minorHAnsi" w:hAnsiTheme="minorHAnsi" w:cstheme="minorHAnsi"/>
                <w:bCs/>
                <w:iCs/>
                <w:color w:val="000000"/>
              </w:rPr>
              <w:t>arbais laikomas visas sutarties objektas, įskaitant darbus papildančias prekes bei paslaugas (jei tokios buvo), išskyrus projektavimo ir projekto vykdymo priežiūros paslaugas</w:t>
            </w:r>
          </w:p>
        </w:tc>
        <w:tc>
          <w:tcPr>
            <w:tcW w:w="1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BD171" w14:textId="05161F01" w:rsidR="007C2FB8" w:rsidRDefault="007C2FB8" w:rsidP="00484D97">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 xml:space="preserve">Jeigu pasiūlymą teikia </w:t>
            </w:r>
            <w:r w:rsidR="004561F2">
              <w:rPr>
                <w:rFonts w:asciiTheme="minorHAnsi" w:hAnsiTheme="minorHAnsi" w:cstheme="minorHAnsi"/>
                <w:color w:val="000000"/>
              </w:rPr>
              <w:t>tiekėjų</w:t>
            </w:r>
            <w:r w:rsidRPr="001F45C3">
              <w:rPr>
                <w:rFonts w:asciiTheme="minorHAnsi" w:hAnsiTheme="minorHAnsi" w:cstheme="minorHAnsi"/>
                <w:color w:val="000000"/>
              </w:rPr>
              <w:t xml:space="preserve"> grupė – reikalavimą turi atitikti visi </w:t>
            </w:r>
            <w:r w:rsidR="004561F2">
              <w:rPr>
                <w:rFonts w:asciiTheme="minorHAnsi" w:hAnsiTheme="minorHAnsi" w:cstheme="minorHAnsi"/>
                <w:color w:val="000000"/>
              </w:rPr>
              <w:t>tiekėjų</w:t>
            </w:r>
            <w:r w:rsidRPr="001F45C3">
              <w:rPr>
                <w:rFonts w:asciiTheme="minorHAnsi" w:hAnsiTheme="minorHAnsi" w:cstheme="minorHAnsi"/>
                <w:color w:val="000000"/>
              </w:rPr>
              <w:t xml:space="preserve"> grupės nariai kartu (</w:t>
            </w:r>
            <w:r w:rsidR="004561F2">
              <w:rPr>
                <w:rFonts w:asciiTheme="minorHAnsi" w:hAnsiTheme="minorHAnsi" w:cstheme="minorHAnsi"/>
                <w:color w:val="000000"/>
              </w:rPr>
              <w:t>tiekėjų</w:t>
            </w:r>
            <w:r w:rsidRPr="001F45C3">
              <w:rPr>
                <w:rFonts w:asciiTheme="minorHAnsi" w:hAnsiTheme="minorHAnsi" w:cstheme="minorHAnsi"/>
                <w:color w:val="000000"/>
              </w:rPr>
              <w:t xml:space="preserve">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459EC600" w14:textId="77777777" w:rsidR="007C2FB8" w:rsidRPr="001F45C3" w:rsidRDefault="007C2FB8" w:rsidP="00484D97">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7C2FB8" w:rsidRPr="000B6912" w14:paraId="693E9C4B" w14:textId="77777777" w:rsidTr="007C2FB8">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99F61" w14:textId="77777777" w:rsidR="007C2FB8" w:rsidRPr="000B6912" w:rsidRDefault="007C2FB8" w:rsidP="00484D97">
            <w:pPr>
              <w:rPr>
                <w:rFonts w:eastAsiaTheme="minorHAnsi"/>
              </w:rPr>
            </w:pPr>
            <w:r>
              <w:rPr>
                <w:rFonts w:asciiTheme="minorHAnsi" w:eastAsiaTheme="minorHAnsi" w:hAnsiTheme="minorHAnsi" w:cstheme="minorHAnsi"/>
              </w:rPr>
              <w:lastRenderedPageBreak/>
              <w:t>3.2.</w:t>
            </w:r>
            <w:r w:rsidRPr="001F45C3">
              <w:rPr>
                <w:rFonts w:asciiTheme="minorHAnsi" w:eastAsiaTheme="minorHAnsi" w:hAnsiTheme="minorHAnsi" w:cstheme="minorHAnsi"/>
              </w:rPr>
              <w:t xml:space="preserve"> </w:t>
            </w:r>
          </w:p>
        </w:tc>
        <w:tc>
          <w:tcPr>
            <w:tcW w:w="1391"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06444A7" w14:textId="77777777" w:rsidR="007C2FB8" w:rsidRPr="000D1B39" w:rsidRDefault="007C2FB8" w:rsidP="00484D97">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Pr="001B192E">
              <w:rPr>
                <w:rFonts w:asciiTheme="minorHAnsi" w:eastAsiaTheme="minorEastAsia" w:hAnsiTheme="minorHAnsi" w:cstheme="minorHAnsi"/>
                <w:lang w:eastAsia="ar-SA"/>
              </w:rPr>
              <w:t xml:space="preserve"> </w:t>
            </w:r>
            <w:r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51CA327F" w14:textId="449BB65B" w:rsidR="007C2FB8" w:rsidRDefault="007C2FB8" w:rsidP="00484D97">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sidR="008070A0">
              <w:rPr>
                <w:rFonts w:asciiTheme="minorHAnsi" w:hAnsiTheme="minorHAnsi" w:cstheme="minorHAnsi"/>
                <w:lang w:eastAsia="ar-SA"/>
              </w:rPr>
              <w:t>n</w:t>
            </w:r>
            <w:r w:rsidRPr="000D1B39">
              <w:rPr>
                <w:rFonts w:asciiTheme="minorHAnsi" w:hAnsiTheme="minorHAnsi" w:cstheme="minorHAnsi"/>
                <w:lang w:eastAsia="ar-SA"/>
              </w:rPr>
              <w:t>e mažiau kaip 1 (vieną) </w:t>
            </w:r>
            <w:r>
              <w:rPr>
                <w:rFonts w:asciiTheme="minorHAnsi" w:hAnsiTheme="minorHAnsi" w:cstheme="minorHAnsi"/>
                <w:lang w:eastAsia="ar-SA"/>
              </w:rPr>
              <w:t xml:space="preserve"> </w:t>
            </w:r>
            <w:r w:rsidRPr="000D1B39">
              <w:rPr>
                <w:rFonts w:asciiTheme="minorHAnsi" w:hAnsiTheme="minorHAnsi" w:cstheme="minorHAnsi"/>
                <w:lang w:eastAsia="ar-SA"/>
              </w:rPr>
              <w:t xml:space="preserve">specialistą, turintį teisę </w:t>
            </w:r>
            <w:r w:rsidRPr="00AD0127">
              <w:rPr>
                <w:rFonts w:asciiTheme="minorHAnsi" w:hAnsiTheme="minorHAnsi" w:cstheme="minorHAnsi"/>
                <w:lang w:eastAsia="ar-SA"/>
              </w:rPr>
              <w:t xml:space="preserve">eiti </w:t>
            </w:r>
            <w:r w:rsidR="001242A5">
              <w:rPr>
                <w:rFonts w:asciiTheme="minorHAnsi" w:hAnsiTheme="minorHAnsi" w:cstheme="minorHAnsi"/>
                <w:lang w:eastAsia="ar-SA"/>
              </w:rPr>
              <w:t xml:space="preserve">melioracijos </w:t>
            </w:r>
            <w:r w:rsidRPr="00AD0127">
              <w:rPr>
                <w:rFonts w:asciiTheme="minorHAnsi" w:hAnsiTheme="minorHAnsi" w:cstheme="minorHAnsi"/>
                <w:lang w:eastAsia="ar-SA"/>
              </w:rPr>
              <w:t>statinio statybos  vadovo pareigas</w:t>
            </w:r>
            <w:r>
              <w:rPr>
                <w:rFonts w:asciiTheme="minorHAnsi" w:hAnsiTheme="minorHAnsi" w:cstheme="minorHAnsi"/>
                <w:lang w:eastAsia="ar-SA"/>
              </w:rPr>
              <w:t xml:space="preserve"> </w:t>
            </w:r>
            <w:r w:rsidRPr="00D06437">
              <w:rPr>
                <w:sz w:val="24"/>
                <w:szCs w:val="24"/>
                <w:lang w:eastAsia="en-US"/>
              </w:rPr>
              <w:t xml:space="preserve"> </w:t>
            </w:r>
            <w:r w:rsidRPr="00D06437">
              <w:rPr>
                <w:rFonts w:asciiTheme="minorHAnsi" w:hAnsiTheme="minorHAnsi" w:cstheme="minorHAnsi"/>
                <w:lang w:eastAsia="ar-SA"/>
              </w:rPr>
              <w:t xml:space="preserve">atestuotą </w:t>
            </w:r>
            <w:r w:rsidRPr="00BF22E5">
              <w:rPr>
                <w:rFonts w:asciiTheme="minorHAnsi" w:hAnsiTheme="minorHAnsi" w:cstheme="minorHAnsi"/>
                <w:lang w:eastAsia="ar-SA"/>
              </w:rPr>
              <w:t>melioracijos statinių statybos</w:t>
            </w:r>
            <w:r w:rsidRPr="00D06437">
              <w:rPr>
                <w:rFonts w:asciiTheme="minorHAnsi" w:hAnsiTheme="minorHAnsi" w:cstheme="minorHAnsi"/>
                <w:lang w:eastAsia="ar-SA"/>
              </w:rPr>
              <w:t xml:space="preserve"> srityje bei turintį </w:t>
            </w:r>
            <w:r w:rsidR="00B80503">
              <w:rPr>
                <w:rFonts w:asciiTheme="minorHAnsi" w:hAnsiTheme="minorHAnsi" w:cstheme="minorHAnsi"/>
                <w:lang w:eastAsia="ar-SA"/>
              </w:rPr>
              <w:t xml:space="preserve">melioracijos </w:t>
            </w:r>
            <w:r w:rsidRPr="00D06437">
              <w:rPr>
                <w:rFonts w:asciiTheme="minorHAnsi" w:hAnsiTheme="minorHAnsi" w:cstheme="minorHAnsi"/>
                <w:lang w:eastAsia="ar-SA"/>
              </w:rPr>
              <w:t xml:space="preserve">statybos vadovo darbo patirtį bent viename, per pastaruosius </w:t>
            </w:r>
            <w:r w:rsidRPr="000F7FA6">
              <w:rPr>
                <w:rFonts w:asciiTheme="minorHAnsi" w:hAnsiTheme="minorHAnsi" w:cstheme="minorHAnsi"/>
                <w:color w:val="0070C0"/>
                <w:lang w:eastAsia="ar-SA"/>
              </w:rPr>
              <w:t>5*</w:t>
            </w:r>
            <w:r w:rsidRPr="00D06437">
              <w:rPr>
                <w:rFonts w:asciiTheme="minorHAnsi" w:hAnsiTheme="minorHAnsi" w:cstheme="minorHAnsi"/>
                <w:lang w:eastAsia="ar-SA"/>
              </w:rPr>
              <w:t xml:space="preserve"> metus tinkamai </w:t>
            </w:r>
            <w:r w:rsidRPr="00BF22E5">
              <w:rPr>
                <w:rFonts w:asciiTheme="minorHAnsi" w:hAnsiTheme="minorHAnsi" w:cstheme="minorHAnsi"/>
                <w:lang w:eastAsia="ar-SA"/>
              </w:rPr>
              <w:t>baigtame, melioracijos statinių</w:t>
            </w:r>
            <w:r w:rsidRPr="00D06437">
              <w:rPr>
                <w:rFonts w:asciiTheme="minorHAnsi" w:hAnsiTheme="minorHAnsi" w:cstheme="minorHAnsi"/>
                <w:lang w:eastAsia="ar-SA"/>
              </w:rPr>
              <w:t>, kurie yra melioruotos žemės ir melioracijos statinių apskaitoje</w:t>
            </w:r>
            <w:r>
              <w:rPr>
                <w:rFonts w:asciiTheme="minorHAnsi" w:hAnsiTheme="minorHAnsi" w:cstheme="minorHAnsi"/>
                <w:lang w:eastAsia="ar-SA"/>
              </w:rPr>
              <w:t>,</w:t>
            </w:r>
            <w:r w:rsidRPr="00D06437">
              <w:rPr>
                <w:rFonts w:asciiTheme="minorHAnsi" w:hAnsiTheme="minorHAnsi" w:cstheme="minorHAnsi"/>
                <w:lang w:eastAsia="ar-SA"/>
              </w:rPr>
              <w:t xml:space="preserve"> statybos ir/ar rekonstravimo objekte/uose</w:t>
            </w:r>
            <w:r>
              <w:rPr>
                <w:rFonts w:asciiTheme="minorHAnsi" w:hAnsiTheme="minorHAnsi" w:cstheme="minorHAnsi"/>
                <w:lang w:eastAsia="ar-SA"/>
              </w:rPr>
              <w:t>.</w:t>
            </w:r>
          </w:p>
          <w:p w14:paraId="55002287" w14:textId="77777777" w:rsidR="007C2FB8" w:rsidRDefault="007C2FB8" w:rsidP="00484D97">
            <w:pPr>
              <w:autoSpaceDE w:val="0"/>
              <w:autoSpaceDN w:val="0"/>
              <w:adjustRightInd w:val="0"/>
              <w:rPr>
                <w:rFonts w:asciiTheme="minorHAnsi" w:hAnsiTheme="minorHAnsi" w:cstheme="minorHAnsi"/>
                <w:lang w:eastAsia="ar-SA"/>
              </w:rPr>
            </w:pPr>
            <w:r>
              <w:rPr>
                <w:rFonts w:asciiTheme="minorHAnsi" w:hAnsiTheme="minorHAnsi" w:cstheme="minorHAnsi"/>
                <w:lang w:eastAsia="ar-SA"/>
              </w:rPr>
              <w:t>*</w:t>
            </w:r>
            <w:r>
              <w:t xml:space="preserve"> </w:t>
            </w:r>
            <w:r w:rsidRPr="00A421C6">
              <w:rPr>
                <w:rFonts w:asciiTheme="minorHAnsi" w:hAnsiTheme="minorHAnsi" w:cstheme="minorHAnsi"/>
                <w:color w:val="0070C0"/>
                <w:lang w:eastAsia="ar-SA"/>
              </w:rPr>
              <w:t>statybos darb</w:t>
            </w:r>
            <w:r>
              <w:rPr>
                <w:rFonts w:asciiTheme="minorHAnsi" w:hAnsiTheme="minorHAnsi" w:cstheme="minorHAnsi"/>
                <w:color w:val="0070C0"/>
                <w:lang w:eastAsia="ar-SA"/>
              </w:rPr>
              <w:t xml:space="preserve">ai melioracijos objekte turi būti ir pradėti, ir užbaigti per nurodytą </w:t>
            </w:r>
            <w:r w:rsidRPr="00085C9D">
              <w:rPr>
                <w:rFonts w:asciiTheme="minorHAnsi" w:hAnsiTheme="minorHAnsi" w:cstheme="minorHAnsi"/>
                <w:b/>
                <w:bCs/>
                <w:color w:val="0070C0"/>
                <w:lang w:eastAsia="ar-SA"/>
              </w:rPr>
              <w:t>5 metų laikotarpį</w:t>
            </w:r>
            <w:r w:rsidRPr="00A421C6">
              <w:rPr>
                <w:rFonts w:asciiTheme="minorHAnsi" w:hAnsiTheme="minorHAnsi" w:cstheme="minorHAnsi"/>
                <w:color w:val="0070C0"/>
                <w:lang w:eastAsia="ar-SA"/>
              </w:rPr>
              <w:t xml:space="preserve"> iki pasiūlymų pateikimo termino pabaigos</w:t>
            </w:r>
            <w:r>
              <w:rPr>
                <w:rFonts w:asciiTheme="minorHAnsi" w:hAnsiTheme="minorHAnsi" w:cstheme="minorHAnsi"/>
                <w:lang w:eastAsia="ar-SA"/>
              </w:rPr>
              <w:t>.</w:t>
            </w:r>
          </w:p>
          <w:p w14:paraId="01398092" w14:textId="77777777" w:rsidR="007C2FB8" w:rsidRDefault="007C2FB8" w:rsidP="00484D97">
            <w:pPr>
              <w:autoSpaceDE w:val="0"/>
              <w:autoSpaceDN w:val="0"/>
              <w:adjustRightInd w:val="0"/>
              <w:rPr>
                <w:rFonts w:asciiTheme="minorHAnsi" w:hAnsiTheme="minorHAnsi" w:cstheme="minorHAnsi"/>
                <w:lang w:eastAsia="ar-SA"/>
              </w:rPr>
            </w:pPr>
          </w:p>
          <w:p w14:paraId="16060741" w14:textId="77777777" w:rsidR="007C2FB8" w:rsidRDefault="007C2FB8" w:rsidP="00484D97">
            <w:pPr>
              <w:autoSpaceDE w:val="0"/>
              <w:autoSpaceDN w:val="0"/>
              <w:adjustRightInd w:val="0"/>
              <w:rPr>
                <w:rFonts w:asciiTheme="minorHAnsi" w:hAnsiTheme="minorHAnsi" w:cstheme="minorHAnsi"/>
                <w:lang w:eastAsia="ar-SA"/>
              </w:rPr>
            </w:pPr>
          </w:p>
          <w:p w14:paraId="00511485" w14:textId="77777777" w:rsidR="007C2FB8" w:rsidRDefault="007C2FB8" w:rsidP="00484D97">
            <w:pPr>
              <w:autoSpaceDE w:val="0"/>
              <w:autoSpaceDN w:val="0"/>
              <w:adjustRightInd w:val="0"/>
              <w:rPr>
                <w:rFonts w:asciiTheme="minorHAnsi" w:hAnsiTheme="minorHAnsi" w:cstheme="minorHAnsi"/>
                <w:lang w:eastAsia="ar-SA"/>
              </w:rPr>
            </w:pPr>
          </w:p>
          <w:p w14:paraId="418CF15E" w14:textId="77777777" w:rsidR="007C2FB8" w:rsidRDefault="007C2FB8" w:rsidP="00484D97">
            <w:pPr>
              <w:autoSpaceDE w:val="0"/>
              <w:autoSpaceDN w:val="0"/>
              <w:adjustRightInd w:val="0"/>
              <w:rPr>
                <w:rFonts w:asciiTheme="minorHAnsi" w:hAnsiTheme="minorHAnsi" w:cstheme="minorHAnsi"/>
                <w:lang w:eastAsia="ar-SA"/>
              </w:rPr>
            </w:pPr>
          </w:p>
          <w:p w14:paraId="57148A70" w14:textId="77777777" w:rsidR="007C2FB8" w:rsidRDefault="007C2FB8" w:rsidP="00484D97">
            <w:pPr>
              <w:autoSpaceDE w:val="0"/>
              <w:autoSpaceDN w:val="0"/>
              <w:adjustRightInd w:val="0"/>
              <w:rPr>
                <w:rFonts w:asciiTheme="minorHAnsi" w:hAnsiTheme="minorHAnsi" w:cstheme="minorHAnsi"/>
                <w:lang w:eastAsia="ar-SA"/>
              </w:rPr>
            </w:pPr>
          </w:p>
          <w:p w14:paraId="4A0FCEB7" w14:textId="77777777" w:rsidR="007C2FB8" w:rsidRDefault="007C2FB8" w:rsidP="00484D97">
            <w:pPr>
              <w:autoSpaceDE w:val="0"/>
              <w:autoSpaceDN w:val="0"/>
              <w:adjustRightInd w:val="0"/>
              <w:rPr>
                <w:rFonts w:asciiTheme="minorHAnsi" w:hAnsiTheme="minorHAnsi" w:cstheme="minorHAnsi"/>
                <w:lang w:eastAsia="ar-SA"/>
              </w:rPr>
            </w:pPr>
          </w:p>
          <w:p w14:paraId="5B7A2F20" w14:textId="77777777" w:rsidR="007C2FB8" w:rsidRDefault="007C2FB8" w:rsidP="00484D97">
            <w:pPr>
              <w:autoSpaceDE w:val="0"/>
              <w:autoSpaceDN w:val="0"/>
              <w:adjustRightInd w:val="0"/>
              <w:rPr>
                <w:rFonts w:asciiTheme="minorHAnsi" w:hAnsiTheme="minorHAnsi" w:cstheme="minorHAnsi"/>
                <w:lang w:eastAsia="ar-SA"/>
              </w:rPr>
            </w:pPr>
          </w:p>
          <w:p w14:paraId="796EC6FF" w14:textId="77777777" w:rsidR="007C2FB8" w:rsidRDefault="007C2FB8" w:rsidP="00484D97">
            <w:pPr>
              <w:autoSpaceDE w:val="0"/>
              <w:autoSpaceDN w:val="0"/>
              <w:adjustRightInd w:val="0"/>
              <w:rPr>
                <w:rFonts w:asciiTheme="minorHAnsi" w:hAnsiTheme="minorHAnsi" w:cstheme="minorHAnsi"/>
                <w:lang w:eastAsia="ar-SA"/>
              </w:rPr>
            </w:pPr>
          </w:p>
          <w:p w14:paraId="29D525D1" w14:textId="77777777" w:rsidR="007C2FB8" w:rsidRDefault="007C2FB8" w:rsidP="00484D97">
            <w:pPr>
              <w:autoSpaceDE w:val="0"/>
              <w:autoSpaceDN w:val="0"/>
              <w:adjustRightInd w:val="0"/>
              <w:rPr>
                <w:rFonts w:asciiTheme="minorHAnsi" w:hAnsiTheme="minorHAnsi" w:cstheme="minorHAnsi"/>
                <w:lang w:eastAsia="ar-SA"/>
              </w:rPr>
            </w:pPr>
          </w:p>
          <w:p w14:paraId="71187C18" w14:textId="77777777" w:rsidR="007C2FB8" w:rsidRDefault="007C2FB8" w:rsidP="00484D97">
            <w:pPr>
              <w:autoSpaceDE w:val="0"/>
              <w:autoSpaceDN w:val="0"/>
              <w:adjustRightInd w:val="0"/>
              <w:rPr>
                <w:rFonts w:asciiTheme="minorHAnsi" w:hAnsiTheme="minorHAnsi" w:cstheme="minorHAnsi"/>
                <w:lang w:eastAsia="ar-SA"/>
              </w:rPr>
            </w:pPr>
          </w:p>
          <w:p w14:paraId="535D9543" w14:textId="77777777" w:rsidR="007C2FB8" w:rsidRDefault="007C2FB8" w:rsidP="00484D97">
            <w:pPr>
              <w:autoSpaceDE w:val="0"/>
              <w:autoSpaceDN w:val="0"/>
              <w:adjustRightInd w:val="0"/>
              <w:rPr>
                <w:rFonts w:asciiTheme="minorHAnsi" w:hAnsiTheme="minorHAnsi" w:cstheme="minorHAnsi"/>
                <w:lang w:eastAsia="ar-SA"/>
              </w:rPr>
            </w:pPr>
          </w:p>
          <w:p w14:paraId="4833FE96" w14:textId="77777777" w:rsidR="007C2FB8" w:rsidRPr="00895FFE" w:rsidRDefault="007C2FB8" w:rsidP="00484D97">
            <w:pPr>
              <w:autoSpaceDE w:val="0"/>
              <w:autoSpaceDN w:val="0"/>
              <w:adjustRightInd w:val="0"/>
              <w:rPr>
                <w:rFonts w:asciiTheme="minorHAnsi" w:hAnsiTheme="minorHAnsi" w:cstheme="minorHAnsi"/>
                <w:i/>
                <w:iCs/>
                <w:lang w:eastAsia="ar-SA"/>
              </w:rPr>
            </w:pPr>
          </w:p>
          <w:p w14:paraId="0DBA92C4" w14:textId="77777777" w:rsidR="007C2FB8" w:rsidRPr="00895FFE" w:rsidRDefault="007C2FB8" w:rsidP="00484D97">
            <w:pPr>
              <w:autoSpaceDE w:val="0"/>
              <w:autoSpaceDN w:val="0"/>
              <w:adjustRightInd w:val="0"/>
              <w:rPr>
                <w:rFonts w:asciiTheme="minorHAnsi" w:hAnsiTheme="minorHAnsi" w:cstheme="minorHAnsi"/>
                <w:i/>
                <w:iCs/>
                <w:lang w:eastAsia="ar-SA"/>
              </w:rPr>
            </w:pPr>
          </w:p>
          <w:p w14:paraId="499D2D9D" w14:textId="77777777" w:rsidR="007C2FB8" w:rsidRPr="00895FFE" w:rsidRDefault="007C2FB8" w:rsidP="00484D97">
            <w:pPr>
              <w:autoSpaceDE w:val="0"/>
              <w:autoSpaceDN w:val="0"/>
              <w:adjustRightInd w:val="0"/>
              <w:rPr>
                <w:rFonts w:asciiTheme="minorHAnsi" w:hAnsiTheme="minorHAnsi" w:cstheme="minorHAnsi"/>
                <w:lang w:eastAsia="ar-SA"/>
              </w:rPr>
            </w:pPr>
          </w:p>
          <w:p w14:paraId="2DEBB3A8" w14:textId="77777777" w:rsidR="007C2FB8" w:rsidRDefault="007C2FB8" w:rsidP="00484D97">
            <w:pPr>
              <w:autoSpaceDE w:val="0"/>
              <w:autoSpaceDN w:val="0"/>
              <w:adjustRightInd w:val="0"/>
              <w:rPr>
                <w:rFonts w:asciiTheme="minorHAnsi" w:hAnsiTheme="minorHAnsi" w:cstheme="minorHAnsi"/>
                <w:lang w:eastAsia="ar-SA"/>
              </w:rPr>
            </w:pPr>
          </w:p>
          <w:p w14:paraId="465802C8" w14:textId="77777777" w:rsidR="007C2FB8" w:rsidRDefault="007C2FB8" w:rsidP="00484D97">
            <w:pPr>
              <w:autoSpaceDE w:val="0"/>
              <w:autoSpaceDN w:val="0"/>
              <w:adjustRightInd w:val="0"/>
              <w:rPr>
                <w:rFonts w:asciiTheme="minorHAnsi" w:hAnsiTheme="minorHAnsi" w:cstheme="minorHAnsi"/>
                <w:i/>
                <w:iCs/>
                <w:lang w:eastAsia="ar-SA"/>
              </w:rPr>
            </w:pPr>
          </w:p>
          <w:p w14:paraId="396F88D3" w14:textId="77777777" w:rsidR="007C2FB8" w:rsidRDefault="007C2FB8" w:rsidP="00484D97">
            <w:pPr>
              <w:autoSpaceDE w:val="0"/>
              <w:autoSpaceDN w:val="0"/>
              <w:adjustRightInd w:val="0"/>
              <w:rPr>
                <w:rFonts w:asciiTheme="minorHAnsi" w:hAnsiTheme="minorHAnsi" w:cstheme="minorHAnsi"/>
                <w:lang w:eastAsia="ar-SA"/>
              </w:rPr>
            </w:pPr>
          </w:p>
          <w:p w14:paraId="06E0DC26" w14:textId="77777777" w:rsidR="007C2FB8" w:rsidRPr="000D1B39" w:rsidRDefault="007C2FB8" w:rsidP="00484D97">
            <w:pPr>
              <w:autoSpaceDE w:val="0"/>
              <w:autoSpaceDN w:val="0"/>
              <w:adjustRightInd w:val="0"/>
              <w:rPr>
                <w:rFonts w:asciiTheme="minorHAnsi" w:hAnsiTheme="minorHAnsi" w:cstheme="minorHAnsi"/>
                <w:lang w:eastAsia="ar-SA"/>
              </w:rPr>
            </w:pPr>
          </w:p>
          <w:p w14:paraId="7B6A5AF1" w14:textId="77777777" w:rsidR="007C2FB8" w:rsidRPr="000B6912" w:rsidRDefault="007C2FB8" w:rsidP="00484D97">
            <w:pPr>
              <w:autoSpaceDE w:val="0"/>
              <w:autoSpaceDN w:val="0"/>
              <w:adjustRightInd w:val="0"/>
              <w:rPr>
                <w:rFonts w:cstheme="minorHAnsi"/>
                <w:b/>
                <w:bCs/>
                <w:color w:val="000000"/>
              </w:rPr>
            </w:pPr>
          </w:p>
        </w:tc>
        <w:tc>
          <w:tcPr>
            <w:tcW w:w="1782" w:type="pct"/>
            <w:gridSpan w:val="2"/>
            <w:tcBorders>
              <w:top w:val="single" w:sz="4" w:space="0" w:color="000000" w:themeColor="text1"/>
              <w:left w:val="single" w:sz="4" w:space="0" w:color="auto"/>
              <w:bottom w:val="single" w:sz="4" w:space="0" w:color="000000" w:themeColor="text1"/>
              <w:right w:val="single" w:sz="4" w:space="0" w:color="auto"/>
            </w:tcBorders>
          </w:tcPr>
          <w:p w14:paraId="3A2FD825" w14:textId="77828054" w:rsidR="007C2FB8" w:rsidRDefault="007C2FB8" w:rsidP="00484D97">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r w:rsidR="003A27F2">
              <w:rPr>
                <w:rFonts w:asciiTheme="minorHAnsi" w:hAnsiTheme="minorHAnsi" w:cstheme="minorHAnsi"/>
              </w:rPr>
              <w:t xml:space="preserve">  ir užpildytas  tiekėjo siūlomų specialistų sąrašas 11 priedas </w:t>
            </w:r>
            <w:r w:rsidR="003A27F2" w:rsidRPr="002079EA">
              <w:rPr>
                <w:rFonts w:asciiTheme="minorHAnsi" w:hAnsiTheme="minorHAnsi" w:cstheme="minorHAnsi"/>
                <w:color w:val="0070C0"/>
              </w:rPr>
              <w:t xml:space="preserve"> </w:t>
            </w:r>
            <w:r w:rsidR="003A27F2">
              <w:rPr>
                <w:rFonts w:asciiTheme="minorHAnsi" w:hAnsiTheme="minorHAnsi" w:cstheme="minorHAnsi"/>
                <w:color w:val="0070C0"/>
              </w:rPr>
              <w:t>„</w:t>
            </w:r>
            <w:r w:rsidR="003A27F2" w:rsidRPr="002079EA">
              <w:rPr>
                <w:rFonts w:asciiTheme="minorHAnsi" w:hAnsiTheme="minorHAnsi" w:cstheme="minorHAnsi"/>
                <w:color w:val="0070C0"/>
              </w:rPr>
              <w:t>Specialistų sąrašas“</w:t>
            </w:r>
            <w:r w:rsidR="003A27F2">
              <w:rPr>
                <w:rFonts w:asciiTheme="minorHAnsi" w:hAnsiTheme="minorHAnsi" w:cstheme="minorHAnsi"/>
                <w:color w:val="0070C0"/>
              </w:rPr>
              <w:t>.</w:t>
            </w:r>
          </w:p>
          <w:p w14:paraId="5883E260" w14:textId="77777777" w:rsidR="007C2FB8" w:rsidRPr="009A342F" w:rsidRDefault="007C2FB8" w:rsidP="00484D97">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56905C08" w14:textId="77777777" w:rsidR="007C2FB8" w:rsidRPr="0095192C" w:rsidRDefault="007C2FB8" w:rsidP="00484D97">
            <w:pPr>
              <w:rPr>
                <w:rFonts w:asciiTheme="minorHAnsi" w:hAnsiTheme="minorHAnsi" w:cstheme="minorHAnsi"/>
              </w:rPr>
            </w:pPr>
          </w:p>
          <w:p w14:paraId="5A82343B" w14:textId="11DEBEA5" w:rsidR="00C71A05" w:rsidRDefault="007C2FB8" w:rsidP="00484D97">
            <w:pPr>
              <w:autoSpaceDE w:val="0"/>
              <w:autoSpaceDN w:val="0"/>
              <w:adjustRightInd w:val="0"/>
              <w:rPr>
                <w:i/>
              </w:rPr>
            </w:pPr>
            <w:r>
              <w:t>2.</w:t>
            </w:r>
            <w:r w:rsidRPr="007F03A1">
              <w:t>Specialist</w:t>
            </w:r>
            <w:r w:rsidR="008070A0">
              <w:t>o</w:t>
            </w:r>
            <w:r w:rsidRPr="007F03A1">
              <w:t xml:space="preserve"> darbo patirties aprašymas (CV), nurodant vardą, pavardę, </w:t>
            </w:r>
            <w:r w:rsidR="001242A5">
              <w:t xml:space="preserve">turimą </w:t>
            </w:r>
            <w:r w:rsidRPr="007F03A1">
              <w:t>kvalifikaciją</w:t>
            </w:r>
            <w:r w:rsidR="00C71A05">
              <w:t xml:space="preserve"> ir ją patvirtinančius dokumentus</w:t>
            </w:r>
            <w:r w:rsidRPr="007F03A1">
              <w:t>,</w:t>
            </w:r>
            <w:r w:rsidR="001242A5">
              <w:t xml:space="preserve"> </w:t>
            </w:r>
            <w:r w:rsidRPr="007F03A1">
              <w:t xml:space="preserve"> pareigas, darbo patirtį</w:t>
            </w:r>
            <w:r w:rsidR="001242A5">
              <w:t xml:space="preserve"> per pastaruosius 5 metus</w:t>
            </w:r>
            <w:r w:rsidR="00C71A05">
              <w:t xml:space="preserve">, </w:t>
            </w:r>
            <w:r w:rsidR="00C71A05" w:rsidRPr="00C71A05">
              <w:rPr>
                <w:bCs/>
                <w:i/>
                <w:color w:val="000000"/>
                <w:sz w:val="24"/>
                <w:szCs w:val="24"/>
              </w:rPr>
              <w:t xml:space="preserve"> </w:t>
            </w:r>
            <w:r w:rsidR="00C71A05" w:rsidRPr="00C71A05">
              <w:rPr>
                <w:bCs/>
                <w:i/>
              </w:rPr>
              <w:t>nurodant konkrečius</w:t>
            </w:r>
            <w:r w:rsidR="00C71A05" w:rsidRPr="00C71A05">
              <w:rPr>
                <w:i/>
              </w:rPr>
              <w:t xml:space="preserve"> </w:t>
            </w:r>
            <w:r w:rsidR="00C71A05">
              <w:rPr>
                <w:i/>
              </w:rPr>
              <w:t>į</w:t>
            </w:r>
            <w:r w:rsidR="00C71A05" w:rsidRPr="00C71A05">
              <w:rPr>
                <w:i/>
              </w:rPr>
              <w:t xml:space="preserve">vykdytus </w:t>
            </w:r>
            <w:r w:rsidR="00391119">
              <w:rPr>
                <w:i/>
              </w:rPr>
              <w:t>objektus</w:t>
            </w:r>
            <w:r w:rsidR="00C71A05" w:rsidRPr="00C71A05">
              <w:rPr>
                <w:i/>
              </w:rPr>
              <w:t>, pastatytus ir (ar) rekonstruotus statinius, darbų įvykdymo terminus</w:t>
            </w:r>
            <w:r w:rsidR="00C71A05">
              <w:rPr>
                <w:i/>
              </w:rPr>
              <w:t>,</w:t>
            </w:r>
            <w:r w:rsidR="00C71A05" w:rsidRPr="00C71A05">
              <w:rPr>
                <w:i/>
                <w:color w:val="000000"/>
                <w:sz w:val="24"/>
                <w:szCs w:val="24"/>
              </w:rPr>
              <w:t xml:space="preserve"> </w:t>
            </w:r>
            <w:r w:rsidR="00C71A05" w:rsidRPr="00C71A05">
              <w:rPr>
                <w:i/>
              </w:rPr>
              <w:t xml:space="preserve">specialisto </w:t>
            </w:r>
            <w:r w:rsidR="00C71A05">
              <w:rPr>
                <w:i/>
              </w:rPr>
              <w:t>eitas pareigas</w:t>
            </w:r>
            <w:r w:rsidR="00C71A05" w:rsidRPr="00C71A05">
              <w:rPr>
                <w:i/>
              </w:rPr>
              <w:t xml:space="preserve"> </w:t>
            </w:r>
            <w:r w:rsidR="00391119">
              <w:rPr>
                <w:i/>
              </w:rPr>
              <w:t>objekte</w:t>
            </w:r>
            <w:r w:rsidR="00C71A05" w:rsidRPr="00C71A05">
              <w:rPr>
                <w:i/>
              </w:rPr>
              <w:t xml:space="preserve">, </w:t>
            </w:r>
            <w:r w:rsidR="00391119">
              <w:rPr>
                <w:i/>
              </w:rPr>
              <w:t xml:space="preserve">pareigų atlikimo </w:t>
            </w:r>
            <w:r w:rsidR="00C71A05" w:rsidRPr="00C71A05">
              <w:rPr>
                <w:i/>
              </w:rPr>
              <w:t xml:space="preserve"> </w:t>
            </w:r>
            <w:r w:rsidR="00391119">
              <w:rPr>
                <w:i/>
              </w:rPr>
              <w:t>objekte</w:t>
            </w:r>
            <w:r w:rsidR="00C71A05" w:rsidRPr="00C71A05">
              <w:rPr>
                <w:i/>
              </w:rPr>
              <w:t xml:space="preserve"> laikotarp</w:t>
            </w:r>
            <w:r w:rsidR="00C71A05">
              <w:rPr>
                <w:i/>
              </w:rPr>
              <w:t>į</w:t>
            </w:r>
            <w:r w:rsidR="00C71A05" w:rsidRPr="00C71A05">
              <w:rPr>
                <w:i/>
              </w:rPr>
              <w:t xml:space="preserve"> (mėnesio tikslumu)</w:t>
            </w:r>
            <w:r w:rsidR="00C71A05">
              <w:rPr>
                <w:i/>
              </w:rPr>
              <w:t>.</w:t>
            </w:r>
          </w:p>
          <w:p w14:paraId="383E1BCC" w14:textId="25F8F2AA" w:rsidR="007C2FB8" w:rsidRPr="00BA7E63" w:rsidRDefault="007C2FB8" w:rsidP="00484D97">
            <w:pPr>
              <w:autoSpaceDE w:val="0"/>
              <w:autoSpaceDN w:val="0"/>
              <w:adjustRightInd w:val="0"/>
              <w:rPr>
                <w:lang w:val="en-US"/>
              </w:rPr>
            </w:pPr>
            <w:r w:rsidRPr="007F03A1">
              <w:t xml:space="preserve"> </w:t>
            </w:r>
            <w:r>
              <w:t>3.</w:t>
            </w:r>
            <w:r w:rsidRPr="007F03A1">
              <w:t xml:space="preserve">Galiojančio Lietuvos Respublikos Žemės ūkio ministerijos asmeniui išduoto melioracijos statinių statybos vadovo kvalifikacijos atestato kopija arba galiojantis išrašas iš www.licencijavimas.lt, iš kurio matyti, kad asmuo </w:t>
            </w:r>
            <w:r>
              <w:t xml:space="preserve">turi teisę eiti </w:t>
            </w:r>
            <w:r w:rsidRPr="007F03A1">
              <w:t>melioracijos statinių statybos vadov</w:t>
            </w:r>
            <w:r>
              <w:t>o pareigas</w:t>
            </w:r>
            <w:r w:rsidRPr="007F03A1">
              <w:t>.</w:t>
            </w:r>
          </w:p>
          <w:p w14:paraId="6A347B15" w14:textId="43F46B37" w:rsidR="007C2FB8" w:rsidRPr="0095192C" w:rsidRDefault="007C2FB8" w:rsidP="00484D97">
            <w:pPr>
              <w:autoSpaceDE w:val="0"/>
              <w:autoSpaceDN w:val="0"/>
              <w:adjustRightInd w:val="0"/>
              <w:rPr>
                <w:i/>
                <w:color w:val="000000"/>
              </w:rPr>
            </w:pPr>
            <w:r>
              <w:t>4.</w:t>
            </w:r>
            <w:r w:rsidR="005345E5">
              <w:t xml:space="preserve"> </w:t>
            </w:r>
            <w:r>
              <w:t>M</w:t>
            </w:r>
            <w:r w:rsidRPr="000603B4">
              <w:t xml:space="preserve">elioracijos statinių statybos vadovo patirčiai pagrįsti, pateikiamos rekonstruotų ir/arba statytų melioracijos statinių pripažinimo tinkamais naudoti akto/aktų  kopijos, parengtos vadovaujantis MTR 1.11.01:2006 „Melioracijos statinių pripažinimo tinkamais naudoti tvarka“ (akto forma pateikiama </w:t>
            </w:r>
            <w:r>
              <w:t>MTR</w:t>
            </w:r>
            <w:r w:rsidRPr="000603B4">
              <w:t xml:space="preserve"> 1.11.01:2006  1 priede). Jeigu pripažinimo tinkam</w:t>
            </w:r>
            <w:r>
              <w:t>u</w:t>
            </w:r>
            <w:r w:rsidRPr="000603B4">
              <w:t xml:space="preserve"> naudoti akte nenurodytas </w:t>
            </w:r>
            <w:r w:rsidR="009D26C0">
              <w:t xml:space="preserve">melioracijos statinio </w:t>
            </w:r>
            <w:r w:rsidRPr="000603B4">
              <w:t xml:space="preserve">statybos vadovas, tuomet papildomai pateikiama rašytinė užsakovo pažyma, įrodanti, kad nurodytas specialistas objekto/objektų vykdyme dalyvavo kaip atliktų statybos </w:t>
            </w:r>
            <w:r>
              <w:t xml:space="preserve">melioracijos </w:t>
            </w:r>
            <w:r w:rsidRPr="000603B4">
              <w:t>darbų vadovas.</w:t>
            </w:r>
          </w:p>
          <w:p w14:paraId="7A62B8F4" w14:textId="77777777" w:rsidR="007C2FB8" w:rsidRPr="00E82A5A" w:rsidRDefault="007C2FB8" w:rsidP="00484D97">
            <w:pPr>
              <w:autoSpaceDE w:val="0"/>
              <w:autoSpaceDN w:val="0"/>
              <w:adjustRightInd w:val="0"/>
              <w:rPr>
                <w:rFonts w:cstheme="minorHAnsi"/>
                <w:b/>
                <w:bCs/>
                <w:color w:val="000000"/>
                <w:highlight w:val="yellow"/>
              </w:rPr>
            </w:pPr>
          </w:p>
        </w:tc>
        <w:tc>
          <w:tcPr>
            <w:tcW w:w="1417" w:type="pct"/>
            <w:gridSpan w:val="2"/>
            <w:tcBorders>
              <w:top w:val="single" w:sz="4" w:space="0" w:color="000000" w:themeColor="text1"/>
              <w:left w:val="single" w:sz="4" w:space="0" w:color="auto"/>
              <w:right w:val="single" w:sz="4" w:space="0" w:color="000000" w:themeColor="text1"/>
            </w:tcBorders>
          </w:tcPr>
          <w:p w14:paraId="385E7129" w14:textId="77777777" w:rsidR="007C2FB8" w:rsidRPr="001F45C3" w:rsidRDefault="007C2FB8" w:rsidP="00484D97">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Jeigu pasiūlymą teikia ūkio subjektų grupė – reikalavimą turi atitikti ūkio subjektų grupės nario (-ių) specialistai, atsižvelgiant į jų prisiimamus įsipareigojimus pirkimo sutarčiai vykdyti;</w:t>
            </w:r>
          </w:p>
          <w:p w14:paraId="1A2809F0" w14:textId="77777777" w:rsidR="007C2FB8" w:rsidRPr="001F45C3" w:rsidRDefault="007C2FB8" w:rsidP="00484D97">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Tiekėjas gali remtis kitų ūkio subjektų pajėgumais tik tuo atveju, jeigu tie subjektai (jų darbuotojai) patys vykdys tą pirkimo sutarties dalį, kuriai reikia jų turimų pajėgumų;</w:t>
            </w:r>
          </w:p>
          <w:p w14:paraId="0D120013" w14:textId="77777777" w:rsidR="007C2FB8" w:rsidRPr="001F45C3" w:rsidRDefault="007C2FB8" w:rsidP="00484D97">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0699A21C" w14:textId="77777777" w:rsidR="007C2FB8" w:rsidRPr="000B6912" w:rsidRDefault="007C2FB8" w:rsidP="00484D97">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4EECD168" w14:textId="77777777" w:rsidR="007C2FB8" w:rsidRPr="001F45C3" w:rsidRDefault="007C2FB8" w:rsidP="00484D97">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6E2A5653" w14:textId="77777777" w:rsidR="007C2FB8" w:rsidRPr="000B6912" w:rsidRDefault="007C2FB8" w:rsidP="00484D97">
            <w:pPr>
              <w:autoSpaceDE w:val="0"/>
              <w:autoSpaceDN w:val="0"/>
              <w:adjustRightInd w:val="0"/>
              <w:rPr>
                <w:rFonts w:cstheme="minorHAnsi"/>
                <w:b/>
                <w:bCs/>
                <w:color w:val="000000"/>
              </w:rPr>
            </w:pPr>
          </w:p>
        </w:tc>
      </w:tr>
      <w:tr w:rsidR="007C2FB8" w:rsidRPr="00E82A5A" w14:paraId="17540E4B" w14:textId="77777777" w:rsidTr="007C2FB8">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EEA0D" w14:textId="77777777" w:rsidR="007C2FB8" w:rsidRPr="000B6912" w:rsidRDefault="007C2FB8" w:rsidP="00484D97">
            <w:pPr>
              <w:rPr>
                <w:rFonts w:eastAsiaTheme="minorHAnsi"/>
              </w:rPr>
            </w:pPr>
            <w:r w:rsidRPr="000B6912">
              <w:rPr>
                <w:rFonts w:eastAsiaTheme="minorHAnsi"/>
              </w:rPr>
              <w:t>4.</w:t>
            </w:r>
          </w:p>
        </w:tc>
        <w:tc>
          <w:tcPr>
            <w:tcW w:w="45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5B16A" w14:textId="77777777" w:rsidR="007C2FB8" w:rsidRPr="00E82A5A" w:rsidRDefault="007C2FB8" w:rsidP="00484D97">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C2FB8" w:rsidRPr="000B6912" w14:paraId="61C6B85A" w14:textId="77777777" w:rsidTr="007C2FB8">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52479" w14:textId="77777777" w:rsidR="007C2FB8" w:rsidRPr="000B6912" w:rsidRDefault="007C2FB8" w:rsidP="00484D97">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91"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644E589" w14:textId="48B6F777" w:rsidR="007C2FB8" w:rsidRPr="000B6912" w:rsidRDefault="007C2FB8" w:rsidP="00484D97">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w:t>
            </w:r>
            <w:r>
              <w:rPr>
                <w:rFonts w:asciiTheme="minorHAnsi" w:hAnsiTheme="minorHAnsi" w:cstheme="minorHAnsi"/>
              </w:rPr>
              <w:t xml:space="preserve">nuotekų tinklų </w:t>
            </w:r>
            <w:r w:rsidRPr="009A342F">
              <w:rPr>
                <w:rFonts w:asciiTheme="minorHAnsi" w:hAnsiTheme="minorHAnsi" w:cstheme="minorHAnsi"/>
              </w:rPr>
              <w:t xml:space="preserve">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w:t>
            </w:r>
            <w:r w:rsidRPr="009A342F">
              <w:rPr>
                <w:color w:val="000000"/>
              </w:rPr>
              <w:lastRenderedPageBreak/>
              <w:t xml:space="preserve">Reikalavimai ir naudojimo gairės“ (toliau – LST EN ISO 14001) </w:t>
            </w:r>
            <w:r w:rsidRPr="009A342F">
              <w:rPr>
                <w:rFonts w:asciiTheme="minorHAnsi" w:hAnsiTheme="minorHAnsi" w:cstheme="minorHAnsi"/>
                <w:color w:val="000000"/>
              </w:rPr>
              <w:t>arba Europos Sąjungos aplinkos apsaugos vadybos ir audito sistemą (angl. Eco–Management and Audit Scheme, EMAS) arba kitus aplinkos apsaugos vadybos standartus, pagrįstus atitinkamais Europos arba tarptautinių standartizacijos organizacijų priimtais standartais, ar kitais tiekėjo pateiktais lygiaverčiais įrodymais.</w:t>
            </w:r>
          </w:p>
        </w:tc>
        <w:tc>
          <w:tcPr>
            <w:tcW w:w="178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C269FB9" w14:textId="77777777" w:rsidR="007C2FB8" w:rsidRPr="009A342F" w:rsidRDefault="007C2FB8" w:rsidP="00484D97">
            <w:pPr>
              <w:rPr>
                <w:rFonts w:asciiTheme="minorHAnsi" w:hAnsiTheme="minorHAnsi" w:cstheme="minorHAnsi"/>
              </w:rPr>
            </w:pPr>
            <w:r w:rsidRPr="009A342F">
              <w:rPr>
                <w:rFonts w:asciiTheme="minorHAnsi" w:hAnsiTheme="minorHAnsi" w:cstheme="minorHAnsi"/>
              </w:rPr>
              <w:lastRenderedPageBreak/>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60CA45B6" w14:textId="77777777" w:rsidR="007C2FB8" w:rsidRPr="009A342F" w:rsidRDefault="007C2FB8" w:rsidP="00484D97">
            <w:pPr>
              <w:spacing w:before="120"/>
              <w:rPr>
                <w:i/>
                <w:iCs/>
              </w:rPr>
            </w:pPr>
            <w:r w:rsidRPr="009A342F">
              <w:rPr>
                <w:i/>
                <w:iCs/>
              </w:rPr>
              <w:t xml:space="preserve">Perkančiajam subjektui atlikus EBVPD patikrinimo procedūrą, patikrinus pasiūlymus ir išrinkus galimą laimėtoją, tik jo yra prašomi </w:t>
            </w:r>
            <w:r w:rsidRPr="009A342F">
              <w:rPr>
                <w:i/>
                <w:iCs/>
              </w:rPr>
              <w:lastRenderedPageBreak/>
              <w:t>dokumentai, patvirtinantys šio reikalavimo atitiktį.</w:t>
            </w:r>
          </w:p>
          <w:p w14:paraId="4AE13839" w14:textId="77777777" w:rsidR="007C2FB8" w:rsidRPr="009A342F" w:rsidRDefault="007C2FB8" w:rsidP="00484D97">
            <w:pPr>
              <w:autoSpaceDE w:val="0"/>
              <w:autoSpaceDN w:val="0"/>
              <w:adjustRightInd w:val="0"/>
              <w:rPr>
                <w:rFonts w:asciiTheme="minorHAnsi" w:hAnsiTheme="minorHAnsi" w:cstheme="minorHAnsi"/>
                <w:color w:val="000000"/>
              </w:rPr>
            </w:pPr>
          </w:p>
          <w:p w14:paraId="3D36CC22" w14:textId="77777777" w:rsidR="007C2FB8" w:rsidRPr="009A342F" w:rsidRDefault="007C2FB8" w:rsidP="00484D97">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7A41FDA1" w14:textId="58713535" w:rsidR="007C2FB8" w:rsidRPr="009A342F" w:rsidRDefault="00F45637" w:rsidP="00484D97">
            <w:pPr>
              <w:autoSpaceDE w:val="0"/>
              <w:autoSpaceDN w:val="0"/>
              <w:adjustRightInd w:val="0"/>
              <w:rPr>
                <w:rFonts w:asciiTheme="minorHAnsi" w:hAnsiTheme="minorHAnsi" w:cstheme="minorHAnsi"/>
                <w:color w:val="000000"/>
              </w:rPr>
            </w:pPr>
            <w:r>
              <w:rPr>
                <w:rFonts w:asciiTheme="minorHAnsi" w:hAnsiTheme="minorHAnsi" w:cstheme="minorHAnsi"/>
                <w:color w:val="000000"/>
              </w:rPr>
              <w:t>Jei sertifikate nurodyta, kad tiekėjas aplinkos apsaugos vadybos sistemos reikalavimus taiko visiems statybos darbams, toks sertifikatas tinkamas.</w:t>
            </w:r>
          </w:p>
          <w:p w14:paraId="7A126D9D" w14:textId="4E6D0DCB" w:rsidR="007C2FB8" w:rsidRPr="00E44897" w:rsidRDefault="007C2FB8" w:rsidP="0035645B">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r w:rsidR="0035645B">
              <w:rPr>
                <w:color w:val="000000"/>
              </w:rPr>
              <w:t>.</w:t>
            </w:r>
          </w:p>
        </w:tc>
        <w:tc>
          <w:tcPr>
            <w:tcW w:w="1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4190C" w14:textId="77777777" w:rsidR="007C2FB8" w:rsidRPr="009A342F" w:rsidRDefault="007C2FB8" w:rsidP="00484D97">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 xml:space="preserve">Jeigu tiekėjas pats atitinka šį reikalavimą, tačiau pasitelkia subtiekėjus  arba ūkio subjektų grupės narius nurodytiems darbams atlikti, kuriems yra nustatomas šis reikalavimas, tokiu atveju </w:t>
            </w:r>
            <w:r w:rsidRPr="009A342F">
              <w:rPr>
                <w:rFonts w:asciiTheme="minorHAnsi" w:hAnsiTheme="minorHAnsi" w:cstheme="minorHAnsi"/>
                <w:color w:val="000000"/>
              </w:rPr>
              <w:lastRenderedPageBreak/>
              <w:t>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2841A253" w14:textId="77777777" w:rsidR="007C2FB8" w:rsidRPr="009A342F" w:rsidRDefault="007C2FB8" w:rsidP="00484D97">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8FD1022" w14:textId="77777777" w:rsidR="007C2FB8" w:rsidRPr="009A342F" w:rsidRDefault="007C2FB8" w:rsidP="00484D97">
            <w:pPr>
              <w:autoSpaceDE w:val="0"/>
              <w:autoSpaceDN w:val="0"/>
              <w:adjustRightInd w:val="0"/>
              <w:rPr>
                <w:rFonts w:asciiTheme="minorHAnsi" w:hAnsiTheme="minorHAnsi" w:cstheme="minorHAnsi"/>
                <w:color w:val="000000"/>
              </w:rPr>
            </w:pPr>
          </w:p>
          <w:p w14:paraId="1F60DB38" w14:textId="77777777" w:rsidR="007C2FB8" w:rsidRPr="000B6912" w:rsidRDefault="007C2FB8" w:rsidP="00484D97">
            <w:pPr>
              <w:autoSpaceDE w:val="0"/>
              <w:autoSpaceDN w:val="0"/>
              <w:adjustRightInd w:val="0"/>
              <w:rPr>
                <w:rFonts w:asciiTheme="minorHAnsi" w:hAnsiTheme="minorHAnsi" w:cstheme="minorHAnsi"/>
                <w:color w:val="000000"/>
              </w:rPr>
            </w:pPr>
          </w:p>
        </w:tc>
      </w:tr>
    </w:tbl>
    <w:p w14:paraId="25F5D660" w14:textId="77777777" w:rsidR="0074708C" w:rsidRDefault="0074708C"/>
    <w:p w14:paraId="74D7F6F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54A183E"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7D635239" w14:textId="2B14E768" w:rsidR="006D49AB" w:rsidRPr="001E4218" w:rsidRDefault="006D49AB" w:rsidP="006D49AB">
      <w:pPr>
        <w:rPr>
          <w:rFonts w:cstheme="minorHAnsi"/>
          <w:sz w:val="22"/>
          <w:szCs w:val="22"/>
        </w:rPr>
      </w:pPr>
    </w:p>
    <w:p w14:paraId="18800658" w14:textId="028015B8" w:rsidR="006D49AB" w:rsidRPr="001E4218" w:rsidRDefault="006D49AB" w:rsidP="006D49AB">
      <w:pPr>
        <w:rPr>
          <w:rFonts w:cstheme="minorHAnsi"/>
          <w:sz w:val="22"/>
          <w:szCs w:val="22"/>
        </w:rPr>
      </w:pPr>
    </w:p>
    <w:p w14:paraId="06CDECB8" w14:textId="24FEFD27" w:rsidR="006D49AB" w:rsidRPr="001E4218" w:rsidRDefault="006D49AB" w:rsidP="006D49AB">
      <w:pPr>
        <w:rPr>
          <w:rFonts w:cstheme="minorHAnsi"/>
          <w:sz w:val="22"/>
          <w:szCs w:val="22"/>
        </w:rPr>
      </w:pPr>
    </w:p>
    <w:p w14:paraId="65429560" w14:textId="77777777" w:rsidR="006D49AB" w:rsidRPr="001E4218" w:rsidRDefault="006D49AB" w:rsidP="001E4218">
      <w:pPr>
        <w:jc w:val="right"/>
        <w:rPr>
          <w:rFonts w:cstheme="minorHAnsi"/>
          <w:sz w:val="22"/>
          <w:szCs w:val="22"/>
        </w:rPr>
      </w:pPr>
    </w:p>
    <w:p w14:paraId="602237E8" w14:textId="2755AB53" w:rsidR="006D49AB" w:rsidRDefault="006D49AB" w:rsidP="00DE290C">
      <w:pPr>
        <w:rPr>
          <w:rFonts w:cstheme="minorHAnsi"/>
          <w:b/>
          <w:bCs/>
          <w:smallCaps/>
          <w:sz w:val="22"/>
          <w:szCs w:val="22"/>
        </w:rPr>
      </w:pPr>
    </w:p>
    <w:p w14:paraId="3F6858B1" w14:textId="77777777" w:rsidR="008D704D" w:rsidRPr="009A0F53" w:rsidRDefault="008D704D" w:rsidP="008D704D">
      <w:pPr>
        <w:pStyle w:val="Antrat2"/>
        <w:ind w:left="5103"/>
        <w:rPr>
          <w:rFonts w:asciiTheme="minorHAnsi" w:hAnsiTheme="minorHAnsi" w:cstheme="minorHAnsi"/>
          <w:color w:val="0070C0"/>
          <w:sz w:val="21"/>
          <w:szCs w:val="21"/>
        </w:rPr>
      </w:pPr>
      <w:bookmarkStart w:id="66" w:name="_Toc237525021"/>
      <w:bookmarkStart w:id="67" w:name="_Ref38291379"/>
      <w:bookmarkStart w:id="68" w:name="_Ref38291394"/>
      <w:bookmarkStart w:id="69" w:name="_Ref38898251"/>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66"/>
      <w:r w:rsidRPr="001D68D2">
        <w:rPr>
          <w:rFonts w:asciiTheme="minorHAnsi" w:eastAsia="Calibri" w:hAnsiTheme="minorHAnsi" w:cstheme="minorHAnsi"/>
          <w:color w:val="0070C0"/>
          <w:sz w:val="21"/>
          <w:szCs w:val="21"/>
        </w:rPr>
        <w:t xml:space="preserve"> </w:t>
      </w:r>
      <w:bookmarkEnd w:id="67"/>
      <w:bookmarkEnd w:id="68"/>
      <w:bookmarkEnd w:id="69"/>
    </w:p>
    <w:p w14:paraId="211F573E" w14:textId="77777777" w:rsidR="002F396F" w:rsidRPr="009A0F53" w:rsidRDefault="002F396F" w:rsidP="00DE290C">
      <w:pPr>
        <w:rPr>
          <w:rFonts w:cstheme="minorHAnsi"/>
          <w:b/>
          <w:bCs/>
          <w:smallCaps/>
          <w:sz w:val="22"/>
          <w:szCs w:val="22"/>
        </w:rPr>
      </w:pPr>
    </w:p>
    <w:p w14:paraId="4A62B04D" w14:textId="77777777" w:rsidR="00B970B0" w:rsidRPr="00780655" w:rsidRDefault="00B970B0" w:rsidP="00BE1858">
      <w:pPr>
        <w:pStyle w:val="Paantrat"/>
        <w:jc w:val="center"/>
      </w:pPr>
      <w:r w:rsidRPr="00780655">
        <w:t>EUROPOS BENDRASIS VIEŠŲJŲ PIRKIMŲ DOKUMENTAS</w:t>
      </w:r>
    </w:p>
    <w:p w14:paraId="47125E74" w14:textId="77777777" w:rsidR="00FB71A2" w:rsidRPr="00780655" w:rsidRDefault="00FB71A2" w:rsidP="00FB71A2">
      <w:pPr>
        <w:jc w:val="center"/>
        <w:rPr>
          <w:b/>
          <w:bCs/>
        </w:rPr>
      </w:pPr>
      <w:r w:rsidRPr="00780655">
        <w:rPr>
          <w:b/>
          <w:bCs/>
        </w:rPr>
        <w:t>PRIDEDAMA ATSKIRU DOKUMENTU</w:t>
      </w:r>
    </w:p>
    <w:p w14:paraId="26BE51DF" w14:textId="77777777" w:rsidR="00FB71A2" w:rsidRPr="001728BD" w:rsidRDefault="00FB71A2" w:rsidP="001728BD"/>
    <w:p w14:paraId="6E57A7A8"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 xml:space="preserve">viešųjų pirkimų dokumentas (EBVPD)“ pateikiamas .xml </w:t>
      </w:r>
      <w:r w:rsidR="00FF7978">
        <w:rPr>
          <w:rFonts w:cstheme="minorHAnsi"/>
          <w:sz w:val="22"/>
          <w:szCs w:val="22"/>
        </w:rPr>
        <w:t xml:space="preserve">ir pdf </w:t>
      </w:r>
      <w:r w:rsidRPr="009A0F53">
        <w:rPr>
          <w:rFonts w:cstheme="minorHAnsi"/>
          <w:sz w:val="22"/>
          <w:szCs w:val="22"/>
        </w:rPr>
        <w:t>formatu.</w:t>
      </w:r>
    </w:p>
    <w:p w14:paraId="33C7DB75" w14:textId="77777777" w:rsidR="0092200E" w:rsidRPr="00780655" w:rsidRDefault="0092200E" w:rsidP="0092200E">
      <w:pPr>
        <w:jc w:val="center"/>
        <w:rPr>
          <w:rFonts w:cstheme="minorHAnsi"/>
          <w:smallCaps/>
          <w:sz w:val="22"/>
          <w:szCs w:val="22"/>
        </w:rPr>
      </w:pPr>
    </w:p>
    <w:p w14:paraId="153AE20F" w14:textId="77777777" w:rsidR="0092200E" w:rsidRPr="00780655" w:rsidRDefault="0092200E" w:rsidP="0092200E">
      <w:pPr>
        <w:jc w:val="center"/>
        <w:rPr>
          <w:rFonts w:cstheme="minorHAnsi"/>
          <w:smallCaps/>
          <w:sz w:val="22"/>
          <w:szCs w:val="22"/>
        </w:rPr>
      </w:pPr>
    </w:p>
    <w:p w14:paraId="0EFF2907" w14:textId="77777777" w:rsidR="0092200E" w:rsidRPr="00780655" w:rsidRDefault="0092200E" w:rsidP="0092200E">
      <w:pPr>
        <w:jc w:val="center"/>
        <w:rPr>
          <w:rFonts w:cstheme="minorHAnsi"/>
          <w:smallCaps/>
          <w:sz w:val="22"/>
          <w:szCs w:val="22"/>
        </w:rPr>
      </w:pPr>
    </w:p>
    <w:p w14:paraId="6DD5A145" w14:textId="77777777" w:rsidR="0092200E" w:rsidRPr="00780655" w:rsidRDefault="0092200E" w:rsidP="0092200E">
      <w:pPr>
        <w:jc w:val="center"/>
        <w:rPr>
          <w:rFonts w:cstheme="minorHAnsi"/>
          <w:smallCaps/>
          <w:sz w:val="22"/>
          <w:szCs w:val="22"/>
        </w:rPr>
      </w:pPr>
    </w:p>
    <w:p w14:paraId="3798C8F5" w14:textId="77777777" w:rsidR="0092200E" w:rsidRPr="00780655" w:rsidRDefault="0092200E" w:rsidP="0092200E">
      <w:pPr>
        <w:jc w:val="center"/>
        <w:rPr>
          <w:rFonts w:cstheme="minorHAnsi"/>
          <w:smallCaps/>
          <w:sz w:val="22"/>
          <w:szCs w:val="22"/>
        </w:rPr>
      </w:pPr>
    </w:p>
    <w:p w14:paraId="7B622043" w14:textId="77777777" w:rsidR="0092200E" w:rsidRPr="00780655" w:rsidRDefault="0092200E" w:rsidP="0092200E">
      <w:pPr>
        <w:jc w:val="center"/>
        <w:rPr>
          <w:rFonts w:cstheme="minorHAnsi"/>
          <w:smallCaps/>
          <w:sz w:val="22"/>
          <w:szCs w:val="22"/>
        </w:rPr>
      </w:pPr>
    </w:p>
    <w:p w14:paraId="7E7CB28E" w14:textId="77777777" w:rsidR="0092200E" w:rsidRPr="00780655" w:rsidRDefault="0092200E" w:rsidP="0092200E">
      <w:pPr>
        <w:jc w:val="center"/>
        <w:rPr>
          <w:rFonts w:cstheme="minorHAnsi"/>
          <w:smallCaps/>
          <w:sz w:val="22"/>
          <w:szCs w:val="22"/>
        </w:rPr>
      </w:pPr>
    </w:p>
    <w:p w14:paraId="10DAFA7C" w14:textId="77777777" w:rsidR="0092200E" w:rsidRPr="00780655" w:rsidRDefault="0092200E" w:rsidP="0092200E">
      <w:pPr>
        <w:jc w:val="center"/>
        <w:rPr>
          <w:rFonts w:cstheme="minorHAnsi"/>
          <w:smallCaps/>
          <w:sz w:val="22"/>
          <w:szCs w:val="22"/>
        </w:rPr>
      </w:pPr>
    </w:p>
    <w:p w14:paraId="3BC81521" w14:textId="77777777" w:rsidR="0092200E" w:rsidRPr="00780655" w:rsidRDefault="0092200E" w:rsidP="0092200E">
      <w:pPr>
        <w:jc w:val="center"/>
        <w:rPr>
          <w:rFonts w:cstheme="minorHAnsi"/>
          <w:smallCaps/>
          <w:sz w:val="22"/>
          <w:szCs w:val="22"/>
        </w:rPr>
      </w:pPr>
    </w:p>
    <w:p w14:paraId="05DF61AB" w14:textId="77777777" w:rsidR="0092200E" w:rsidRPr="00780655" w:rsidRDefault="0092200E" w:rsidP="0092200E">
      <w:pPr>
        <w:jc w:val="center"/>
        <w:rPr>
          <w:rFonts w:cstheme="minorHAnsi"/>
          <w:smallCaps/>
          <w:sz w:val="22"/>
          <w:szCs w:val="22"/>
        </w:rPr>
      </w:pPr>
    </w:p>
    <w:p w14:paraId="65B285F4" w14:textId="77777777" w:rsidR="0092200E" w:rsidRPr="00780655" w:rsidRDefault="0092200E" w:rsidP="0092200E">
      <w:pPr>
        <w:jc w:val="center"/>
        <w:rPr>
          <w:rFonts w:cstheme="minorHAnsi"/>
          <w:smallCaps/>
          <w:sz w:val="22"/>
          <w:szCs w:val="22"/>
        </w:rPr>
      </w:pPr>
    </w:p>
    <w:p w14:paraId="0CC9E19F" w14:textId="77777777" w:rsidR="0092200E" w:rsidRPr="00780655" w:rsidRDefault="0092200E" w:rsidP="0092200E">
      <w:pPr>
        <w:jc w:val="center"/>
        <w:rPr>
          <w:rFonts w:cstheme="minorHAnsi"/>
          <w:smallCaps/>
          <w:sz w:val="22"/>
          <w:szCs w:val="22"/>
        </w:rPr>
      </w:pPr>
    </w:p>
    <w:p w14:paraId="37E14D88" w14:textId="77777777" w:rsidR="0092200E" w:rsidRPr="00780655" w:rsidRDefault="0092200E" w:rsidP="0092200E">
      <w:pPr>
        <w:jc w:val="center"/>
        <w:rPr>
          <w:rFonts w:cstheme="minorHAnsi"/>
          <w:smallCaps/>
          <w:sz w:val="22"/>
          <w:szCs w:val="22"/>
        </w:rPr>
      </w:pPr>
    </w:p>
    <w:p w14:paraId="596819CB" w14:textId="77777777" w:rsidR="0092200E" w:rsidRPr="00780655" w:rsidRDefault="0092200E" w:rsidP="0092200E">
      <w:pPr>
        <w:jc w:val="center"/>
        <w:rPr>
          <w:rFonts w:cstheme="minorHAnsi"/>
          <w:smallCaps/>
          <w:sz w:val="22"/>
          <w:szCs w:val="22"/>
        </w:rPr>
      </w:pPr>
    </w:p>
    <w:p w14:paraId="09B27437" w14:textId="77777777" w:rsidR="0092200E" w:rsidRPr="00780655" w:rsidRDefault="0092200E" w:rsidP="0092200E">
      <w:pPr>
        <w:jc w:val="center"/>
        <w:rPr>
          <w:rFonts w:cstheme="minorHAnsi"/>
          <w:smallCaps/>
          <w:sz w:val="22"/>
          <w:szCs w:val="22"/>
        </w:rPr>
      </w:pPr>
    </w:p>
    <w:p w14:paraId="1E2111F0" w14:textId="77777777" w:rsidR="0092200E" w:rsidRPr="00780655" w:rsidRDefault="0092200E" w:rsidP="0092200E">
      <w:pPr>
        <w:jc w:val="center"/>
        <w:rPr>
          <w:rFonts w:cstheme="minorHAnsi"/>
          <w:smallCaps/>
          <w:sz w:val="22"/>
          <w:szCs w:val="22"/>
        </w:rPr>
      </w:pPr>
    </w:p>
    <w:p w14:paraId="75B9E140" w14:textId="77777777" w:rsidR="0092200E" w:rsidRPr="00780655" w:rsidRDefault="0092200E" w:rsidP="0092200E">
      <w:pPr>
        <w:jc w:val="center"/>
        <w:rPr>
          <w:rFonts w:cstheme="minorHAnsi"/>
          <w:smallCaps/>
          <w:sz w:val="22"/>
          <w:szCs w:val="22"/>
        </w:rPr>
      </w:pPr>
    </w:p>
    <w:p w14:paraId="770355DF" w14:textId="77777777" w:rsidR="0092200E" w:rsidRPr="00780655" w:rsidRDefault="0092200E" w:rsidP="0092200E">
      <w:pPr>
        <w:jc w:val="center"/>
        <w:rPr>
          <w:rFonts w:cstheme="minorHAnsi"/>
          <w:smallCaps/>
          <w:sz w:val="22"/>
          <w:szCs w:val="22"/>
        </w:rPr>
      </w:pPr>
    </w:p>
    <w:p w14:paraId="56025581" w14:textId="77777777" w:rsidR="0092200E" w:rsidRPr="00780655" w:rsidRDefault="0092200E" w:rsidP="0092200E">
      <w:pPr>
        <w:jc w:val="center"/>
        <w:rPr>
          <w:rFonts w:cstheme="minorHAnsi"/>
          <w:smallCaps/>
          <w:sz w:val="22"/>
          <w:szCs w:val="22"/>
        </w:rPr>
      </w:pPr>
    </w:p>
    <w:p w14:paraId="32971BB1" w14:textId="0BA209D8" w:rsidR="0092200E" w:rsidRDefault="0092200E" w:rsidP="0092200E">
      <w:pPr>
        <w:jc w:val="center"/>
        <w:rPr>
          <w:rFonts w:cstheme="minorHAnsi"/>
          <w:smallCaps/>
          <w:sz w:val="22"/>
          <w:szCs w:val="22"/>
        </w:rPr>
      </w:pPr>
    </w:p>
    <w:p w14:paraId="62604E40" w14:textId="77777777" w:rsidR="00CD7CBC" w:rsidRDefault="00CD7CBC" w:rsidP="0092200E">
      <w:pPr>
        <w:jc w:val="center"/>
        <w:rPr>
          <w:rFonts w:cstheme="minorHAnsi"/>
          <w:smallCaps/>
          <w:sz w:val="22"/>
          <w:szCs w:val="22"/>
        </w:rPr>
      </w:pPr>
    </w:p>
    <w:p w14:paraId="635DBD6A" w14:textId="1E38668C" w:rsidR="00F42375" w:rsidRDefault="00F42375" w:rsidP="0092200E">
      <w:pPr>
        <w:jc w:val="center"/>
        <w:rPr>
          <w:rFonts w:cstheme="minorHAnsi"/>
          <w:smallCaps/>
          <w:sz w:val="22"/>
          <w:szCs w:val="22"/>
        </w:rPr>
      </w:pPr>
    </w:p>
    <w:p w14:paraId="3C55F3B5" w14:textId="77777777" w:rsidR="000C6068" w:rsidRPr="001D68D2" w:rsidRDefault="0092200E" w:rsidP="001728BD">
      <w:pPr>
        <w:pStyle w:val="Antrat2"/>
        <w:ind w:left="5103"/>
        <w:rPr>
          <w:rFonts w:eastAsia="Calibri" w:cstheme="minorHAnsi"/>
          <w:color w:val="0070C0"/>
        </w:rPr>
      </w:pPr>
      <w:bookmarkStart w:id="70" w:name="_Toc237525022"/>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0"/>
    </w:p>
    <w:p w14:paraId="48734A8F" w14:textId="77777777" w:rsidR="004139CC" w:rsidRPr="009A0F53" w:rsidRDefault="004139CC" w:rsidP="00E2394E">
      <w:pPr>
        <w:jc w:val="center"/>
        <w:rPr>
          <w:rFonts w:cstheme="minorHAnsi"/>
          <w:b/>
          <w:bCs/>
          <w:i/>
          <w:iCs/>
          <w:smallCaps/>
          <w:sz w:val="22"/>
          <w:szCs w:val="22"/>
        </w:rPr>
      </w:pPr>
    </w:p>
    <w:p w14:paraId="0A0027B2"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42FF7FAD" w14:textId="36961536" w:rsidR="00CB7B13" w:rsidRDefault="00CB7B13" w:rsidP="001728BD">
      <w:pPr>
        <w:rPr>
          <w:b/>
          <w:bCs/>
        </w:rPr>
      </w:pPr>
      <w:r w:rsidRPr="001728BD">
        <w:rPr>
          <w:b/>
          <w:bCs/>
        </w:rPr>
        <w:t>6 priedas. Pasiūlymo forma</w:t>
      </w:r>
      <w:r>
        <w:rPr>
          <w:b/>
          <w:bCs/>
        </w:rPr>
        <w:t>, word formatu.</w:t>
      </w:r>
    </w:p>
    <w:p w14:paraId="36B87F6D" w14:textId="4C2F9B3B" w:rsidR="00A82A44" w:rsidRPr="001728BD" w:rsidRDefault="00A82A44" w:rsidP="001728BD">
      <w:pPr>
        <w:rPr>
          <w:b/>
          <w:bCs/>
        </w:rPr>
      </w:pPr>
      <w:r>
        <w:rPr>
          <w:b/>
          <w:bCs/>
        </w:rPr>
        <w:t>6 pried</w:t>
      </w:r>
      <w:r w:rsidR="00757530">
        <w:rPr>
          <w:b/>
          <w:bCs/>
        </w:rPr>
        <w:t>o</w:t>
      </w:r>
      <w:r>
        <w:rPr>
          <w:b/>
          <w:bCs/>
        </w:rPr>
        <w:t xml:space="preserve"> 1 priedas „Įkainotas darbų žiniaraštis“</w:t>
      </w:r>
      <w:r w:rsidR="00757530">
        <w:rPr>
          <w:b/>
          <w:bCs/>
        </w:rPr>
        <w:t>, excell formatu</w:t>
      </w:r>
      <w:r>
        <w:rPr>
          <w:b/>
          <w:bCs/>
        </w:rPr>
        <w:t>.</w:t>
      </w:r>
    </w:p>
    <w:p w14:paraId="5ED1E989" w14:textId="77777777" w:rsidR="0092200E" w:rsidRPr="001728BD" w:rsidRDefault="0092200E" w:rsidP="009A0F53"/>
    <w:p w14:paraId="35F916DE" w14:textId="77777777" w:rsidR="0092200E" w:rsidRPr="009A0F53" w:rsidRDefault="0092200E" w:rsidP="00DE290C">
      <w:pPr>
        <w:rPr>
          <w:rFonts w:cstheme="minorHAnsi"/>
          <w:b/>
          <w:bCs/>
          <w:smallCaps/>
          <w:sz w:val="22"/>
          <w:szCs w:val="22"/>
        </w:rPr>
      </w:pPr>
    </w:p>
    <w:p w14:paraId="2FEF2448" w14:textId="77777777" w:rsidR="0092200E" w:rsidRPr="00780655" w:rsidRDefault="0092200E" w:rsidP="00DE290C">
      <w:pPr>
        <w:rPr>
          <w:rFonts w:cstheme="minorHAnsi"/>
          <w:b/>
          <w:bCs/>
          <w:smallCaps/>
          <w:sz w:val="22"/>
          <w:szCs w:val="22"/>
        </w:rPr>
      </w:pPr>
    </w:p>
    <w:p w14:paraId="044FABA3" w14:textId="77777777" w:rsidR="0092200E" w:rsidRPr="00780655" w:rsidRDefault="0092200E" w:rsidP="00DE290C">
      <w:pPr>
        <w:rPr>
          <w:rFonts w:cstheme="minorHAnsi"/>
          <w:b/>
          <w:bCs/>
          <w:smallCaps/>
          <w:sz w:val="22"/>
          <w:szCs w:val="22"/>
        </w:rPr>
      </w:pPr>
    </w:p>
    <w:p w14:paraId="7F7838A5" w14:textId="77777777" w:rsidR="0092200E" w:rsidRPr="00780655" w:rsidRDefault="0092200E" w:rsidP="00DE290C">
      <w:pPr>
        <w:rPr>
          <w:rFonts w:cstheme="minorHAnsi"/>
          <w:b/>
          <w:bCs/>
          <w:smallCaps/>
          <w:sz w:val="22"/>
          <w:szCs w:val="22"/>
        </w:rPr>
      </w:pPr>
    </w:p>
    <w:p w14:paraId="42220721" w14:textId="77777777" w:rsidR="0092200E" w:rsidRPr="00780655" w:rsidRDefault="0092200E" w:rsidP="00DE290C">
      <w:pPr>
        <w:rPr>
          <w:rFonts w:cstheme="minorHAnsi"/>
          <w:b/>
          <w:bCs/>
          <w:smallCaps/>
          <w:sz w:val="22"/>
          <w:szCs w:val="22"/>
        </w:rPr>
      </w:pPr>
    </w:p>
    <w:p w14:paraId="2E785A20" w14:textId="77777777" w:rsidR="0092200E" w:rsidRPr="00780655" w:rsidRDefault="0092200E" w:rsidP="00DE290C">
      <w:pPr>
        <w:rPr>
          <w:rFonts w:cstheme="minorHAnsi"/>
          <w:b/>
          <w:bCs/>
          <w:smallCaps/>
          <w:sz w:val="22"/>
          <w:szCs w:val="22"/>
        </w:rPr>
      </w:pPr>
    </w:p>
    <w:p w14:paraId="5A264EFF" w14:textId="77777777" w:rsidR="0092200E" w:rsidRPr="00780655" w:rsidRDefault="0092200E" w:rsidP="00DE290C">
      <w:pPr>
        <w:rPr>
          <w:rFonts w:cstheme="minorHAnsi"/>
          <w:b/>
          <w:bCs/>
          <w:smallCaps/>
          <w:sz w:val="22"/>
          <w:szCs w:val="22"/>
        </w:rPr>
      </w:pPr>
    </w:p>
    <w:p w14:paraId="0AB17085" w14:textId="77777777" w:rsidR="0092200E" w:rsidRPr="00780655" w:rsidRDefault="0092200E" w:rsidP="00DE290C">
      <w:pPr>
        <w:rPr>
          <w:rFonts w:cstheme="minorHAnsi"/>
          <w:b/>
          <w:bCs/>
          <w:smallCaps/>
          <w:sz w:val="22"/>
          <w:szCs w:val="22"/>
        </w:rPr>
      </w:pPr>
    </w:p>
    <w:p w14:paraId="543656A9" w14:textId="77777777" w:rsidR="0092200E" w:rsidRPr="00780655" w:rsidRDefault="0092200E" w:rsidP="00DE290C">
      <w:pPr>
        <w:rPr>
          <w:rFonts w:cstheme="minorHAnsi"/>
          <w:b/>
          <w:bCs/>
          <w:smallCaps/>
          <w:sz w:val="22"/>
          <w:szCs w:val="22"/>
        </w:rPr>
      </w:pPr>
    </w:p>
    <w:p w14:paraId="43A78203" w14:textId="77777777" w:rsidR="0092200E" w:rsidRPr="00780655" w:rsidRDefault="0092200E" w:rsidP="00DE290C">
      <w:pPr>
        <w:rPr>
          <w:rFonts w:cstheme="minorHAnsi"/>
          <w:b/>
          <w:bCs/>
          <w:smallCaps/>
          <w:sz w:val="22"/>
          <w:szCs w:val="22"/>
        </w:rPr>
      </w:pPr>
    </w:p>
    <w:p w14:paraId="0C338728" w14:textId="69C4B0C1" w:rsidR="0092200E" w:rsidRDefault="0092200E" w:rsidP="00DE290C">
      <w:pPr>
        <w:rPr>
          <w:rFonts w:cstheme="minorHAnsi"/>
          <w:b/>
          <w:bCs/>
          <w:smallCaps/>
          <w:sz w:val="22"/>
          <w:szCs w:val="22"/>
        </w:rPr>
      </w:pPr>
    </w:p>
    <w:p w14:paraId="39BDDD4A" w14:textId="43DF3F6B" w:rsidR="00A82A44" w:rsidRDefault="00A82A44" w:rsidP="00DE290C">
      <w:pPr>
        <w:rPr>
          <w:rFonts w:cstheme="minorHAnsi"/>
          <w:b/>
          <w:bCs/>
          <w:smallCaps/>
          <w:sz w:val="22"/>
          <w:szCs w:val="22"/>
        </w:rPr>
      </w:pPr>
    </w:p>
    <w:p w14:paraId="6690B60C" w14:textId="58A4E3D1" w:rsidR="00A82A44" w:rsidRDefault="00A82A44" w:rsidP="00DE290C">
      <w:pPr>
        <w:rPr>
          <w:rFonts w:cstheme="minorHAnsi"/>
          <w:b/>
          <w:bCs/>
          <w:smallCaps/>
          <w:sz w:val="22"/>
          <w:szCs w:val="22"/>
        </w:rPr>
      </w:pPr>
    </w:p>
    <w:p w14:paraId="48C4B3A0" w14:textId="3D2BCDC7" w:rsidR="00A82A44" w:rsidRDefault="00A82A44" w:rsidP="00DE290C">
      <w:pPr>
        <w:rPr>
          <w:rFonts w:cstheme="minorHAnsi"/>
          <w:b/>
          <w:bCs/>
          <w:smallCaps/>
          <w:sz w:val="22"/>
          <w:szCs w:val="22"/>
        </w:rPr>
      </w:pPr>
    </w:p>
    <w:p w14:paraId="54821E2A" w14:textId="1ECC070E" w:rsidR="00A82A44" w:rsidRDefault="00A82A44" w:rsidP="00DE290C">
      <w:pPr>
        <w:rPr>
          <w:rFonts w:cstheme="minorHAnsi"/>
          <w:b/>
          <w:bCs/>
          <w:smallCaps/>
          <w:sz w:val="22"/>
          <w:szCs w:val="22"/>
        </w:rPr>
      </w:pPr>
    </w:p>
    <w:p w14:paraId="143756BE" w14:textId="2A076269" w:rsidR="00A82A44" w:rsidRDefault="00A82A44" w:rsidP="00DE290C">
      <w:pPr>
        <w:rPr>
          <w:rFonts w:cstheme="minorHAnsi"/>
          <w:b/>
          <w:bCs/>
          <w:smallCaps/>
          <w:sz w:val="22"/>
          <w:szCs w:val="22"/>
        </w:rPr>
      </w:pPr>
    </w:p>
    <w:p w14:paraId="78571023" w14:textId="3F12FF2F" w:rsidR="00A82A44" w:rsidRDefault="00A82A44" w:rsidP="00DE290C">
      <w:pPr>
        <w:rPr>
          <w:rFonts w:cstheme="minorHAnsi"/>
          <w:b/>
          <w:bCs/>
          <w:smallCaps/>
          <w:sz w:val="22"/>
          <w:szCs w:val="22"/>
        </w:rPr>
      </w:pPr>
    </w:p>
    <w:p w14:paraId="56D47A46" w14:textId="77777777" w:rsidR="00A82A44" w:rsidRPr="00780655" w:rsidRDefault="00A82A44" w:rsidP="00DE290C">
      <w:pPr>
        <w:rPr>
          <w:rFonts w:cstheme="minorHAnsi"/>
          <w:b/>
          <w:bCs/>
          <w:smallCaps/>
          <w:sz w:val="22"/>
          <w:szCs w:val="22"/>
        </w:rPr>
      </w:pPr>
    </w:p>
    <w:p w14:paraId="2FD4C9BF" w14:textId="16D63136" w:rsidR="0092200E" w:rsidRDefault="0092200E" w:rsidP="00DE290C">
      <w:pPr>
        <w:rPr>
          <w:rFonts w:cstheme="minorHAnsi"/>
          <w:b/>
          <w:bCs/>
          <w:smallCaps/>
          <w:sz w:val="22"/>
          <w:szCs w:val="22"/>
        </w:rPr>
      </w:pPr>
    </w:p>
    <w:p w14:paraId="322A9CAA" w14:textId="27C8FA81" w:rsidR="00F42375" w:rsidRDefault="00F42375" w:rsidP="00DE290C">
      <w:pPr>
        <w:rPr>
          <w:rFonts w:cstheme="minorHAnsi"/>
          <w:b/>
          <w:bCs/>
          <w:smallCaps/>
          <w:sz w:val="22"/>
          <w:szCs w:val="22"/>
        </w:rPr>
      </w:pPr>
    </w:p>
    <w:p w14:paraId="643EEB0C" w14:textId="4F2A5484" w:rsidR="00F42375" w:rsidRDefault="00F42375" w:rsidP="00DE290C">
      <w:pPr>
        <w:rPr>
          <w:rFonts w:cstheme="minorHAnsi"/>
          <w:b/>
          <w:bCs/>
          <w:smallCaps/>
          <w:sz w:val="22"/>
          <w:szCs w:val="22"/>
        </w:rPr>
      </w:pPr>
    </w:p>
    <w:p w14:paraId="25F92C03" w14:textId="77777777" w:rsidR="00F42375" w:rsidRPr="00780655" w:rsidRDefault="00F42375" w:rsidP="00DE290C">
      <w:pPr>
        <w:rPr>
          <w:rFonts w:cstheme="minorHAnsi"/>
          <w:b/>
          <w:bCs/>
          <w:smallCaps/>
          <w:sz w:val="22"/>
          <w:szCs w:val="22"/>
        </w:rPr>
      </w:pPr>
    </w:p>
    <w:p w14:paraId="1CE321E8" w14:textId="77777777" w:rsidR="00E2394E" w:rsidRPr="00780655" w:rsidRDefault="00E2394E" w:rsidP="00DE290C">
      <w:pPr>
        <w:rPr>
          <w:rFonts w:cstheme="minorHAnsi"/>
          <w:b/>
          <w:bCs/>
          <w:smallCaps/>
          <w:sz w:val="22"/>
          <w:szCs w:val="22"/>
        </w:rPr>
      </w:pPr>
      <w:bookmarkStart w:id="71" w:name="_Hlk206389924"/>
    </w:p>
    <w:p w14:paraId="509881F2" w14:textId="77777777" w:rsidR="00E2394E" w:rsidRPr="00780655" w:rsidRDefault="00E2394E" w:rsidP="00E2394E">
      <w:pPr>
        <w:pStyle w:val="Antrat2"/>
        <w:ind w:left="5103"/>
        <w:rPr>
          <w:rFonts w:asciiTheme="minorHAnsi" w:hAnsiTheme="minorHAnsi"/>
          <w:color w:val="0070C0"/>
          <w:sz w:val="21"/>
          <w:szCs w:val="21"/>
        </w:rPr>
      </w:pPr>
      <w:bookmarkStart w:id="72" w:name="_Toc237525023"/>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2"/>
    </w:p>
    <w:p w14:paraId="05BDF164" w14:textId="4708DE58" w:rsidR="00E86715" w:rsidRDefault="00E86715" w:rsidP="00474DBD">
      <w:pPr>
        <w:jc w:val="center"/>
        <w:rPr>
          <w:rFonts w:ascii="Times New Roman" w:hAnsi="Times New Roman" w:cs="Times New Roman"/>
        </w:rPr>
      </w:pPr>
    </w:p>
    <w:p w14:paraId="43DF14DD" w14:textId="77777777" w:rsidR="00C569C2" w:rsidRPr="00BD4888" w:rsidRDefault="00C569C2" w:rsidP="00C569C2">
      <w:pPr>
        <w:jc w:val="center"/>
        <w:rPr>
          <w:rFonts w:cstheme="minorHAnsi"/>
          <w:b/>
          <w:bCs/>
          <w:smallCaps/>
          <w:sz w:val="22"/>
          <w:szCs w:val="22"/>
        </w:rPr>
      </w:pPr>
      <w:r w:rsidRPr="00BD4888">
        <w:rPr>
          <w:rFonts w:cstheme="minorHAnsi"/>
          <w:b/>
          <w:bCs/>
        </w:rPr>
        <w:t>PASIŪLYMŲ VERTINIMO KRITERIJAI IR SĄLYGOS</w:t>
      </w:r>
    </w:p>
    <w:p w14:paraId="603040B1" w14:textId="77777777" w:rsidR="00C569C2" w:rsidRPr="00BD4888" w:rsidRDefault="00C569C2" w:rsidP="00C569C2">
      <w:pPr>
        <w:numPr>
          <w:ilvl w:val="0"/>
          <w:numId w:val="15"/>
        </w:numPr>
        <w:tabs>
          <w:tab w:val="left" w:pos="567"/>
        </w:tabs>
        <w:suppressAutoHyphens/>
        <w:spacing w:before="120" w:after="0" w:line="240" w:lineRule="auto"/>
        <w:ind w:left="0" w:firstLine="709"/>
        <w:jc w:val="both"/>
        <w:rPr>
          <w:rFonts w:eastAsia="Times New Roman" w:cstheme="minorHAnsi"/>
          <w:color w:val="000000"/>
        </w:rPr>
      </w:pPr>
      <w:r w:rsidRPr="00BD4888">
        <w:rPr>
          <w:rFonts w:eastAsia="Times New Roman" w:cstheme="minorHAnsi"/>
          <w:color w:val="000000"/>
        </w:rPr>
        <w:t>Komisija ekonomiškai naudingiausią pasiūlymą išrenka pagal kainos ir kokybės santykio kriterijų</w:t>
      </w:r>
      <w:r w:rsidRPr="00BD4888">
        <w:rPr>
          <w:rFonts w:eastAsia="Times New Roman" w:cstheme="minorHAnsi"/>
          <w:b/>
          <w:bCs/>
          <w:color w:val="000000"/>
        </w:rPr>
        <w:t xml:space="preserve">. </w:t>
      </w:r>
      <w:r w:rsidRPr="00BD4888">
        <w:rPr>
          <w:rFonts w:eastAsia="Times New Roman" w:cstheme="minorHAnsi"/>
          <w:color w:val="000000"/>
        </w:rPr>
        <w:t>Ekonomiškai naudingiausias pasiūlymas – tai pasiūlymas, kurio balų suma, apskaičiuota pagal toliau nustatytus pasiūlymų vertinimo kriterijus ir sąlygas, yra didžiausia.</w:t>
      </w:r>
    </w:p>
    <w:p w14:paraId="362EC169" w14:textId="77777777" w:rsidR="00C569C2" w:rsidRPr="00BD4888" w:rsidRDefault="00C569C2" w:rsidP="00C569C2">
      <w:pPr>
        <w:numPr>
          <w:ilvl w:val="0"/>
          <w:numId w:val="15"/>
        </w:numPr>
        <w:tabs>
          <w:tab w:val="left" w:pos="567"/>
        </w:tabs>
        <w:suppressAutoHyphens/>
        <w:spacing w:before="120" w:after="0" w:line="240" w:lineRule="auto"/>
        <w:ind w:left="0" w:firstLine="709"/>
        <w:jc w:val="both"/>
        <w:rPr>
          <w:rFonts w:eastAsia="Times New Roman" w:cstheme="minorHAnsi"/>
          <w:color w:val="000000"/>
        </w:rPr>
      </w:pPr>
      <w:r w:rsidRPr="009026DC">
        <w:rPr>
          <w:rFonts w:eastAsia="Times New Roman" w:cstheme="minorHAnsi"/>
          <w:color w:val="000000"/>
        </w:rPr>
        <w:t xml:space="preserve">Nustatomas maksimalus bendras balų skaičius – </w:t>
      </w:r>
      <w:r w:rsidRPr="009026DC">
        <w:rPr>
          <w:rFonts w:eastAsia="Times New Roman" w:cstheme="minorHAnsi"/>
          <w:bCs/>
          <w:color w:val="000000"/>
        </w:rPr>
        <w:t>100 balų</w:t>
      </w:r>
      <w:r>
        <w:rPr>
          <w:rFonts w:eastAsia="Times New Roman" w:cstheme="minorHAnsi"/>
          <w:color w:val="000000"/>
        </w:rPr>
        <w:t xml:space="preserve">. </w:t>
      </w:r>
      <w:r w:rsidRPr="00BD4888">
        <w:rPr>
          <w:rFonts w:eastAsia="Times New Roman" w:cstheme="minorHAnsi"/>
          <w:color w:val="000000"/>
        </w:rPr>
        <w:t>Ekonomiškai naudingiausias pasiūlymas bus išrenkamas pagal šiuos kiekybinius/kokybinius vertinimo kriterijus:</w:t>
      </w:r>
    </w:p>
    <w:p w14:paraId="3ABE9D54" w14:textId="77777777" w:rsidR="00C569C2" w:rsidRPr="00BD4888" w:rsidRDefault="00C569C2" w:rsidP="00C569C2">
      <w:pPr>
        <w:tabs>
          <w:tab w:val="left" w:pos="567"/>
        </w:tabs>
        <w:suppressAutoHyphens/>
        <w:spacing w:after="0" w:line="240" w:lineRule="auto"/>
        <w:jc w:val="both"/>
        <w:rPr>
          <w:rFonts w:eastAsia="Times New Roman" w:cstheme="minorHAnsi"/>
          <w:color w:val="000000"/>
        </w:rPr>
      </w:pPr>
    </w:p>
    <w:tbl>
      <w:tblPr>
        <w:tblStyle w:val="Lentelstinklelis"/>
        <w:tblW w:w="9634" w:type="dxa"/>
        <w:tblInd w:w="0" w:type="dxa"/>
        <w:tblLook w:val="04A0" w:firstRow="1" w:lastRow="0" w:firstColumn="1" w:lastColumn="0" w:noHBand="0" w:noVBand="1"/>
      </w:tblPr>
      <w:tblGrid>
        <w:gridCol w:w="978"/>
        <w:gridCol w:w="3785"/>
        <w:gridCol w:w="1296"/>
        <w:gridCol w:w="1521"/>
        <w:gridCol w:w="2054"/>
      </w:tblGrid>
      <w:tr w:rsidR="00C569C2" w:rsidRPr="00BD4888" w14:paraId="221E694E" w14:textId="77777777" w:rsidTr="008E3139">
        <w:tc>
          <w:tcPr>
            <w:tcW w:w="978" w:type="dxa"/>
          </w:tcPr>
          <w:p w14:paraId="3DA68498"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Eil.</w:t>
            </w:r>
          </w:p>
          <w:p w14:paraId="38399655"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Nr.</w:t>
            </w:r>
          </w:p>
        </w:tc>
        <w:tc>
          <w:tcPr>
            <w:tcW w:w="3785" w:type="dxa"/>
          </w:tcPr>
          <w:p w14:paraId="14490FED"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Vertinimo kriterijus</w:t>
            </w:r>
          </w:p>
        </w:tc>
        <w:tc>
          <w:tcPr>
            <w:tcW w:w="1296" w:type="dxa"/>
          </w:tcPr>
          <w:p w14:paraId="51F4B0CB"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Žymėjimas</w:t>
            </w:r>
          </w:p>
        </w:tc>
        <w:tc>
          <w:tcPr>
            <w:tcW w:w="1521" w:type="dxa"/>
          </w:tcPr>
          <w:p w14:paraId="332F3057"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 xml:space="preserve">Lyginamasis svoris </w:t>
            </w:r>
          </w:p>
        </w:tc>
        <w:tc>
          <w:tcPr>
            <w:tcW w:w="2054" w:type="dxa"/>
          </w:tcPr>
          <w:p w14:paraId="345E5638"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Balų skaičius</w:t>
            </w:r>
          </w:p>
        </w:tc>
      </w:tr>
      <w:tr w:rsidR="00C569C2" w:rsidRPr="00BD4888" w14:paraId="15B131EA" w14:textId="77777777" w:rsidTr="008E3139">
        <w:tc>
          <w:tcPr>
            <w:tcW w:w="978" w:type="dxa"/>
          </w:tcPr>
          <w:p w14:paraId="03BA8957"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1.</w:t>
            </w:r>
          </w:p>
        </w:tc>
        <w:tc>
          <w:tcPr>
            <w:tcW w:w="3785" w:type="dxa"/>
          </w:tcPr>
          <w:p w14:paraId="26338455"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 xml:space="preserve">Bendra pasiūlymo kaina </w:t>
            </w:r>
          </w:p>
        </w:tc>
        <w:tc>
          <w:tcPr>
            <w:tcW w:w="1296" w:type="dxa"/>
          </w:tcPr>
          <w:p w14:paraId="21686D6C"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C</w:t>
            </w:r>
          </w:p>
        </w:tc>
        <w:tc>
          <w:tcPr>
            <w:tcW w:w="1521" w:type="dxa"/>
          </w:tcPr>
          <w:p w14:paraId="3E3A9915"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X=80</w:t>
            </w:r>
          </w:p>
        </w:tc>
        <w:tc>
          <w:tcPr>
            <w:tcW w:w="2054" w:type="dxa"/>
          </w:tcPr>
          <w:p w14:paraId="690F9417"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r>
      <w:tr w:rsidR="00C569C2" w:rsidRPr="00BD4888" w14:paraId="2046D66B" w14:textId="77777777" w:rsidTr="008E3139">
        <w:tc>
          <w:tcPr>
            <w:tcW w:w="978" w:type="dxa"/>
          </w:tcPr>
          <w:p w14:paraId="49D4A5A4"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2.</w:t>
            </w:r>
          </w:p>
        </w:tc>
        <w:tc>
          <w:tcPr>
            <w:tcW w:w="3785" w:type="dxa"/>
          </w:tcPr>
          <w:p w14:paraId="7DE350ED"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Darbų kokybė ir efektyvumas</w:t>
            </w:r>
          </w:p>
        </w:tc>
        <w:tc>
          <w:tcPr>
            <w:tcW w:w="1296" w:type="dxa"/>
          </w:tcPr>
          <w:p w14:paraId="14A497D3"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1521" w:type="dxa"/>
          </w:tcPr>
          <w:p w14:paraId="096139B8"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2054" w:type="dxa"/>
          </w:tcPr>
          <w:p w14:paraId="71F006EE"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r>
      <w:tr w:rsidR="00C569C2" w:rsidRPr="00BD4888" w14:paraId="3E406290" w14:textId="77777777" w:rsidTr="008E3139">
        <w:tc>
          <w:tcPr>
            <w:tcW w:w="4763" w:type="dxa"/>
            <w:gridSpan w:val="2"/>
          </w:tcPr>
          <w:p w14:paraId="589C8762"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Kokybės kriterijai ir balai</w:t>
            </w:r>
          </w:p>
        </w:tc>
        <w:tc>
          <w:tcPr>
            <w:tcW w:w="1296" w:type="dxa"/>
          </w:tcPr>
          <w:p w14:paraId="0802A381"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1521" w:type="dxa"/>
          </w:tcPr>
          <w:p w14:paraId="68474ABA"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2054" w:type="dxa"/>
          </w:tcPr>
          <w:p w14:paraId="120AAA9F"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r>
      <w:tr w:rsidR="00C569C2" w:rsidRPr="00BD4888" w14:paraId="4A02526B" w14:textId="77777777" w:rsidTr="008E3139">
        <w:tc>
          <w:tcPr>
            <w:tcW w:w="978" w:type="dxa"/>
          </w:tcPr>
          <w:p w14:paraId="47120F1F"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2.1</w:t>
            </w:r>
          </w:p>
        </w:tc>
        <w:tc>
          <w:tcPr>
            <w:tcW w:w="3785" w:type="dxa"/>
          </w:tcPr>
          <w:p w14:paraId="1ADAE5D1" w14:textId="77777777" w:rsidR="00C569C2" w:rsidRPr="00BD4888" w:rsidRDefault="00C569C2" w:rsidP="008E3139">
            <w:pPr>
              <w:numPr>
                <w:ilvl w:val="3"/>
                <w:numId w:val="0"/>
              </w:numPr>
              <w:ind w:left="-50" w:firstLine="84"/>
              <w:contextualSpacing/>
              <w:jc w:val="both"/>
              <w:rPr>
                <w:rFonts w:asciiTheme="minorHAnsi" w:eastAsia="Times New Roman" w:cstheme="minorHAnsi"/>
                <w:color w:val="000000"/>
              </w:rPr>
            </w:pPr>
            <w:bookmarkStart w:id="73" w:name="_Hlk236913034"/>
            <w:r w:rsidRPr="00BD4888">
              <w:rPr>
                <w:rFonts w:asciiTheme="minorHAnsi" w:eastAsia="Times New Roman" w:cstheme="minorHAnsi"/>
                <w:color w:val="000000"/>
              </w:rPr>
              <w:t xml:space="preserve">Statinio statybos vadovo patirtis </w:t>
            </w:r>
            <w:bookmarkEnd w:id="73"/>
            <w:r w:rsidRPr="00BD4888">
              <w:rPr>
                <w:rFonts w:asciiTheme="minorHAnsi" w:eastAsia="Times New Roman" w:cstheme="minorHAnsi"/>
                <w:color w:val="000000"/>
              </w:rPr>
              <w:t>(T1)</w:t>
            </w:r>
          </w:p>
        </w:tc>
        <w:tc>
          <w:tcPr>
            <w:tcW w:w="1296" w:type="dxa"/>
          </w:tcPr>
          <w:p w14:paraId="5AAF3653"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(T1)</w:t>
            </w:r>
          </w:p>
        </w:tc>
        <w:tc>
          <w:tcPr>
            <w:tcW w:w="1521" w:type="dxa"/>
          </w:tcPr>
          <w:p w14:paraId="0EC3FF39"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2054" w:type="dxa"/>
          </w:tcPr>
          <w:p w14:paraId="1022E4DC"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0-1</w:t>
            </w:r>
            <w:r>
              <w:rPr>
                <w:rFonts w:asciiTheme="minorHAnsi" w:eastAsia="Times New Roman" w:cstheme="minorHAnsi"/>
                <w:color w:val="000000"/>
                <w:sz w:val="21"/>
                <w:szCs w:val="21"/>
                <w:lang w:eastAsia="lt-LT"/>
              </w:rPr>
              <w:t xml:space="preserve">2 </w:t>
            </w:r>
            <w:r w:rsidRPr="00BD4888">
              <w:rPr>
                <w:rFonts w:asciiTheme="minorHAnsi" w:eastAsia="Times New Roman" w:cstheme="minorHAnsi"/>
                <w:color w:val="000000"/>
                <w:sz w:val="21"/>
                <w:szCs w:val="21"/>
                <w:lang w:eastAsia="lt-LT"/>
              </w:rPr>
              <w:t xml:space="preserve">balai </w:t>
            </w:r>
          </w:p>
          <w:p w14:paraId="25B27369"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r>
      <w:tr w:rsidR="00C569C2" w:rsidRPr="00BD4888" w14:paraId="26190714" w14:textId="77777777" w:rsidTr="008E3139">
        <w:tc>
          <w:tcPr>
            <w:tcW w:w="978" w:type="dxa"/>
          </w:tcPr>
          <w:p w14:paraId="5620B374" w14:textId="77777777" w:rsidR="00C569C2" w:rsidRPr="00BD4888" w:rsidRDefault="00C569C2" w:rsidP="008E3139">
            <w:pPr>
              <w:pStyle w:val="Sraopastraipa"/>
              <w:ind w:left="0"/>
              <w:jc w:val="both"/>
              <w:rPr>
                <w:rFonts w:eastAsia="Times New Roman" w:cstheme="minorHAnsi"/>
                <w:color w:val="000000"/>
                <w:sz w:val="21"/>
                <w:szCs w:val="21"/>
                <w:lang w:eastAsia="lt-LT"/>
              </w:rPr>
            </w:pPr>
            <w:r w:rsidRPr="00BD4888">
              <w:rPr>
                <w:rFonts w:eastAsia="Times New Roman" w:cstheme="minorHAnsi"/>
                <w:color w:val="000000"/>
                <w:sz w:val="21"/>
                <w:szCs w:val="21"/>
                <w:lang w:eastAsia="lt-LT"/>
              </w:rPr>
              <w:t>2.2.</w:t>
            </w:r>
          </w:p>
        </w:tc>
        <w:tc>
          <w:tcPr>
            <w:tcW w:w="3785" w:type="dxa"/>
          </w:tcPr>
          <w:p w14:paraId="3F914826" w14:textId="77777777" w:rsidR="00C569C2" w:rsidRPr="00BD4888" w:rsidRDefault="00C569C2" w:rsidP="008E3139">
            <w:pPr>
              <w:numPr>
                <w:ilvl w:val="3"/>
                <w:numId w:val="0"/>
              </w:numPr>
              <w:ind w:left="-50" w:firstLine="84"/>
              <w:contextualSpacing/>
              <w:jc w:val="both"/>
              <w:rPr>
                <w:rFonts w:eastAsia="Times New Roman" w:cstheme="minorHAnsi"/>
                <w:color w:val="000000"/>
              </w:rPr>
            </w:pPr>
            <w:r w:rsidRPr="00BD4888">
              <w:rPr>
                <w:rFonts w:asciiTheme="minorHAnsi" w:eastAsia="Times New Roman" w:cstheme="minorHAnsi"/>
                <w:color w:val="000000"/>
              </w:rPr>
              <w:t>Melioracijos statinio statybos vadovo patirtis (T2)</w:t>
            </w:r>
          </w:p>
        </w:tc>
        <w:tc>
          <w:tcPr>
            <w:tcW w:w="1296" w:type="dxa"/>
          </w:tcPr>
          <w:p w14:paraId="4389BFEF" w14:textId="77777777" w:rsidR="00C569C2" w:rsidRPr="00BD4888" w:rsidRDefault="00C569C2" w:rsidP="008E3139">
            <w:pPr>
              <w:pStyle w:val="Sraopastraipa"/>
              <w:ind w:left="0"/>
              <w:jc w:val="both"/>
              <w:rPr>
                <w:rFonts w:eastAsia="Times New Roman" w:cstheme="minorHAnsi"/>
                <w:color w:val="000000"/>
                <w:sz w:val="21"/>
                <w:szCs w:val="21"/>
                <w:lang w:eastAsia="lt-LT"/>
              </w:rPr>
            </w:pPr>
            <w:r w:rsidRPr="00BD4888">
              <w:rPr>
                <w:rFonts w:eastAsia="Times New Roman" w:cstheme="minorHAnsi"/>
                <w:color w:val="000000"/>
                <w:sz w:val="21"/>
                <w:szCs w:val="21"/>
                <w:lang w:eastAsia="lt-LT"/>
              </w:rPr>
              <w:t>(T2)</w:t>
            </w:r>
          </w:p>
        </w:tc>
        <w:tc>
          <w:tcPr>
            <w:tcW w:w="1521" w:type="dxa"/>
          </w:tcPr>
          <w:p w14:paraId="1694FD68" w14:textId="77777777" w:rsidR="00C569C2" w:rsidRPr="00BD4888" w:rsidRDefault="00C569C2" w:rsidP="008E3139">
            <w:pPr>
              <w:pStyle w:val="Sraopastraipa"/>
              <w:ind w:left="0"/>
              <w:jc w:val="both"/>
              <w:rPr>
                <w:rFonts w:eastAsia="Times New Roman" w:cstheme="minorHAnsi"/>
                <w:color w:val="000000"/>
                <w:sz w:val="21"/>
                <w:szCs w:val="21"/>
                <w:lang w:eastAsia="lt-LT"/>
              </w:rPr>
            </w:pPr>
          </w:p>
        </w:tc>
        <w:tc>
          <w:tcPr>
            <w:tcW w:w="2054" w:type="dxa"/>
          </w:tcPr>
          <w:p w14:paraId="6CCA407E" w14:textId="77777777" w:rsidR="00C569C2" w:rsidRPr="00BD4888" w:rsidRDefault="00C569C2" w:rsidP="008E3139">
            <w:pPr>
              <w:pStyle w:val="Sraopastraipa"/>
              <w:ind w:left="0"/>
              <w:jc w:val="both"/>
              <w:rPr>
                <w:rFonts w:eastAsia="Times New Roman" w:cstheme="minorHAnsi"/>
                <w:color w:val="000000"/>
                <w:sz w:val="21"/>
                <w:szCs w:val="21"/>
                <w:lang w:eastAsia="lt-LT"/>
              </w:rPr>
            </w:pPr>
            <w:r w:rsidRPr="00BD4888">
              <w:rPr>
                <w:rFonts w:eastAsia="Times New Roman" w:cstheme="minorHAnsi"/>
                <w:color w:val="000000"/>
                <w:sz w:val="21"/>
                <w:szCs w:val="21"/>
                <w:lang w:eastAsia="lt-LT"/>
              </w:rPr>
              <w:t>0-</w:t>
            </w:r>
            <w:r>
              <w:rPr>
                <w:rFonts w:eastAsia="Times New Roman" w:cstheme="minorHAnsi"/>
                <w:color w:val="000000"/>
                <w:sz w:val="21"/>
                <w:szCs w:val="21"/>
                <w:lang w:eastAsia="lt-LT"/>
              </w:rPr>
              <w:t>3</w:t>
            </w:r>
            <w:r w:rsidRPr="00BD4888">
              <w:rPr>
                <w:rFonts w:eastAsia="Times New Roman" w:cstheme="minorHAnsi"/>
                <w:color w:val="000000"/>
                <w:sz w:val="21"/>
                <w:szCs w:val="21"/>
                <w:lang w:eastAsia="lt-LT"/>
              </w:rPr>
              <w:t xml:space="preserve"> balai</w:t>
            </w:r>
          </w:p>
        </w:tc>
      </w:tr>
      <w:tr w:rsidR="00C569C2" w:rsidRPr="00BD4888" w14:paraId="7F809D84" w14:textId="77777777" w:rsidTr="008E3139">
        <w:tc>
          <w:tcPr>
            <w:tcW w:w="978" w:type="dxa"/>
          </w:tcPr>
          <w:p w14:paraId="293153EC"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2.2</w:t>
            </w:r>
          </w:p>
        </w:tc>
        <w:tc>
          <w:tcPr>
            <w:tcW w:w="3785" w:type="dxa"/>
          </w:tcPr>
          <w:p w14:paraId="646D4D6A" w14:textId="77777777" w:rsidR="00C569C2" w:rsidRPr="00BD4888" w:rsidRDefault="00C569C2" w:rsidP="008E3139">
            <w:pPr>
              <w:numPr>
                <w:ilvl w:val="3"/>
                <w:numId w:val="0"/>
              </w:numPr>
              <w:ind w:firstLine="34"/>
              <w:contextualSpacing/>
              <w:jc w:val="both"/>
              <w:rPr>
                <w:rFonts w:asciiTheme="minorHAnsi" w:eastAsia="Times New Roman" w:cstheme="minorHAnsi"/>
                <w:color w:val="000000"/>
              </w:rPr>
            </w:pPr>
            <w:r w:rsidRPr="00BD4888">
              <w:rPr>
                <w:rFonts w:asciiTheme="minorHAnsi" w:eastAsia="Times New Roman" w:cstheme="minorHAnsi"/>
                <w:color w:val="000000"/>
              </w:rPr>
              <w:t>Alkoholio kontrolės darbe sistema (T3)</w:t>
            </w:r>
          </w:p>
          <w:p w14:paraId="503FBCB0"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1296" w:type="dxa"/>
          </w:tcPr>
          <w:p w14:paraId="38369C55"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(T3)</w:t>
            </w:r>
          </w:p>
        </w:tc>
        <w:tc>
          <w:tcPr>
            <w:tcW w:w="1521" w:type="dxa"/>
          </w:tcPr>
          <w:p w14:paraId="22182E0A"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p>
        </w:tc>
        <w:tc>
          <w:tcPr>
            <w:tcW w:w="2054" w:type="dxa"/>
          </w:tcPr>
          <w:p w14:paraId="14AB0236" w14:textId="77777777" w:rsidR="00C569C2" w:rsidRPr="00BD4888" w:rsidRDefault="00C569C2" w:rsidP="008E3139">
            <w:pPr>
              <w:pStyle w:val="Sraopastraipa"/>
              <w:ind w:left="0"/>
              <w:jc w:val="both"/>
              <w:rPr>
                <w:rFonts w:asciiTheme="minorHAnsi" w:eastAsia="Times New Roman" w:cstheme="minorHAnsi"/>
                <w:color w:val="000000"/>
                <w:sz w:val="21"/>
                <w:szCs w:val="21"/>
                <w:lang w:eastAsia="lt-LT"/>
              </w:rPr>
            </w:pPr>
            <w:r w:rsidRPr="00BD4888">
              <w:rPr>
                <w:rFonts w:asciiTheme="minorHAnsi" w:eastAsia="Times New Roman" w:cstheme="minorHAnsi"/>
                <w:color w:val="000000"/>
                <w:sz w:val="21"/>
                <w:szCs w:val="21"/>
                <w:lang w:eastAsia="lt-LT"/>
              </w:rPr>
              <w:t>0 arba 5 balai</w:t>
            </w:r>
          </w:p>
        </w:tc>
      </w:tr>
    </w:tbl>
    <w:p w14:paraId="0427D13C" w14:textId="77777777" w:rsidR="00C569C2" w:rsidRPr="00BD4888" w:rsidRDefault="00C569C2" w:rsidP="00C569C2">
      <w:pPr>
        <w:tabs>
          <w:tab w:val="left" w:pos="567"/>
        </w:tabs>
        <w:suppressAutoHyphens/>
        <w:spacing w:after="0" w:line="240" w:lineRule="auto"/>
        <w:jc w:val="both"/>
        <w:rPr>
          <w:rFonts w:eastAsia="Times New Roman" w:cstheme="minorHAnsi"/>
          <w:color w:val="000000"/>
        </w:rPr>
      </w:pPr>
    </w:p>
    <w:p w14:paraId="06929D14" w14:textId="77777777" w:rsidR="00C569C2" w:rsidRPr="00BD4888" w:rsidRDefault="00C569C2" w:rsidP="00C569C2">
      <w:pPr>
        <w:tabs>
          <w:tab w:val="left" w:pos="567"/>
        </w:tabs>
        <w:suppressAutoHyphens/>
        <w:spacing w:after="0" w:line="240" w:lineRule="auto"/>
        <w:jc w:val="both"/>
        <w:rPr>
          <w:rFonts w:eastAsia="Times New Roman" w:cstheme="minorHAnsi"/>
          <w:color w:val="000000"/>
        </w:rPr>
      </w:pPr>
    </w:p>
    <w:p w14:paraId="41A0B72C" w14:textId="77777777" w:rsidR="00C569C2" w:rsidRPr="00BD4888" w:rsidRDefault="00C569C2" w:rsidP="00C569C2">
      <w:pPr>
        <w:tabs>
          <w:tab w:val="left" w:pos="567"/>
        </w:tabs>
        <w:suppressAutoHyphens/>
        <w:spacing w:after="0" w:line="240" w:lineRule="auto"/>
        <w:jc w:val="both"/>
        <w:rPr>
          <w:rFonts w:eastAsia="Times New Roman" w:cstheme="minorHAnsi"/>
          <w:color w:val="000000"/>
        </w:rPr>
      </w:pPr>
    </w:p>
    <w:tbl>
      <w:tblPr>
        <w:tblW w:w="9498" w:type="dxa"/>
        <w:tblInd w:w="107" w:type="dxa"/>
        <w:tblLayout w:type="fixed"/>
        <w:tblLook w:val="0000" w:firstRow="0" w:lastRow="0" w:firstColumn="0" w:lastColumn="0" w:noHBand="0" w:noVBand="0"/>
      </w:tblPr>
      <w:tblGrid>
        <w:gridCol w:w="4987"/>
        <w:gridCol w:w="1525"/>
        <w:gridCol w:w="1427"/>
        <w:gridCol w:w="1551"/>
        <w:gridCol w:w="8"/>
      </w:tblGrid>
      <w:tr w:rsidR="00C569C2" w:rsidRPr="00BD4888" w14:paraId="41CF5A9C" w14:textId="77777777" w:rsidTr="008E3139">
        <w:trPr>
          <w:gridAfter w:val="1"/>
          <w:wAfter w:w="8" w:type="dxa"/>
        </w:trPr>
        <w:tc>
          <w:tcPr>
            <w:tcW w:w="4987" w:type="dxa"/>
            <w:tcBorders>
              <w:top w:val="single" w:sz="4" w:space="0" w:color="000000"/>
              <w:left w:val="single" w:sz="4" w:space="0" w:color="000000"/>
              <w:bottom w:val="single" w:sz="4" w:space="0" w:color="000000"/>
              <w:right w:val="single" w:sz="4" w:space="0" w:color="000000"/>
            </w:tcBorders>
            <w:shd w:val="clear" w:color="auto" w:fill="FFFFFF"/>
          </w:tcPr>
          <w:p w14:paraId="4D9FE195" w14:textId="77777777" w:rsidR="00C569C2" w:rsidRPr="00BD4888" w:rsidRDefault="00C569C2" w:rsidP="008E3139">
            <w:pPr>
              <w:suppressAutoHyphens/>
              <w:spacing w:after="0" w:line="240" w:lineRule="auto"/>
              <w:ind w:firstLine="34"/>
              <w:rPr>
                <w:rFonts w:eastAsia="Times New Roman" w:cstheme="minorHAnsi"/>
                <w:color w:val="000000"/>
              </w:rPr>
            </w:pPr>
            <w:r w:rsidRPr="00BD4888">
              <w:rPr>
                <w:rFonts w:eastAsia="Times New Roman" w:cstheme="minorHAnsi"/>
                <w:color w:val="000000"/>
              </w:rPr>
              <w:t>Vertinimo kriterijai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Pr>
          <w:p w14:paraId="099DFFBA" w14:textId="77777777" w:rsidR="00C569C2" w:rsidRPr="00BD4888" w:rsidRDefault="00C569C2" w:rsidP="008E3139">
            <w:pPr>
              <w:suppressAutoHyphens/>
              <w:spacing w:after="0" w:line="240" w:lineRule="auto"/>
              <w:ind w:firstLine="34"/>
              <w:rPr>
                <w:rFonts w:eastAsia="Times New Roman" w:cstheme="minorHAnsi"/>
                <w:color w:val="000000"/>
              </w:rPr>
            </w:pPr>
            <w:r w:rsidRPr="00BD4888">
              <w:rPr>
                <w:rFonts w:eastAsia="Times New Roman" w:cstheme="minorHAnsi"/>
                <w:color w:val="000000"/>
              </w:rPr>
              <w:t>Maksimalus balas</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cPr>
          <w:p w14:paraId="0D6839F2" w14:textId="77777777" w:rsidR="00C569C2" w:rsidRPr="00BD4888" w:rsidRDefault="00C569C2" w:rsidP="008E3139">
            <w:pPr>
              <w:suppressAutoHyphens/>
              <w:spacing w:after="0" w:line="240" w:lineRule="auto"/>
              <w:rPr>
                <w:rFonts w:eastAsia="Times New Roman" w:cstheme="minorHAnsi"/>
                <w:color w:val="000000"/>
              </w:rPr>
            </w:pPr>
            <w:r w:rsidRPr="00BD4888">
              <w:rPr>
                <w:rFonts w:eastAsia="Times New Roman" w:cstheme="minorHAnsi"/>
                <w:color w:val="000000"/>
              </w:rPr>
              <w:t>Funkcinio parametro lyginamasis svoris</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7283B54E" w14:textId="77777777" w:rsidR="00C569C2" w:rsidRPr="00BD4888" w:rsidRDefault="00C569C2" w:rsidP="008E3139">
            <w:pPr>
              <w:suppressAutoHyphens/>
              <w:spacing w:after="0" w:line="240" w:lineRule="auto"/>
              <w:ind w:firstLine="34"/>
              <w:rPr>
                <w:rFonts w:eastAsia="Times New Roman" w:cstheme="minorHAnsi"/>
                <w:color w:val="000000"/>
              </w:rPr>
            </w:pPr>
            <w:r w:rsidRPr="00BD4888">
              <w:rPr>
                <w:rFonts w:eastAsia="Times New Roman" w:cstheme="minorHAnsi"/>
                <w:color w:val="000000"/>
              </w:rPr>
              <w:t>Lyginamasis svoris  X ekonominio naudingumo įvertinime, proc. arba maksimalus balų skaičius Y</w:t>
            </w:r>
          </w:p>
        </w:tc>
      </w:tr>
      <w:tr w:rsidR="00C569C2" w:rsidRPr="00BD4888" w14:paraId="39BACF24" w14:textId="77777777" w:rsidTr="008E3139">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4AD3F474" w14:textId="77777777" w:rsidR="00C569C2" w:rsidRPr="00BD4888" w:rsidRDefault="00C569C2" w:rsidP="008E3139">
            <w:pPr>
              <w:suppressAutoHyphens/>
              <w:spacing w:after="0" w:line="240" w:lineRule="auto"/>
              <w:rPr>
                <w:rFonts w:eastAsia="Times New Roman" w:cstheme="minorHAnsi"/>
                <w:color w:val="000000"/>
              </w:rPr>
            </w:pPr>
            <w:r w:rsidRPr="00BD4888">
              <w:rPr>
                <w:rFonts w:eastAsia="Times New Roman" w:cstheme="minorHAnsi"/>
                <w:color w:val="000000"/>
              </w:rPr>
              <w:t>Pirmas kriterijus: Kaina (C). Kaina apskaičiuojama pagal 4 p. pateikiamą formulę.</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4055E18E" w14:textId="77777777" w:rsidR="00C569C2" w:rsidRPr="00BD4888" w:rsidRDefault="00C569C2" w:rsidP="008E3139">
            <w:pPr>
              <w:suppressAutoHyphens/>
              <w:spacing w:after="0" w:line="240" w:lineRule="auto"/>
              <w:rPr>
                <w:rFonts w:eastAsia="Times New Roman" w:cstheme="minorHAnsi"/>
                <w:color w:val="000000"/>
              </w:rPr>
            </w:pPr>
            <w:r w:rsidRPr="00BD4888">
              <w:rPr>
                <w:rFonts w:eastAsia="Times New Roman" w:cstheme="minorHAnsi"/>
                <w:color w:val="000000"/>
              </w:rPr>
              <w:t>X = 80</w:t>
            </w:r>
          </w:p>
        </w:tc>
      </w:tr>
      <w:tr w:rsidR="00C569C2" w:rsidRPr="00BD4888" w14:paraId="79E33161" w14:textId="77777777" w:rsidTr="008E3139">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4EA967A7" w14:textId="77777777" w:rsidR="00C569C2" w:rsidRPr="00BD4888" w:rsidRDefault="00C569C2" w:rsidP="008E3139">
            <w:pPr>
              <w:suppressAutoHyphens/>
              <w:spacing w:after="0" w:line="240" w:lineRule="auto"/>
              <w:jc w:val="both"/>
              <w:rPr>
                <w:rFonts w:eastAsia="Times New Roman" w:cstheme="minorHAnsi"/>
                <w:b/>
                <w:bCs/>
                <w:color w:val="000000"/>
              </w:rPr>
            </w:pPr>
            <w:r w:rsidRPr="00BD4888">
              <w:rPr>
                <w:rFonts w:eastAsia="Times New Roman" w:cstheme="minorHAnsi"/>
                <w:b/>
                <w:bCs/>
                <w:color w:val="000000"/>
              </w:rPr>
              <w:t>Antras kriterijus: Statinio statybos vadovo patirtis (T1)</w:t>
            </w:r>
          </w:p>
          <w:p w14:paraId="53FA47C2" w14:textId="0BF89566" w:rsidR="00C569C2" w:rsidRPr="00925052" w:rsidRDefault="00C569C2" w:rsidP="008E3139">
            <w:pPr>
              <w:suppressAutoHyphens/>
              <w:spacing w:after="0" w:line="240" w:lineRule="auto"/>
              <w:jc w:val="both"/>
              <w:rPr>
                <w:rFonts w:eastAsia="Times New Roman" w:cstheme="minorHAnsi"/>
                <w:bCs/>
              </w:rPr>
            </w:pPr>
            <w:r w:rsidRPr="00BD4888">
              <w:rPr>
                <w:rFonts w:eastAsia="Times New Roman" w:cstheme="minorHAnsi"/>
                <w:color w:val="000000"/>
              </w:rPr>
              <w:t xml:space="preserve">Vertinama 1 (vieno)  siūlomo statinio statybos vadovo  per paskutinius </w:t>
            </w:r>
            <w:r w:rsidRPr="00E7083E">
              <w:rPr>
                <w:rFonts w:eastAsia="Times New Roman" w:cstheme="minorHAnsi"/>
              </w:rPr>
              <w:t xml:space="preserve">5 metus </w:t>
            </w:r>
            <w:r>
              <w:rPr>
                <w:rFonts w:eastAsia="Times New Roman" w:cstheme="minorHAnsi"/>
                <w:color w:val="000000"/>
              </w:rPr>
              <w:t>(s</w:t>
            </w:r>
            <w:r w:rsidRPr="006E5FEE">
              <w:rPr>
                <w:rFonts w:eastAsia="Times New Roman" w:cstheme="minorHAnsi"/>
                <w:color w:val="000000"/>
              </w:rPr>
              <w:t xml:space="preserve">tatybos </w:t>
            </w:r>
            <w:r w:rsidRPr="007233A4">
              <w:rPr>
                <w:rFonts w:eastAsia="Times New Roman" w:cstheme="minorHAnsi"/>
                <w:color w:val="0070C0"/>
              </w:rPr>
              <w:t>darbai turi būti pradėti ir užbaigti per nurodytą terminą</w:t>
            </w:r>
            <w:r>
              <w:rPr>
                <w:rFonts w:eastAsia="Times New Roman" w:cstheme="minorHAnsi"/>
                <w:color w:val="000000"/>
              </w:rPr>
              <w:t>) iki pa</w:t>
            </w:r>
            <w:r w:rsidRPr="00BD4888">
              <w:rPr>
                <w:rFonts w:eastAsia="Times New Roman" w:cstheme="minorHAnsi"/>
                <w:bCs/>
                <w:color w:val="000000"/>
              </w:rPr>
              <w:t>siūlymų pateikimo termino pabaigos įvykdytų</w:t>
            </w:r>
            <w:r>
              <w:rPr>
                <w:rFonts w:eastAsia="Times New Roman" w:cstheme="minorHAnsi"/>
                <w:bCs/>
                <w:color w:val="000000"/>
              </w:rPr>
              <w:t xml:space="preserve"> (užbaigtų)</w:t>
            </w:r>
            <w:r w:rsidRPr="00BD4888">
              <w:rPr>
                <w:rFonts w:eastAsia="Times New Roman" w:cstheme="minorHAnsi"/>
                <w:bCs/>
                <w:color w:val="000000"/>
              </w:rPr>
              <w:t xml:space="preserve"> objektų (t.y. objektas, kuriame tiekėjo siūlomas </w:t>
            </w:r>
            <w:r w:rsidR="00E7083E">
              <w:rPr>
                <w:rFonts w:eastAsia="Times New Roman" w:cstheme="minorHAnsi"/>
                <w:bCs/>
                <w:color w:val="000000"/>
              </w:rPr>
              <w:t>specialistas</w:t>
            </w:r>
            <w:r w:rsidRPr="00BD4888">
              <w:rPr>
                <w:rFonts w:eastAsia="Times New Roman" w:cstheme="minorHAnsi"/>
                <w:bCs/>
                <w:color w:val="000000"/>
              </w:rPr>
              <w:t xml:space="preserve"> ėjo statinio statybos vadovo pareigas yra užbaigtas- sudarytas</w:t>
            </w:r>
            <w:r w:rsidR="0018185D">
              <w:rPr>
                <w:rFonts w:eastAsia="Times New Roman" w:cstheme="minorHAnsi"/>
                <w:bCs/>
                <w:color w:val="000000"/>
              </w:rPr>
              <w:t xml:space="preserve"> ir pasirašytas</w:t>
            </w:r>
            <w:r w:rsidRPr="00BD4888">
              <w:rPr>
                <w:rFonts w:eastAsia="Times New Roman" w:cstheme="minorHAnsi"/>
                <w:bCs/>
                <w:color w:val="000000"/>
              </w:rPr>
              <w:t xml:space="preserve"> statybos užbaigimo aktas arba sudaryta statybos užbaigimo deklaracija) skaičius, kuriuos vykdant specialistas </w:t>
            </w:r>
            <w:r w:rsidRPr="0058442F">
              <w:rPr>
                <w:rFonts w:eastAsia="Times New Roman" w:cstheme="minorHAnsi"/>
                <w:bCs/>
                <w:color w:val="000000"/>
              </w:rPr>
              <w:t>nuo statybos pradžios iki statybos užbaigimo ėjo</w:t>
            </w:r>
            <w:r w:rsidRPr="00BD4888">
              <w:rPr>
                <w:rFonts w:eastAsia="Times New Roman" w:cstheme="minorHAnsi"/>
                <w:bCs/>
                <w:color w:val="000000"/>
              </w:rPr>
              <w:t xml:space="preserve">  nesudėtingo, neypatingojo arba ypatingojo statinio statybos darbų vadovo pareigas ir kurių kiekvieno apimtyje buvo atlikti statybos darbai (bet kuri iš šių statybos rūšių, kaip apibrėžta Lietuvos Respublikos statybos įstatyme: naujo statinio statyba, statinio rekonstravimas,  statinio kapitalinis remontas) statinių kategorijoje: nesudėtingi, neypatingi arba ypatingi statiniai, statinių grupėje –inžineriniai statiniai; statinių pogrupis: nuotekų šalinimo tinklai; kai </w:t>
            </w:r>
            <w:r w:rsidRPr="00925052">
              <w:rPr>
                <w:rFonts w:eastAsia="Times New Roman" w:cstheme="minorHAnsi"/>
                <w:bCs/>
              </w:rPr>
              <w:t>buitinių nuotekų šalinimo tinklų ilgis buvo ne mažiau kaip 1500 m.</w:t>
            </w:r>
          </w:p>
          <w:p w14:paraId="439FD25D" w14:textId="77777777" w:rsidR="00C569C2" w:rsidRPr="00BD4888" w:rsidRDefault="00C569C2" w:rsidP="008E3139">
            <w:pPr>
              <w:suppressAutoHyphens/>
              <w:spacing w:after="0" w:line="240" w:lineRule="auto"/>
              <w:jc w:val="both"/>
              <w:rPr>
                <w:rFonts w:eastAsia="Times New Roman" w:cstheme="minorHAnsi"/>
                <w:bCs/>
                <w:color w:val="000000"/>
              </w:rPr>
            </w:pPr>
          </w:p>
          <w:p w14:paraId="65562169" w14:textId="1651799B" w:rsidR="00C569C2" w:rsidRPr="00BD4888" w:rsidRDefault="00C569C2" w:rsidP="008E3139">
            <w:pPr>
              <w:suppressAutoHyphens/>
              <w:spacing w:after="0" w:line="240" w:lineRule="auto"/>
              <w:jc w:val="both"/>
              <w:rPr>
                <w:rFonts w:eastAsia="Times New Roman" w:cstheme="minorHAnsi"/>
                <w:b/>
                <w:bCs/>
                <w:i/>
                <w:iCs/>
                <w:color w:val="000000"/>
              </w:rPr>
            </w:pPr>
            <w:r w:rsidRPr="00BD4888">
              <w:rPr>
                <w:rFonts w:eastAsia="Times New Roman" w:cstheme="minorHAnsi"/>
                <w:color w:val="000000"/>
              </w:rPr>
              <w:t xml:space="preserve">Vertinamas vieno  statinio statybos vadovo, vykdytų sutarčių skaičius, </w:t>
            </w:r>
            <w:r w:rsidRPr="00BD4888">
              <w:rPr>
                <w:rFonts w:eastAsia="Times New Roman" w:cstheme="minorHAnsi"/>
                <w:b/>
                <w:bCs/>
                <w:color w:val="000000"/>
              </w:rPr>
              <w:t>kartu su pasiūlymu</w:t>
            </w:r>
            <w:r w:rsidRPr="00BD4888">
              <w:rPr>
                <w:rFonts w:eastAsia="Times New Roman" w:cstheme="minorHAnsi"/>
                <w:color w:val="000000"/>
              </w:rPr>
              <w:t xml:space="preserve"> pateikiant</w:t>
            </w:r>
            <w:r w:rsidR="001A3540">
              <w:rPr>
                <w:rFonts w:eastAsia="Times New Roman" w:cstheme="minorHAnsi"/>
                <w:color w:val="000000"/>
              </w:rPr>
              <w:t xml:space="preserve"> </w:t>
            </w:r>
            <w:r w:rsidR="001A3540" w:rsidRPr="001A3540">
              <w:rPr>
                <w:rFonts w:eastAsia="Times New Roman" w:cstheme="minorHAnsi"/>
                <w:color w:val="0070C0"/>
              </w:rPr>
              <w:t>12 priedą</w:t>
            </w:r>
            <w:r w:rsidRPr="001A3540">
              <w:rPr>
                <w:rFonts w:eastAsia="Times New Roman" w:cstheme="minorHAnsi"/>
                <w:color w:val="0070C0"/>
              </w:rPr>
              <w:t xml:space="preserve"> </w:t>
            </w:r>
            <w:r w:rsidRPr="00BD4888">
              <w:rPr>
                <w:rFonts w:eastAsia="Times New Roman" w:cstheme="minorHAnsi"/>
                <w:color w:val="0070C0"/>
              </w:rPr>
              <w:t>„</w:t>
            </w:r>
            <w:r w:rsidR="008F3639" w:rsidRPr="008F3639">
              <w:rPr>
                <w:rFonts w:eastAsia="Times New Roman" w:cstheme="minorHAnsi"/>
                <w:color w:val="0070C0"/>
              </w:rPr>
              <w:t>Tiekėjo statinio statybos vadovo objektų sąrašas</w:t>
            </w:r>
            <w:r w:rsidRPr="00BD4888">
              <w:rPr>
                <w:rFonts w:eastAsia="Times New Roman" w:cstheme="minorHAnsi"/>
                <w:color w:val="0070C0"/>
              </w:rPr>
              <w:t>“</w:t>
            </w:r>
            <w:r w:rsidRPr="00BD4888">
              <w:rPr>
                <w:rFonts w:eastAsia="Times New Roman" w:cstheme="minorHAnsi"/>
                <w:color w:val="000000"/>
              </w:rPr>
              <w:t xml:space="preserve"> : </w:t>
            </w:r>
            <w:r w:rsidR="00E7083E">
              <w:rPr>
                <w:rFonts w:eastAsia="Times New Roman" w:cstheme="minorHAnsi"/>
                <w:color w:val="000000"/>
              </w:rPr>
              <w:t xml:space="preserve">nurodant </w:t>
            </w:r>
            <w:r w:rsidRPr="00BD4888">
              <w:rPr>
                <w:rFonts w:eastAsia="Times New Roman" w:cstheme="minorHAnsi"/>
                <w:color w:val="000000"/>
              </w:rPr>
              <w:t xml:space="preserve">nuo 1 iki </w:t>
            </w:r>
            <w:r>
              <w:rPr>
                <w:rFonts w:eastAsia="Times New Roman" w:cstheme="minorHAnsi"/>
                <w:color w:val="000000"/>
              </w:rPr>
              <w:t>4</w:t>
            </w:r>
            <w:r w:rsidR="00E7083E">
              <w:rPr>
                <w:rFonts w:eastAsia="Times New Roman" w:cstheme="minorHAnsi"/>
                <w:color w:val="000000"/>
              </w:rPr>
              <w:t xml:space="preserve"> objektų</w:t>
            </w:r>
            <w:r w:rsidRPr="00BD4888">
              <w:rPr>
                <w:rFonts w:eastAsia="Times New Roman" w:cstheme="minorHAnsi"/>
                <w:color w:val="000000"/>
              </w:rPr>
              <w:t xml:space="preserve">, už kiekvieną </w:t>
            </w:r>
            <w:r w:rsidR="00E7083E">
              <w:rPr>
                <w:rFonts w:eastAsia="Times New Roman" w:cstheme="minorHAnsi"/>
                <w:color w:val="000000"/>
              </w:rPr>
              <w:t xml:space="preserve">objekto </w:t>
            </w:r>
            <w:r w:rsidRPr="00BD4888">
              <w:rPr>
                <w:rFonts w:eastAsia="Times New Roman" w:cstheme="minorHAnsi"/>
                <w:color w:val="000000"/>
              </w:rPr>
              <w:t xml:space="preserve">sutartį skiriama po </w:t>
            </w:r>
            <w:r>
              <w:rPr>
                <w:rFonts w:eastAsia="Times New Roman" w:cstheme="minorHAnsi"/>
                <w:color w:val="000000"/>
              </w:rPr>
              <w:t>3</w:t>
            </w:r>
            <w:r w:rsidRPr="00BD4888">
              <w:rPr>
                <w:rFonts w:eastAsia="Times New Roman" w:cstheme="minorHAnsi"/>
                <w:color w:val="000000"/>
              </w:rPr>
              <w:t xml:space="preserve"> balus, maksimalus balų skaičius – 1</w:t>
            </w:r>
            <w:r>
              <w:rPr>
                <w:rFonts w:eastAsia="Times New Roman" w:cstheme="minorHAnsi"/>
                <w:color w:val="000000"/>
              </w:rPr>
              <w:t>2</w:t>
            </w:r>
            <w:r w:rsidRPr="00BD4888">
              <w:rPr>
                <w:rFonts w:eastAsia="Times New Roman" w:cstheme="minorHAnsi"/>
                <w:color w:val="000000"/>
              </w:rPr>
              <w:t xml:space="preserve"> balų.</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344C9B00" w14:textId="77777777" w:rsidR="00C569C2" w:rsidRPr="00BD4888" w:rsidRDefault="00C569C2" w:rsidP="008E3139">
            <w:pPr>
              <w:suppressAutoHyphens/>
              <w:spacing w:after="0" w:line="240" w:lineRule="auto"/>
              <w:rPr>
                <w:rFonts w:eastAsia="Times New Roman" w:cstheme="minorHAnsi"/>
                <w:color w:val="000000"/>
              </w:rPr>
            </w:pPr>
            <w:r w:rsidRPr="00BD4888">
              <w:rPr>
                <w:rFonts w:eastAsia="Times New Roman" w:cstheme="minorHAnsi"/>
                <w:color w:val="000000"/>
              </w:rPr>
              <w:t>Y1=1</w:t>
            </w:r>
            <w:r>
              <w:rPr>
                <w:rFonts w:eastAsia="Times New Roman" w:cstheme="minorHAnsi"/>
                <w:color w:val="000000"/>
              </w:rPr>
              <w:t>2</w:t>
            </w:r>
          </w:p>
        </w:tc>
      </w:tr>
      <w:tr w:rsidR="00C569C2" w:rsidRPr="00BD4888" w14:paraId="1D527362" w14:textId="77777777" w:rsidTr="008E3139">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1BEA4309" w14:textId="197A7113" w:rsidR="00C569C2" w:rsidRDefault="00C569C2" w:rsidP="008E3139">
            <w:pPr>
              <w:suppressAutoHyphens/>
              <w:spacing w:after="0" w:line="240" w:lineRule="auto"/>
              <w:jc w:val="both"/>
              <w:rPr>
                <w:rFonts w:eastAsia="Times New Roman" w:cstheme="minorHAnsi"/>
                <w:bCs/>
                <w:color w:val="000000"/>
              </w:rPr>
            </w:pPr>
            <w:r w:rsidRPr="00BD4888">
              <w:rPr>
                <w:rFonts w:eastAsia="Times New Roman" w:cstheme="minorHAnsi"/>
                <w:b/>
                <w:bCs/>
                <w:color w:val="000000"/>
              </w:rPr>
              <w:lastRenderedPageBreak/>
              <w:t xml:space="preserve">Trečias kriterijus: </w:t>
            </w:r>
            <w:bookmarkStart w:id="74" w:name="_Hlk236913066"/>
            <w:r w:rsidRPr="00BD4888">
              <w:rPr>
                <w:rFonts w:eastAsia="Times New Roman" w:cstheme="minorHAnsi"/>
                <w:b/>
                <w:bCs/>
                <w:color w:val="000000"/>
              </w:rPr>
              <w:t xml:space="preserve">Melioracijos statinio statybos vadovo patirtis </w:t>
            </w:r>
            <w:bookmarkEnd w:id="74"/>
            <w:r w:rsidRPr="00BD4888">
              <w:rPr>
                <w:rFonts w:eastAsia="Times New Roman" w:cstheme="minorHAnsi"/>
                <w:b/>
                <w:bCs/>
                <w:color w:val="000000"/>
              </w:rPr>
              <w:t xml:space="preserve">(T2). </w:t>
            </w:r>
            <w:r w:rsidRPr="00BD4888">
              <w:rPr>
                <w:rFonts w:eastAsia="Times New Roman" w:cstheme="minorHAnsi"/>
                <w:color w:val="000000"/>
              </w:rPr>
              <w:t xml:space="preserve">Vertinama 1 (vieno)  siūlomo melioracijos statinio statybos vadovo  per paskutinius </w:t>
            </w:r>
            <w:r w:rsidR="00DD3A95">
              <w:rPr>
                <w:rFonts w:eastAsia="Times New Roman" w:cstheme="minorHAnsi"/>
                <w:color w:val="000000"/>
              </w:rPr>
              <w:t>5</w:t>
            </w:r>
            <w:r w:rsidRPr="00BD4888">
              <w:rPr>
                <w:rFonts w:eastAsia="Times New Roman" w:cstheme="minorHAnsi"/>
                <w:color w:val="000000"/>
              </w:rPr>
              <w:t xml:space="preserve"> metus</w:t>
            </w:r>
            <w:r>
              <w:rPr>
                <w:rFonts w:eastAsia="Times New Roman" w:cstheme="minorHAnsi"/>
                <w:color w:val="000000"/>
              </w:rPr>
              <w:t xml:space="preserve"> (</w:t>
            </w:r>
            <w:r w:rsidR="008F3639">
              <w:rPr>
                <w:rFonts w:eastAsia="Times New Roman" w:cstheme="minorHAnsi"/>
                <w:color w:val="0070C0"/>
              </w:rPr>
              <w:t>melioracijos</w:t>
            </w:r>
            <w:r w:rsidR="00DD3A95" w:rsidRPr="006E5FEE">
              <w:rPr>
                <w:rFonts w:eastAsia="Times New Roman" w:cstheme="minorHAnsi"/>
                <w:color w:val="000000"/>
              </w:rPr>
              <w:t xml:space="preserve"> </w:t>
            </w:r>
            <w:r w:rsidR="00DD3A95" w:rsidRPr="007233A4">
              <w:rPr>
                <w:rFonts w:eastAsia="Times New Roman" w:cstheme="minorHAnsi"/>
                <w:color w:val="0070C0"/>
              </w:rPr>
              <w:t>darbai turi būti pradėti ir užbaigti per nurodytą terminą</w:t>
            </w:r>
            <w:r w:rsidR="00DD3A95">
              <w:rPr>
                <w:rFonts w:eastAsia="Times New Roman" w:cstheme="minorHAnsi"/>
                <w:color w:val="000000"/>
              </w:rPr>
              <w:t>)</w:t>
            </w:r>
            <w:r>
              <w:rPr>
                <w:rFonts w:eastAsia="Times New Roman" w:cstheme="minorHAnsi"/>
                <w:color w:val="000000"/>
              </w:rPr>
              <w:t xml:space="preserve"> </w:t>
            </w:r>
            <w:r w:rsidRPr="00BD4888">
              <w:rPr>
                <w:rFonts w:eastAsia="Times New Roman" w:cstheme="minorHAnsi"/>
                <w:color w:val="000000"/>
              </w:rPr>
              <w:t xml:space="preserve"> </w:t>
            </w:r>
            <w:r w:rsidRPr="00BD4888">
              <w:rPr>
                <w:rFonts w:eastAsia="Times New Roman" w:cstheme="minorHAnsi"/>
                <w:bCs/>
                <w:color w:val="000000"/>
              </w:rPr>
              <w:t>iki pasiūlymų pateikimo termino pabaigos įvykdytų</w:t>
            </w:r>
            <w:r>
              <w:rPr>
                <w:rFonts w:eastAsia="Times New Roman" w:cstheme="minorHAnsi"/>
                <w:bCs/>
                <w:color w:val="000000"/>
              </w:rPr>
              <w:t xml:space="preserve"> (užbaigtų)</w:t>
            </w:r>
            <w:r w:rsidRPr="00BD4888">
              <w:rPr>
                <w:rFonts w:eastAsia="Times New Roman" w:cstheme="minorHAnsi"/>
                <w:bCs/>
                <w:color w:val="000000"/>
              </w:rPr>
              <w:t xml:space="preserve"> objektų (t.y. objektas, kuriame tiekėjo siūlomas </w:t>
            </w:r>
            <w:r w:rsidR="00E7083E">
              <w:rPr>
                <w:rFonts w:eastAsia="Times New Roman" w:cstheme="minorHAnsi"/>
                <w:bCs/>
                <w:color w:val="000000"/>
              </w:rPr>
              <w:t>specialistas</w:t>
            </w:r>
            <w:r w:rsidRPr="00BD4888">
              <w:rPr>
                <w:rFonts w:eastAsia="Times New Roman" w:cstheme="minorHAnsi"/>
                <w:bCs/>
                <w:color w:val="000000"/>
              </w:rPr>
              <w:t xml:space="preserve"> ėjo melioracijos statinio statybos vadovo pareigas yra užbaigtas</w:t>
            </w:r>
            <w:r>
              <w:rPr>
                <w:rFonts w:eastAsia="Times New Roman" w:cstheme="minorHAnsi"/>
                <w:bCs/>
                <w:color w:val="000000"/>
              </w:rPr>
              <w:t>, ir, vadovaujantis M</w:t>
            </w:r>
            <w:r w:rsidRPr="00226DB4">
              <w:rPr>
                <w:rFonts w:eastAsia="Times New Roman" w:cstheme="minorHAnsi"/>
                <w:bCs/>
                <w:color w:val="000000"/>
              </w:rPr>
              <w:t>TR 1.11.01:2006 "Melioracijos statinių pripažinimo tinkamais naudoti tvarka"</w:t>
            </w:r>
            <w:r>
              <w:rPr>
                <w:rFonts w:eastAsia="Times New Roman" w:cstheme="minorHAnsi"/>
                <w:bCs/>
                <w:color w:val="000000"/>
              </w:rPr>
              <w:t xml:space="preserve"> nustatyta tvarka </w:t>
            </w:r>
            <w:r w:rsidRPr="00BD4888">
              <w:rPr>
                <w:rFonts w:eastAsia="Times New Roman" w:cstheme="minorHAnsi"/>
                <w:bCs/>
                <w:color w:val="000000"/>
              </w:rPr>
              <w:t xml:space="preserve">sudarytas </w:t>
            </w:r>
            <w:r>
              <w:rPr>
                <w:rFonts w:eastAsia="Times New Roman" w:cstheme="minorHAnsi"/>
                <w:bCs/>
                <w:color w:val="000000"/>
              </w:rPr>
              <w:t xml:space="preserve">ir pasirašytas </w:t>
            </w:r>
            <w:r w:rsidRPr="00BD4888">
              <w:rPr>
                <w:rFonts w:eastAsia="Times New Roman" w:cstheme="minorHAnsi"/>
                <w:bCs/>
                <w:color w:val="000000"/>
              </w:rPr>
              <w:t xml:space="preserve">statybos užbaigimo aktas) skaičius, kuriuos vykdant specialistas ėjo  nesudėtingo, neypatingojo arba ypatingojo </w:t>
            </w:r>
            <w:r>
              <w:rPr>
                <w:rFonts w:eastAsia="Times New Roman" w:cstheme="minorHAnsi"/>
                <w:bCs/>
                <w:color w:val="000000"/>
              </w:rPr>
              <w:t xml:space="preserve">melioracijos </w:t>
            </w:r>
            <w:r w:rsidRPr="00BD4888">
              <w:rPr>
                <w:rFonts w:eastAsia="Times New Roman" w:cstheme="minorHAnsi"/>
                <w:bCs/>
                <w:color w:val="000000"/>
              </w:rPr>
              <w:t>statinio statybos darbų vadovo pareigas ir kurių kiekvieno apimtyje buvo atlikti statybos</w:t>
            </w:r>
            <w:r>
              <w:rPr>
                <w:rFonts w:eastAsia="Times New Roman" w:cstheme="minorHAnsi"/>
                <w:bCs/>
                <w:color w:val="000000"/>
              </w:rPr>
              <w:t xml:space="preserve"> ar rekonstrukcijos</w:t>
            </w:r>
            <w:r w:rsidRPr="00BD4888">
              <w:rPr>
                <w:rFonts w:eastAsia="Times New Roman" w:cstheme="minorHAnsi"/>
                <w:bCs/>
                <w:color w:val="000000"/>
              </w:rPr>
              <w:t xml:space="preserve"> darbai  statinių kategorijoje: nesudėtingi, neypatingi arba ypatingi statiniai, statinių grupėje –</w:t>
            </w:r>
            <w:r w:rsidRPr="00553DC4">
              <w:rPr>
                <w:rFonts w:eastAsia="Times New Roman" w:cstheme="minorHAnsi"/>
                <w:bCs/>
                <w:color w:val="000000"/>
              </w:rPr>
              <w:t>hidrotechniniai statiniai; statinių pogrupis: hidrotechninių.</w:t>
            </w:r>
            <w:r>
              <w:rPr>
                <w:rFonts w:eastAsia="Times New Roman" w:cstheme="minorHAnsi"/>
                <w:bCs/>
                <w:color w:val="000000"/>
              </w:rPr>
              <w:t xml:space="preserve"> </w:t>
            </w:r>
          </w:p>
          <w:p w14:paraId="051A8039" w14:textId="431982AF" w:rsidR="00C569C2" w:rsidRDefault="00C569C2" w:rsidP="008E3139">
            <w:pPr>
              <w:suppressAutoHyphens/>
              <w:spacing w:after="0" w:line="240" w:lineRule="auto"/>
              <w:jc w:val="both"/>
              <w:rPr>
                <w:rFonts w:eastAsia="Times New Roman" w:cstheme="minorHAnsi"/>
                <w:color w:val="000000"/>
              </w:rPr>
            </w:pPr>
            <w:r w:rsidRPr="00BD4888">
              <w:rPr>
                <w:rFonts w:eastAsia="Times New Roman" w:cstheme="minorHAnsi"/>
                <w:color w:val="000000"/>
              </w:rPr>
              <w:t xml:space="preserve">Vertinamas vieno  </w:t>
            </w:r>
            <w:r>
              <w:rPr>
                <w:rFonts w:eastAsia="Times New Roman" w:cstheme="minorHAnsi"/>
                <w:color w:val="000000"/>
              </w:rPr>
              <w:t xml:space="preserve">melioracijos </w:t>
            </w:r>
            <w:r w:rsidRPr="00BD4888">
              <w:rPr>
                <w:rFonts w:eastAsia="Times New Roman" w:cstheme="minorHAnsi"/>
                <w:color w:val="000000"/>
              </w:rPr>
              <w:t xml:space="preserve">statinio statybos vadovo, vykdytų sutarčių skaičius, </w:t>
            </w:r>
            <w:r w:rsidRPr="00BD4888">
              <w:rPr>
                <w:rFonts w:eastAsia="Times New Roman" w:cstheme="minorHAnsi"/>
                <w:b/>
                <w:bCs/>
                <w:color w:val="000000"/>
              </w:rPr>
              <w:t>kartu su pasiūlymu</w:t>
            </w:r>
            <w:r w:rsidRPr="00BD4888">
              <w:rPr>
                <w:rFonts w:eastAsia="Times New Roman" w:cstheme="minorHAnsi"/>
                <w:color w:val="000000"/>
              </w:rPr>
              <w:t xml:space="preserve"> pateikiant </w:t>
            </w:r>
            <w:r w:rsidR="00E7083E" w:rsidRPr="001A3540">
              <w:rPr>
                <w:rFonts w:eastAsia="Times New Roman" w:cstheme="minorHAnsi"/>
                <w:color w:val="0070C0"/>
              </w:rPr>
              <w:t>1</w:t>
            </w:r>
            <w:r w:rsidR="001A3540" w:rsidRPr="001A3540">
              <w:rPr>
                <w:rFonts w:eastAsia="Times New Roman" w:cstheme="minorHAnsi"/>
                <w:color w:val="0070C0"/>
              </w:rPr>
              <w:t>3</w:t>
            </w:r>
            <w:r w:rsidR="00E7083E" w:rsidRPr="001A3540">
              <w:rPr>
                <w:rFonts w:eastAsia="Times New Roman" w:cstheme="minorHAnsi"/>
                <w:color w:val="0070C0"/>
              </w:rPr>
              <w:t xml:space="preserve"> priedo </w:t>
            </w:r>
            <w:r w:rsidRPr="00BD4888">
              <w:rPr>
                <w:rFonts w:eastAsia="Times New Roman" w:cstheme="minorHAnsi"/>
                <w:color w:val="0070C0"/>
              </w:rPr>
              <w:t>„</w:t>
            </w:r>
            <w:r w:rsidR="008F3639" w:rsidRPr="009A0F53">
              <w:rPr>
                <w:rFonts w:eastAsia="Calibri" w:cstheme="minorHAnsi"/>
                <w:color w:val="0070C0"/>
              </w:rPr>
              <w:t xml:space="preserve">Tiekėjo </w:t>
            </w:r>
            <w:r w:rsidR="008F3639">
              <w:rPr>
                <w:rFonts w:eastAsia="Calibri" w:cstheme="minorHAnsi"/>
                <w:color w:val="0070C0"/>
              </w:rPr>
              <w:t>melioracijos statinio statybos vadovo</w:t>
            </w:r>
            <w:r w:rsidR="008F3639" w:rsidRPr="00780655">
              <w:rPr>
                <w:rFonts w:eastAsia="Calibri" w:cstheme="minorHAnsi"/>
                <w:color w:val="0070C0"/>
              </w:rPr>
              <w:t xml:space="preserve"> objektų sąrašas</w:t>
            </w:r>
            <w:r w:rsidRPr="00BD4888">
              <w:rPr>
                <w:rFonts w:eastAsia="Times New Roman" w:cstheme="minorHAnsi"/>
                <w:color w:val="0070C0"/>
              </w:rPr>
              <w:t>“</w:t>
            </w:r>
            <w:r w:rsidRPr="00BD4888">
              <w:rPr>
                <w:rFonts w:eastAsia="Times New Roman" w:cstheme="minorHAnsi"/>
                <w:color w:val="000000"/>
              </w:rPr>
              <w:t xml:space="preserve"> : </w:t>
            </w:r>
            <w:r w:rsidR="00E7083E">
              <w:rPr>
                <w:rFonts w:eastAsia="Times New Roman" w:cstheme="minorHAnsi"/>
                <w:color w:val="000000"/>
              </w:rPr>
              <w:t xml:space="preserve">nurodant </w:t>
            </w:r>
            <w:r w:rsidRPr="00BD4888">
              <w:rPr>
                <w:rFonts w:eastAsia="Times New Roman" w:cstheme="minorHAnsi"/>
                <w:color w:val="000000"/>
              </w:rPr>
              <w:t xml:space="preserve">nuo 1 iki </w:t>
            </w:r>
            <w:r>
              <w:rPr>
                <w:rFonts w:eastAsia="Times New Roman" w:cstheme="minorHAnsi"/>
                <w:color w:val="000000"/>
              </w:rPr>
              <w:t>3</w:t>
            </w:r>
            <w:r w:rsidR="00E7083E">
              <w:rPr>
                <w:rFonts w:eastAsia="Times New Roman" w:cstheme="minorHAnsi"/>
                <w:color w:val="000000"/>
              </w:rPr>
              <w:t xml:space="preserve"> objektų</w:t>
            </w:r>
            <w:r w:rsidRPr="00BD4888">
              <w:rPr>
                <w:rFonts w:eastAsia="Times New Roman" w:cstheme="minorHAnsi"/>
                <w:color w:val="000000"/>
              </w:rPr>
              <w:t xml:space="preserve">, už kiekvieną </w:t>
            </w:r>
            <w:r w:rsidR="00E7083E">
              <w:rPr>
                <w:rFonts w:eastAsia="Times New Roman" w:cstheme="minorHAnsi"/>
                <w:color w:val="000000"/>
              </w:rPr>
              <w:t xml:space="preserve">objekto </w:t>
            </w:r>
            <w:r w:rsidRPr="00BD4888">
              <w:rPr>
                <w:rFonts w:eastAsia="Times New Roman" w:cstheme="minorHAnsi"/>
                <w:color w:val="000000"/>
              </w:rPr>
              <w:t xml:space="preserve">sutartį skiriama po </w:t>
            </w:r>
            <w:r>
              <w:rPr>
                <w:rFonts w:eastAsia="Times New Roman" w:cstheme="minorHAnsi"/>
                <w:color w:val="000000"/>
              </w:rPr>
              <w:t>1</w:t>
            </w:r>
            <w:r w:rsidRPr="00BD4888">
              <w:rPr>
                <w:rFonts w:eastAsia="Times New Roman" w:cstheme="minorHAnsi"/>
                <w:color w:val="000000"/>
              </w:rPr>
              <w:t xml:space="preserve"> bal</w:t>
            </w:r>
            <w:r>
              <w:rPr>
                <w:rFonts w:eastAsia="Times New Roman" w:cstheme="minorHAnsi"/>
                <w:color w:val="000000"/>
              </w:rPr>
              <w:t>ą</w:t>
            </w:r>
            <w:r w:rsidRPr="00BD4888">
              <w:rPr>
                <w:rFonts w:eastAsia="Times New Roman" w:cstheme="minorHAnsi"/>
                <w:color w:val="000000"/>
              </w:rPr>
              <w:t xml:space="preserve">, maksimalus balų skaičius – </w:t>
            </w:r>
            <w:r>
              <w:rPr>
                <w:rFonts w:eastAsia="Times New Roman" w:cstheme="minorHAnsi"/>
                <w:color w:val="000000"/>
              </w:rPr>
              <w:t>3</w:t>
            </w:r>
            <w:r w:rsidRPr="00BD4888">
              <w:rPr>
                <w:rFonts w:eastAsia="Times New Roman" w:cstheme="minorHAnsi"/>
                <w:color w:val="000000"/>
              </w:rPr>
              <w:t xml:space="preserve"> bal</w:t>
            </w:r>
            <w:r>
              <w:rPr>
                <w:rFonts w:eastAsia="Times New Roman" w:cstheme="minorHAnsi"/>
                <w:color w:val="000000"/>
              </w:rPr>
              <w:t>ai</w:t>
            </w:r>
            <w:r w:rsidRPr="00BD4888">
              <w:rPr>
                <w:rFonts w:eastAsia="Times New Roman" w:cstheme="minorHAnsi"/>
                <w:color w:val="000000"/>
              </w:rPr>
              <w:t>.</w:t>
            </w:r>
          </w:p>
          <w:p w14:paraId="64B5B6EA" w14:textId="2B1E20CE" w:rsidR="00C569C2" w:rsidRPr="00BD4888" w:rsidRDefault="00C569C2" w:rsidP="008E3139">
            <w:pPr>
              <w:suppressAutoHyphens/>
              <w:spacing w:after="0" w:line="240" w:lineRule="auto"/>
              <w:jc w:val="both"/>
              <w:rPr>
                <w:rFonts w:eastAsia="Times New Roman" w:cstheme="minorHAnsi"/>
                <w:b/>
                <w:bCs/>
                <w:color w:val="000000"/>
              </w:rPr>
            </w:pPr>
            <w:r w:rsidRPr="007A5D16">
              <w:rPr>
                <w:rFonts w:eastAsia="Times New Roman" w:cstheme="minorHAnsi"/>
                <w:b/>
                <w:bCs/>
                <w:color w:val="000000"/>
              </w:rPr>
              <w:t>Pastaba:</w:t>
            </w:r>
            <w:r>
              <w:rPr>
                <w:rFonts w:eastAsia="Times New Roman" w:cstheme="minorHAnsi"/>
                <w:color w:val="000000"/>
              </w:rPr>
              <w:t xml:space="preserve"> V</w:t>
            </w:r>
            <w:r w:rsidRPr="007A5D16">
              <w:rPr>
                <w:rFonts w:eastAsia="Times New Roman" w:cstheme="minorHAnsi"/>
                <w:color w:val="000000"/>
              </w:rPr>
              <w:t xml:space="preserve">ertinamas tik </w:t>
            </w:r>
            <w:r w:rsidRPr="00B0614C">
              <w:rPr>
                <w:rFonts w:eastAsia="Times New Roman" w:cstheme="minorHAnsi"/>
                <w:color w:val="000000"/>
                <w:u w:val="single"/>
              </w:rPr>
              <w:t>papildomai įvykdytų objektų</w:t>
            </w:r>
            <w:r w:rsidRPr="007A5D16">
              <w:rPr>
                <w:rFonts w:eastAsia="Times New Roman" w:cstheme="minorHAnsi"/>
                <w:color w:val="000000"/>
              </w:rPr>
              <w:t xml:space="preserve">, </w:t>
            </w:r>
            <w:r>
              <w:rPr>
                <w:rFonts w:eastAsia="Times New Roman" w:cstheme="minorHAnsi"/>
                <w:color w:val="000000"/>
              </w:rPr>
              <w:t xml:space="preserve">kurie atitinka nurodytus </w:t>
            </w:r>
            <w:r w:rsidR="00B0614C">
              <w:rPr>
                <w:rFonts w:eastAsia="Times New Roman" w:cstheme="minorHAnsi"/>
                <w:color w:val="000000"/>
              </w:rPr>
              <w:t xml:space="preserve">3.2 p. </w:t>
            </w:r>
            <w:r>
              <w:rPr>
                <w:rFonts w:eastAsia="Times New Roman" w:cstheme="minorHAnsi"/>
                <w:color w:val="000000"/>
              </w:rPr>
              <w:t xml:space="preserve">kvalifikacijos  reikalavimus, ir </w:t>
            </w:r>
            <w:r w:rsidRPr="007A5D16">
              <w:rPr>
                <w:rFonts w:eastAsia="Times New Roman" w:cstheme="minorHAnsi"/>
                <w:color w:val="000000"/>
              </w:rPr>
              <w:t xml:space="preserve">kuriais </w:t>
            </w:r>
            <w:r>
              <w:rPr>
                <w:rFonts w:eastAsia="Times New Roman" w:cstheme="minorHAnsi"/>
                <w:color w:val="000000"/>
              </w:rPr>
              <w:t xml:space="preserve">melioracijos </w:t>
            </w:r>
            <w:r w:rsidRPr="007A5D16">
              <w:rPr>
                <w:rFonts w:eastAsia="Times New Roman" w:cstheme="minorHAnsi"/>
                <w:color w:val="000000"/>
              </w:rPr>
              <w:t xml:space="preserve">statinio statybos darbų vadovas nesiremia grįsdamas </w:t>
            </w:r>
            <w:r w:rsidR="00B0614C">
              <w:rPr>
                <w:rFonts w:eastAsia="Times New Roman" w:cstheme="minorHAnsi"/>
                <w:color w:val="000000"/>
              </w:rPr>
              <w:t xml:space="preserve">3.2 p. </w:t>
            </w:r>
            <w:r w:rsidRPr="007A5D16">
              <w:rPr>
                <w:rFonts w:eastAsia="Times New Roman" w:cstheme="minorHAnsi"/>
                <w:color w:val="000000"/>
              </w:rPr>
              <w:t>kvalifikacijos</w:t>
            </w:r>
            <w:r>
              <w:rPr>
                <w:rFonts w:eastAsia="Times New Roman" w:cstheme="minorHAnsi"/>
                <w:color w:val="000000"/>
              </w:rPr>
              <w:t xml:space="preserve"> </w:t>
            </w:r>
            <w:r w:rsidRPr="007A5D16">
              <w:rPr>
                <w:rFonts w:eastAsia="Times New Roman" w:cstheme="minorHAnsi"/>
                <w:color w:val="000000"/>
              </w:rPr>
              <w:t>reikalavimus, skaičius</w:t>
            </w:r>
            <w:r>
              <w:rPr>
                <w:rFonts w:eastAsia="Times New Roman" w:cstheme="minorHAnsi"/>
                <w:color w:val="000000"/>
              </w:rPr>
              <w:t xml:space="preserve">. </w:t>
            </w:r>
            <w:r w:rsidRPr="007A5D16">
              <w:rPr>
                <w:rFonts w:eastAsia="Times New Roman" w:cstheme="minorHAnsi"/>
                <w:color w:val="000000"/>
              </w:rPr>
              <w:t xml:space="preserve">Vertinama tik 1 (vieno) </w:t>
            </w:r>
            <w:r>
              <w:rPr>
                <w:rFonts w:eastAsia="Times New Roman" w:cstheme="minorHAnsi"/>
                <w:color w:val="000000"/>
              </w:rPr>
              <w:t xml:space="preserve">melioracijos </w:t>
            </w:r>
            <w:r w:rsidRPr="007A5D16">
              <w:rPr>
                <w:rFonts w:eastAsia="Times New Roman" w:cstheme="minorHAnsi"/>
                <w:color w:val="000000"/>
              </w:rPr>
              <w:t>statinio statybos vadovo, dirbsiančio prie sutarties, patirtis</w:t>
            </w:r>
            <w:r>
              <w:rPr>
                <w:rFonts w:eastAsia="Times New Roman" w:cstheme="minorHAnsi"/>
                <w:color w:val="000000"/>
              </w:rPr>
              <w:t>. T</w:t>
            </w:r>
            <w:r w:rsidRPr="007A5D16">
              <w:rPr>
                <w:rFonts w:eastAsia="Times New Roman" w:cstheme="minorHAnsi"/>
                <w:color w:val="000000"/>
              </w:rPr>
              <w:t>iekėjui pasiūlius daugiau kaip vieną</w:t>
            </w:r>
            <w:r>
              <w:rPr>
                <w:rFonts w:eastAsia="Times New Roman" w:cstheme="minorHAnsi"/>
                <w:color w:val="000000"/>
              </w:rPr>
              <w:t xml:space="preserve"> </w:t>
            </w:r>
            <w:r w:rsidR="00B0614C">
              <w:rPr>
                <w:rFonts w:eastAsia="Times New Roman" w:cstheme="minorHAnsi"/>
                <w:color w:val="000000"/>
              </w:rPr>
              <w:t xml:space="preserve">melioracijos </w:t>
            </w:r>
            <w:r w:rsidRPr="007A5D16">
              <w:rPr>
                <w:rFonts w:eastAsia="Times New Roman" w:cstheme="minorHAnsi"/>
                <w:color w:val="000000"/>
              </w:rPr>
              <w:t>statinio statybos vadovą</w:t>
            </w:r>
            <w:r>
              <w:rPr>
                <w:rFonts w:eastAsia="Times New Roman" w:cstheme="minorHAnsi"/>
                <w:color w:val="000000"/>
              </w:rPr>
              <w:t>, o</w:t>
            </w:r>
            <w:r w:rsidRPr="007A5D16">
              <w:rPr>
                <w:rFonts w:eastAsia="Times New Roman" w:cstheme="minorHAnsi"/>
                <w:color w:val="000000"/>
              </w:rPr>
              <w:t>bjektų skaičius nesumuojamas</w:t>
            </w:r>
            <w:r>
              <w:rPr>
                <w:rFonts w:eastAsia="Times New Roman" w:cstheme="minorHAnsi"/>
                <w:color w:val="000000"/>
              </w:rPr>
              <w:t>. T</w:t>
            </w:r>
            <w:r w:rsidRPr="007A5D16">
              <w:rPr>
                <w:rFonts w:eastAsia="Times New Roman" w:cstheme="minorHAnsi"/>
                <w:color w:val="000000"/>
              </w:rPr>
              <w:t>iekėjas pats turi pasirinkti ir nurodyti</w:t>
            </w:r>
            <w:r>
              <w:rPr>
                <w:rFonts w:eastAsia="Times New Roman" w:cstheme="minorHAnsi"/>
                <w:color w:val="000000"/>
              </w:rPr>
              <w:t xml:space="preserve"> </w:t>
            </w:r>
            <w:r w:rsidRPr="007A5D16">
              <w:rPr>
                <w:rFonts w:eastAsia="Times New Roman" w:cstheme="minorHAnsi"/>
                <w:color w:val="000000"/>
              </w:rPr>
              <w:t>konkretų specialistą, kurio patirtį pirkimo vykdytojas turi vertinti</w:t>
            </w:r>
            <w:r>
              <w:rPr>
                <w:rFonts w:eastAsia="Times New Roman" w:cstheme="minorHAnsi"/>
                <w:color w:val="000000"/>
              </w:rPr>
              <w:t>.</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2A370F4B" w14:textId="77777777" w:rsidR="00C569C2" w:rsidRPr="00226DB4" w:rsidRDefault="00C569C2" w:rsidP="008E3139">
            <w:pPr>
              <w:suppressAutoHyphens/>
              <w:spacing w:after="0" w:line="240" w:lineRule="auto"/>
              <w:ind w:firstLine="34"/>
              <w:jc w:val="both"/>
              <w:rPr>
                <w:rFonts w:eastAsia="Times New Roman" w:cstheme="minorHAnsi"/>
                <w:color w:val="000000"/>
                <w:lang w:val="en-US"/>
              </w:rPr>
            </w:pPr>
            <w:r>
              <w:rPr>
                <w:rFonts w:eastAsia="Times New Roman" w:cstheme="minorHAnsi"/>
                <w:color w:val="000000"/>
              </w:rPr>
              <w:t>Y2</w:t>
            </w:r>
            <w:r>
              <w:rPr>
                <w:rFonts w:eastAsia="Times New Roman" w:cstheme="minorHAnsi"/>
                <w:color w:val="000000"/>
                <w:lang w:val="en-US"/>
              </w:rPr>
              <w:t>=3</w:t>
            </w:r>
          </w:p>
        </w:tc>
      </w:tr>
      <w:tr w:rsidR="00C569C2" w:rsidRPr="00BD4888" w14:paraId="69F4B554" w14:textId="77777777" w:rsidTr="008E3139">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7F2146D9" w14:textId="77777777" w:rsidR="00C569C2" w:rsidRPr="00BD4888" w:rsidRDefault="00C569C2" w:rsidP="008E3139">
            <w:pPr>
              <w:suppressAutoHyphens/>
              <w:spacing w:after="0" w:line="240" w:lineRule="auto"/>
              <w:ind w:firstLine="34"/>
              <w:jc w:val="both"/>
              <w:rPr>
                <w:rFonts w:eastAsia="Times New Roman" w:cstheme="minorHAnsi"/>
                <w:b/>
                <w:bCs/>
                <w:color w:val="000000"/>
              </w:rPr>
            </w:pPr>
            <w:bookmarkStart w:id="75" w:name="_Hlk53573013"/>
            <w:r w:rsidRPr="00BD4888">
              <w:rPr>
                <w:rFonts w:eastAsia="Times New Roman" w:cstheme="minorHAnsi"/>
                <w:b/>
                <w:bCs/>
                <w:color w:val="000000"/>
              </w:rPr>
              <w:t xml:space="preserve">Ketvirtas kriterijus: </w:t>
            </w:r>
            <w:r w:rsidRPr="00226DB4">
              <w:rPr>
                <w:rFonts w:eastAsia="Times New Roman" w:cstheme="minorHAnsi"/>
                <w:b/>
                <w:bCs/>
                <w:color w:val="000000"/>
              </w:rPr>
              <w:t xml:space="preserve">Alkoholio kontrolės darbe sistema </w:t>
            </w:r>
            <w:r w:rsidRPr="00BD4888">
              <w:rPr>
                <w:rFonts w:eastAsia="Times New Roman" w:cstheme="minorHAnsi"/>
                <w:b/>
                <w:bCs/>
                <w:color w:val="000000"/>
              </w:rPr>
              <w:t>(T</w:t>
            </w:r>
            <w:r>
              <w:rPr>
                <w:rFonts w:eastAsia="Times New Roman" w:cstheme="minorHAnsi"/>
                <w:b/>
                <w:bCs/>
                <w:color w:val="000000"/>
              </w:rPr>
              <w:t>3</w:t>
            </w:r>
            <w:r w:rsidRPr="00BD4888">
              <w:rPr>
                <w:rFonts w:eastAsia="Times New Roman" w:cstheme="minorHAnsi"/>
                <w:b/>
                <w:bCs/>
                <w:color w:val="000000"/>
              </w:rPr>
              <w:t>)</w:t>
            </w:r>
            <w:bookmarkEnd w:id="75"/>
          </w:p>
          <w:p w14:paraId="3AA7E147" w14:textId="2BD5624D" w:rsidR="00C569C2" w:rsidRPr="00226DB4" w:rsidRDefault="00C569C2" w:rsidP="008E3139">
            <w:pPr>
              <w:tabs>
                <w:tab w:val="left" w:pos="1178"/>
              </w:tabs>
              <w:spacing w:after="0" w:line="240" w:lineRule="auto"/>
              <w:jc w:val="both"/>
              <w:rPr>
                <w:rFonts w:eastAsia="Times New Roman" w:cstheme="minorHAnsi"/>
                <w:color w:val="000000"/>
              </w:rPr>
            </w:pPr>
            <w:r w:rsidRPr="00226DB4">
              <w:rPr>
                <w:rFonts w:eastAsia="Times New Roman" w:cstheme="minorHAnsi"/>
                <w:color w:val="000000"/>
              </w:rPr>
              <w:t xml:space="preserve">Tiekėjas įsipareigoja nuo statybos darbų pradžios </w:t>
            </w:r>
            <w:r>
              <w:rPr>
                <w:rFonts w:eastAsia="Times New Roman" w:cstheme="minorHAnsi"/>
                <w:color w:val="000000"/>
              </w:rPr>
              <w:t xml:space="preserve">iki jų  užbaigimo </w:t>
            </w:r>
            <w:r w:rsidRPr="00226DB4">
              <w:rPr>
                <w:rFonts w:eastAsia="Times New Roman" w:cstheme="minorHAnsi"/>
                <w:color w:val="000000"/>
              </w:rPr>
              <w:t xml:space="preserve">taikyti </w:t>
            </w:r>
            <w:r w:rsidR="00B0614C">
              <w:rPr>
                <w:rFonts w:eastAsia="Times New Roman" w:cstheme="minorHAnsi"/>
                <w:color w:val="000000"/>
              </w:rPr>
              <w:t xml:space="preserve">darbuotojų </w:t>
            </w:r>
            <w:r w:rsidRPr="00226DB4">
              <w:rPr>
                <w:rFonts w:eastAsia="Times New Roman" w:cstheme="minorHAnsi"/>
                <w:color w:val="000000"/>
              </w:rPr>
              <w:t>alkoholio kontrolės darbe sistemą:</w:t>
            </w:r>
          </w:p>
          <w:p w14:paraId="557A30BE" w14:textId="77777777" w:rsidR="00C569C2" w:rsidRPr="00226DB4" w:rsidRDefault="00C569C2" w:rsidP="008E3139">
            <w:pPr>
              <w:tabs>
                <w:tab w:val="left" w:pos="1178"/>
              </w:tabs>
              <w:spacing w:after="0" w:line="240" w:lineRule="auto"/>
              <w:jc w:val="both"/>
              <w:rPr>
                <w:rFonts w:eastAsia="Times New Roman" w:cstheme="minorHAnsi"/>
                <w:color w:val="000000"/>
              </w:rPr>
            </w:pPr>
            <w:r w:rsidRPr="00226DB4">
              <w:rPr>
                <w:rFonts w:eastAsia="Times New Roman" w:cstheme="minorHAnsi"/>
                <w:color w:val="000000"/>
              </w:rPr>
              <w:t xml:space="preserve">- tikrinti ir registruoti į statybvietę įeinančių </w:t>
            </w:r>
            <w:r>
              <w:rPr>
                <w:rFonts w:eastAsia="Times New Roman" w:cstheme="minorHAnsi"/>
                <w:color w:val="000000"/>
              </w:rPr>
              <w:t>statybos darbus atliksiančių asmenų</w:t>
            </w:r>
            <w:r w:rsidRPr="00226DB4">
              <w:rPr>
                <w:rFonts w:eastAsia="Times New Roman" w:cstheme="minorHAnsi"/>
                <w:color w:val="000000"/>
              </w:rPr>
              <w:t xml:space="preserve"> blaivumą naudojant galiojančią metrologinę patikrą turintį alkoholio detektorių.</w:t>
            </w:r>
          </w:p>
          <w:p w14:paraId="4BACBB98" w14:textId="77777777" w:rsidR="00C569C2" w:rsidRPr="00BD4888" w:rsidRDefault="00C569C2" w:rsidP="008E3139">
            <w:pPr>
              <w:tabs>
                <w:tab w:val="left" w:pos="1178"/>
              </w:tabs>
              <w:spacing w:after="0" w:line="240" w:lineRule="auto"/>
              <w:jc w:val="both"/>
              <w:rPr>
                <w:rFonts w:eastAsia="Times New Roman" w:cstheme="minorHAnsi"/>
                <w:color w:val="000000"/>
              </w:rPr>
            </w:pPr>
            <w:r w:rsidRPr="00BD4888">
              <w:rPr>
                <w:rFonts w:eastAsia="Times New Roman" w:cstheme="minorHAnsi"/>
                <w:color w:val="000000"/>
              </w:rPr>
              <w:t xml:space="preserve">Už </w:t>
            </w:r>
            <w:r>
              <w:rPr>
                <w:rFonts w:eastAsia="Times New Roman" w:cstheme="minorHAnsi"/>
                <w:color w:val="000000"/>
              </w:rPr>
              <w:t>a</w:t>
            </w:r>
            <w:r w:rsidRPr="00226DB4">
              <w:rPr>
                <w:rFonts w:eastAsia="Times New Roman" w:cstheme="minorHAnsi"/>
                <w:color w:val="000000"/>
              </w:rPr>
              <w:t>lkoholio kontrolės darbe sistemos</w:t>
            </w:r>
            <w:r w:rsidRPr="00226DB4">
              <w:rPr>
                <w:rFonts w:eastAsia="Times New Roman" w:cstheme="minorHAnsi"/>
                <w:b/>
                <w:bCs/>
                <w:color w:val="000000"/>
              </w:rPr>
              <w:t xml:space="preserve"> </w:t>
            </w:r>
            <w:r w:rsidRPr="00BD4888">
              <w:rPr>
                <w:rFonts w:eastAsia="Times New Roman" w:cstheme="minorHAnsi"/>
                <w:color w:val="000000"/>
              </w:rPr>
              <w:t xml:space="preserve">taikymą pasiūlymui suteikiami 5 balai. </w:t>
            </w:r>
          </w:p>
          <w:p w14:paraId="3CA59681" w14:textId="7E5BAE9E" w:rsidR="00C569C2" w:rsidRDefault="00C569C2" w:rsidP="008E3139">
            <w:pPr>
              <w:tabs>
                <w:tab w:val="left" w:pos="1178"/>
              </w:tabs>
              <w:spacing w:after="0" w:line="240" w:lineRule="auto"/>
              <w:jc w:val="both"/>
              <w:rPr>
                <w:rFonts w:eastAsia="Times New Roman" w:cstheme="minorHAnsi"/>
                <w:color w:val="0070C0"/>
                <w:u w:val="single"/>
              </w:rPr>
            </w:pPr>
            <w:r w:rsidRPr="00BD4888">
              <w:rPr>
                <w:rFonts w:eastAsia="Times New Roman" w:cstheme="minorHAnsi"/>
                <w:b/>
                <w:bCs/>
                <w:color w:val="000000"/>
              </w:rPr>
              <w:t>Kartu su pasiūlymu pateikiama</w:t>
            </w:r>
            <w:r w:rsidRPr="00BD4888">
              <w:rPr>
                <w:rFonts w:eastAsia="Times New Roman" w:cstheme="minorHAnsi"/>
                <w:color w:val="000000"/>
              </w:rPr>
              <w:t xml:space="preserve">: </w:t>
            </w:r>
            <w:r w:rsidRPr="00BD4888">
              <w:rPr>
                <w:rFonts w:eastAsia="Times New Roman" w:cstheme="minorHAnsi"/>
                <w:color w:val="000000"/>
                <w:u w:val="single"/>
              </w:rPr>
              <w:t>a) laisvos formos aprašymas b) užpildyt</w:t>
            </w:r>
            <w:r w:rsidR="001A3540">
              <w:rPr>
                <w:rFonts w:eastAsia="Times New Roman" w:cstheme="minorHAnsi"/>
                <w:color w:val="000000"/>
                <w:u w:val="single"/>
              </w:rPr>
              <w:t xml:space="preserve">ą </w:t>
            </w:r>
            <w:r w:rsidR="001A3540" w:rsidRPr="001A3540">
              <w:rPr>
                <w:rFonts w:eastAsia="Times New Roman" w:cstheme="minorHAnsi"/>
                <w:color w:val="0070C0"/>
                <w:u w:val="single"/>
              </w:rPr>
              <w:t>14 priedą</w:t>
            </w:r>
            <w:r w:rsidRPr="001A3540">
              <w:rPr>
                <w:rFonts w:eastAsia="Times New Roman" w:cstheme="minorHAnsi"/>
                <w:color w:val="0070C0"/>
                <w:u w:val="single"/>
              </w:rPr>
              <w:t xml:space="preserve"> </w:t>
            </w:r>
            <w:r w:rsidRPr="00BD4888">
              <w:rPr>
                <w:rFonts w:eastAsia="Times New Roman" w:cstheme="minorHAnsi"/>
                <w:color w:val="0070C0"/>
                <w:u w:val="single"/>
              </w:rPr>
              <w:t>„</w:t>
            </w:r>
            <w:r>
              <w:rPr>
                <w:rFonts w:eastAsia="Times New Roman" w:cstheme="minorHAnsi"/>
                <w:color w:val="0070C0"/>
                <w:u w:val="single"/>
              </w:rPr>
              <w:t xml:space="preserve">Alkoholio kontrolės </w:t>
            </w:r>
            <w:r w:rsidR="00F10766">
              <w:rPr>
                <w:rFonts w:eastAsia="Times New Roman" w:cstheme="minorHAnsi"/>
                <w:color w:val="0070C0"/>
                <w:u w:val="single"/>
              </w:rPr>
              <w:t xml:space="preserve">sistemos </w:t>
            </w:r>
            <w:r>
              <w:rPr>
                <w:rFonts w:eastAsia="Times New Roman" w:cstheme="minorHAnsi"/>
                <w:color w:val="0070C0"/>
                <w:u w:val="single"/>
              </w:rPr>
              <w:t>taikymo</w:t>
            </w:r>
            <w:r w:rsidRPr="00BD4888">
              <w:rPr>
                <w:rFonts w:eastAsia="Times New Roman" w:cstheme="minorHAnsi"/>
                <w:color w:val="0070C0"/>
                <w:u w:val="single"/>
              </w:rPr>
              <w:t xml:space="preserve"> deklaracija“.</w:t>
            </w:r>
          </w:p>
          <w:p w14:paraId="378B9600" w14:textId="77777777" w:rsidR="00C569C2" w:rsidRPr="00BD4888" w:rsidRDefault="00C569C2" w:rsidP="008E3139">
            <w:pPr>
              <w:tabs>
                <w:tab w:val="left" w:pos="1178"/>
              </w:tabs>
              <w:spacing w:after="0" w:line="240" w:lineRule="auto"/>
              <w:jc w:val="both"/>
              <w:rPr>
                <w:rFonts w:eastAsia="Times New Roman" w:cstheme="minorHAnsi"/>
                <w:color w:val="000000"/>
              </w:rPr>
            </w:pPr>
            <w:r w:rsidRPr="00043D27">
              <w:rPr>
                <w:rFonts w:eastAsia="Times New Roman" w:cstheme="minorHAnsi"/>
                <w:color w:val="000000"/>
              </w:rPr>
              <w:t xml:space="preserve">Tiekėjas kartu su pasiūlymu turi pateikti laisvos formos aprašymą, parodantį, kaip tiekėjas vykdys </w:t>
            </w:r>
            <w:r>
              <w:rPr>
                <w:rFonts w:eastAsia="Times New Roman" w:cstheme="minorHAnsi"/>
                <w:color w:val="000000"/>
              </w:rPr>
              <w:t>alkoholio kontrolės sistemą</w:t>
            </w:r>
            <w:r w:rsidRPr="00043D27">
              <w:rPr>
                <w:rFonts w:eastAsia="Times New Roman" w:cstheme="minorHAnsi"/>
                <w:color w:val="000000"/>
              </w:rPr>
              <w:t xml:space="preserve">, įskaitant </w:t>
            </w:r>
            <w:r>
              <w:rPr>
                <w:rFonts w:eastAsia="Times New Roman" w:cstheme="minorHAnsi"/>
                <w:color w:val="000000"/>
              </w:rPr>
              <w:t>darbuotojų</w:t>
            </w:r>
            <w:r w:rsidRPr="00043D27">
              <w:rPr>
                <w:rFonts w:eastAsia="Times New Roman" w:cstheme="minorHAnsi"/>
                <w:color w:val="000000"/>
              </w:rPr>
              <w:t xml:space="preserve"> </w:t>
            </w:r>
            <w:r>
              <w:rPr>
                <w:rFonts w:eastAsia="Times New Roman" w:cstheme="minorHAnsi"/>
                <w:color w:val="000000"/>
              </w:rPr>
              <w:t xml:space="preserve">patikrinimą, </w:t>
            </w:r>
            <w:r w:rsidRPr="00043D27">
              <w:rPr>
                <w:rFonts w:eastAsia="Times New Roman" w:cstheme="minorHAnsi"/>
                <w:color w:val="000000"/>
              </w:rPr>
              <w:t>patekim</w:t>
            </w:r>
            <w:r>
              <w:rPr>
                <w:rFonts w:eastAsia="Times New Roman" w:cstheme="minorHAnsi"/>
                <w:color w:val="000000"/>
              </w:rPr>
              <w:t>ą</w:t>
            </w:r>
            <w:r w:rsidRPr="00043D27">
              <w:rPr>
                <w:rFonts w:eastAsia="Times New Roman" w:cstheme="minorHAnsi"/>
                <w:color w:val="000000"/>
              </w:rPr>
              <w:t xml:space="preserve"> į statybos aikštelę ir išėjim</w:t>
            </w:r>
            <w:r>
              <w:rPr>
                <w:rFonts w:eastAsia="Times New Roman" w:cstheme="minorHAnsi"/>
                <w:color w:val="000000"/>
              </w:rPr>
              <w:t>ą</w:t>
            </w:r>
            <w:r w:rsidRPr="00043D27">
              <w:rPr>
                <w:rFonts w:eastAsia="Times New Roman" w:cstheme="minorHAnsi"/>
                <w:color w:val="000000"/>
              </w:rPr>
              <w:t xml:space="preserve"> iš jos. </w:t>
            </w:r>
            <w:r>
              <w:rPr>
                <w:rFonts w:eastAsia="Times New Roman" w:cstheme="minorHAnsi"/>
                <w:color w:val="000000"/>
              </w:rPr>
              <w:t>Alkoholio kontrolė sistemos taikymo</w:t>
            </w:r>
            <w:r w:rsidRPr="00043D27">
              <w:rPr>
                <w:rFonts w:eastAsia="Times New Roman" w:cstheme="minorHAnsi"/>
                <w:color w:val="000000"/>
              </w:rPr>
              <w:t xml:space="preserve">  aprašyme turi būti nurodoma, kokiomis pasitelktomis </w:t>
            </w:r>
            <w:r>
              <w:rPr>
                <w:rFonts w:eastAsia="Times New Roman" w:cstheme="minorHAnsi"/>
                <w:color w:val="000000"/>
              </w:rPr>
              <w:t xml:space="preserve">techninėmis </w:t>
            </w:r>
            <w:r w:rsidRPr="00043D27">
              <w:rPr>
                <w:rFonts w:eastAsia="Times New Roman" w:cstheme="minorHAnsi"/>
                <w:color w:val="000000"/>
              </w:rPr>
              <w:t>priemonėmis,</w:t>
            </w:r>
            <w:r>
              <w:rPr>
                <w:rFonts w:eastAsia="Times New Roman" w:cstheme="minorHAnsi"/>
                <w:color w:val="000000"/>
              </w:rPr>
              <w:t xml:space="preserve"> technine ir </w:t>
            </w:r>
            <w:r w:rsidRPr="00043D27">
              <w:rPr>
                <w:rFonts w:eastAsia="Times New Roman" w:cstheme="minorHAnsi"/>
                <w:color w:val="000000"/>
              </w:rPr>
              <w:t xml:space="preserve"> programine įranga</w:t>
            </w:r>
            <w:r>
              <w:rPr>
                <w:rFonts w:eastAsia="Times New Roman" w:cstheme="minorHAnsi"/>
                <w:color w:val="000000"/>
              </w:rPr>
              <w:t xml:space="preserve"> (jei sistema skaitmenizuota) arba raštu</w:t>
            </w:r>
            <w:r w:rsidRPr="00043D27">
              <w:rPr>
                <w:rFonts w:eastAsia="Times New Roman" w:cstheme="minorHAnsi"/>
                <w:color w:val="000000"/>
              </w:rPr>
              <w:t xml:space="preserve"> bus vykdoma ši </w:t>
            </w:r>
            <w:r>
              <w:rPr>
                <w:rFonts w:eastAsia="Times New Roman" w:cstheme="minorHAnsi"/>
                <w:color w:val="000000"/>
              </w:rPr>
              <w:t>kontrolė</w:t>
            </w:r>
            <w:r w:rsidRPr="00043D27">
              <w:rPr>
                <w:rFonts w:eastAsia="Times New Roman" w:cstheme="minorHAnsi"/>
                <w:color w:val="000000"/>
              </w:rPr>
              <w:t xml:space="preserve">, pateikiamas </w:t>
            </w:r>
            <w:r>
              <w:rPr>
                <w:rFonts w:eastAsia="Times New Roman" w:cstheme="minorHAnsi"/>
                <w:color w:val="000000"/>
              </w:rPr>
              <w:t>kontrolės</w:t>
            </w:r>
            <w:r w:rsidRPr="00043D27">
              <w:rPr>
                <w:rFonts w:eastAsia="Times New Roman" w:cstheme="minorHAnsi"/>
                <w:color w:val="000000"/>
              </w:rPr>
              <w:t xml:space="preserve"> algoritmas (veiksmų seka), </w:t>
            </w:r>
            <w:r>
              <w:rPr>
                <w:rFonts w:eastAsia="Times New Roman" w:cstheme="minorHAnsi"/>
                <w:color w:val="000000"/>
              </w:rPr>
              <w:t xml:space="preserve">veikimo principas, </w:t>
            </w:r>
            <w:r w:rsidRPr="00043D27">
              <w:rPr>
                <w:rFonts w:eastAsia="Times New Roman" w:cstheme="minorHAnsi"/>
                <w:color w:val="000000"/>
              </w:rPr>
              <w:t xml:space="preserve">kaip užtikrinamas jos tikslumas, patikimumas ir kaip šios </w:t>
            </w:r>
            <w:r>
              <w:rPr>
                <w:rFonts w:eastAsia="Times New Roman" w:cstheme="minorHAnsi"/>
                <w:color w:val="000000"/>
              </w:rPr>
              <w:t>kontrolės</w:t>
            </w:r>
            <w:r w:rsidRPr="00043D27">
              <w:rPr>
                <w:rFonts w:eastAsia="Times New Roman" w:cstheme="minorHAnsi"/>
                <w:color w:val="000000"/>
              </w:rPr>
              <w:t xml:space="preserve"> duomenys bus teikiami pirkimo vykdytojui ar, pareikalavus, ūkio subjektų veiklos priežiūrą vykdančioms institucijoms.</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01064E41" w14:textId="77777777" w:rsidR="00C569C2" w:rsidRPr="00BD4888" w:rsidRDefault="00C569C2" w:rsidP="008E3139">
            <w:pPr>
              <w:suppressAutoHyphens/>
              <w:spacing w:after="0" w:line="240" w:lineRule="auto"/>
              <w:ind w:firstLine="34"/>
              <w:jc w:val="both"/>
              <w:rPr>
                <w:rFonts w:eastAsia="Times New Roman" w:cstheme="minorHAnsi"/>
                <w:color w:val="000000"/>
              </w:rPr>
            </w:pPr>
            <w:r w:rsidRPr="00BD4888">
              <w:rPr>
                <w:rFonts w:eastAsia="Times New Roman" w:cstheme="minorHAnsi"/>
                <w:color w:val="000000"/>
              </w:rPr>
              <w:t>Y</w:t>
            </w:r>
            <w:r>
              <w:rPr>
                <w:rFonts w:eastAsia="Times New Roman" w:cstheme="minorHAnsi"/>
                <w:color w:val="000000"/>
              </w:rPr>
              <w:t>3</w:t>
            </w:r>
            <w:r w:rsidRPr="00BD4888">
              <w:rPr>
                <w:rFonts w:eastAsia="Times New Roman" w:cstheme="minorHAnsi"/>
                <w:color w:val="000000"/>
              </w:rPr>
              <w:t>= 5</w:t>
            </w:r>
          </w:p>
        </w:tc>
      </w:tr>
    </w:tbl>
    <w:p w14:paraId="6BDD4DAD" w14:textId="77777777" w:rsidR="00C569C2" w:rsidRPr="00BD4888" w:rsidRDefault="00C569C2" w:rsidP="00C569C2">
      <w:pPr>
        <w:tabs>
          <w:tab w:val="left" w:pos="567"/>
        </w:tabs>
        <w:suppressAutoHyphens/>
        <w:spacing w:after="0" w:line="240" w:lineRule="auto"/>
        <w:jc w:val="both"/>
        <w:rPr>
          <w:rFonts w:eastAsia="Times New Roman" w:cstheme="minorHAnsi"/>
          <w:color w:val="000000"/>
        </w:rPr>
      </w:pPr>
    </w:p>
    <w:p w14:paraId="23F9DC50" w14:textId="77777777" w:rsidR="00C569C2" w:rsidRPr="00BD4888" w:rsidRDefault="00C569C2" w:rsidP="00C569C2">
      <w:pPr>
        <w:tabs>
          <w:tab w:val="left" w:pos="567"/>
          <w:tab w:val="left" w:pos="993"/>
        </w:tabs>
        <w:suppressAutoHyphens/>
        <w:spacing w:before="120" w:after="0" w:line="240" w:lineRule="auto"/>
        <w:ind w:left="142"/>
        <w:jc w:val="both"/>
        <w:rPr>
          <w:rFonts w:eastAsia="Times New Roman" w:cstheme="minorHAnsi"/>
          <w:color w:val="000000"/>
        </w:rPr>
      </w:pPr>
      <w:r w:rsidRPr="00BD4888">
        <w:rPr>
          <w:rFonts w:eastAsia="Times New Roman" w:cstheme="minorHAnsi"/>
          <w:color w:val="000000"/>
        </w:rPr>
        <w:t>3. Ekonominis naudingumas (S) apskaičiuojamas sudedant tiekėjo pasiūlymo kainos C ir kitų kriterijų (T) balus:</w:t>
      </w:r>
    </w:p>
    <w:p w14:paraId="4385A348" w14:textId="77777777" w:rsidR="00C569C2" w:rsidRPr="00BD4888" w:rsidRDefault="00C569C2" w:rsidP="00C569C2">
      <w:pPr>
        <w:tabs>
          <w:tab w:val="left" w:pos="142"/>
          <w:tab w:val="left" w:pos="567"/>
          <w:tab w:val="left" w:pos="993"/>
        </w:tabs>
        <w:suppressAutoHyphens/>
        <w:spacing w:before="120" w:after="0" w:line="240" w:lineRule="auto"/>
        <w:jc w:val="center"/>
        <w:rPr>
          <w:rFonts w:eastAsia="Times New Roman" w:cstheme="minorHAnsi"/>
          <w:color w:val="000000"/>
        </w:rPr>
      </w:pPr>
      <w:r w:rsidRPr="00BD4888">
        <w:rPr>
          <w:rFonts w:eastAsia="Times New Roman" w:cstheme="minorHAnsi"/>
          <w:noProof/>
          <w:color w:val="000000"/>
        </w:rPr>
        <w:drawing>
          <wp:inline distT="0" distB="0" distL="0" distR="0" wp14:anchorId="17AF47AB" wp14:editId="3A5D3274">
            <wp:extent cx="906780" cy="228600"/>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6780" cy="228600"/>
                    </a:xfrm>
                    <a:prstGeom prst="rect">
                      <a:avLst/>
                    </a:prstGeom>
                    <a:noFill/>
                    <a:ln>
                      <a:noFill/>
                    </a:ln>
                  </pic:spPr>
                </pic:pic>
              </a:graphicData>
            </a:graphic>
          </wp:inline>
        </w:drawing>
      </w:r>
    </w:p>
    <w:p w14:paraId="78D5E02A" w14:textId="77777777" w:rsidR="00C569C2" w:rsidRPr="00BD4888" w:rsidRDefault="00C569C2" w:rsidP="00C569C2">
      <w:pPr>
        <w:tabs>
          <w:tab w:val="left" w:pos="142"/>
          <w:tab w:val="left" w:pos="567"/>
          <w:tab w:val="left" w:pos="993"/>
        </w:tabs>
        <w:suppressAutoHyphens/>
        <w:spacing w:before="120" w:after="0" w:line="240" w:lineRule="auto"/>
        <w:jc w:val="both"/>
        <w:rPr>
          <w:rFonts w:eastAsia="Times New Roman" w:cstheme="minorHAnsi"/>
          <w:color w:val="000000"/>
        </w:rPr>
      </w:pPr>
      <w:r w:rsidRPr="00BD4888">
        <w:rPr>
          <w:rFonts w:eastAsia="Times New Roman" w:cstheme="minorHAnsi"/>
          <w:color w:val="000000"/>
        </w:rPr>
        <w:t>4. Pasiūlymo kainos (C) balai apskaičiuojami mažiausios pasiūlytos kainos (Cmin) ir vertinamo pasiūlymo kainos (Cp) santykį padauginant iš kainos lyginamojo svorio (X):</w:t>
      </w:r>
    </w:p>
    <w:p w14:paraId="40059163" w14:textId="77777777" w:rsidR="00C569C2" w:rsidRPr="00BD4888" w:rsidRDefault="00C569C2" w:rsidP="00C569C2">
      <w:pPr>
        <w:tabs>
          <w:tab w:val="left" w:pos="142"/>
          <w:tab w:val="left" w:pos="567"/>
          <w:tab w:val="left" w:pos="993"/>
        </w:tabs>
        <w:suppressAutoHyphens/>
        <w:spacing w:before="120" w:after="0" w:line="240" w:lineRule="auto"/>
        <w:jc w:val="center"/>
        <w:rPr>
          <w:rFonts w:eastAsia="Times New Roman" w:cstheme="minorHAnsi"/>
          <w:color w:val="000000"/>
        </w:rPr>
      </w:pPr>
      <w:r w:rsidRPr="00BD4888">
        <w:rPr>
          <w:rFonts w:eastAsia="Times New Roman" w:cstheme="minorHAnsi"/>
          <w:noProof/>
          <w:color w:val="000000"/>
        </w:rPr>
        <w:drawing>
          <wp:inline distT="0" distB="0" distL="0" distR="0" wp14:anchorId="246562FC" wp14:editId="60932507">
            <wp:extent cx="830580"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0580" cy="464820"/>
                    </a:xfrm>
                    <a:prstGeom prst="rect">
                      <a:avLst/>
                    </a:prstGeom>
                    <a:noFill/>
                    <a:ln>
                      <a:noFill/>
                    </a:ln>
                  </pic:spPr>
                </pic:pic>
              </a:graphicData>
            </a:graphic>
          </wp:inline>
        </w:drawing>
      </w:r>
    </w:p>
    <w:p w14:paraId="30A74C9F" w14:textId="77777777" w:rsidR="00C569C2" w:rsidRPr="00BD4888" w:rsidRDefault="00C569C2" w:rsidP="00C569C2">
      <w:pPr>
        <w:tabs>
          <w:tab w:val="left" w:pos="142"/>
          <w:tab w:val="left" w:pos="567"/>
          <w:tab w:val="left" w:pos="993"/>
        </w:tabs>
        <w:suppressAutoHyphens/>
        <w:spacing w:before="120" w:after="0" w:line="240" w:lineRule="auto"/>
        <w:jc w:val="both"/>
        <w:rPr>
          <w:rFonts w:eastAsia="Times New Roman" w:cstheme="minorHAnsi"/>
          <w:color w:val="000000"/>
        </w:rPr>
      </w:pPr>
      <w:r w:rsidRPr="00BD4888">
        <w:rPr>
          <w:rFonts w:eastAsia="Times New Roman" w:cstheme="minorHAnsi"/>
          <w:color w:val="000000"/>
        </w:rPr>
        <w:t>5. Kriterijų (T) balai apskaičiuojami sudedant atskirų kriterijų (Ti) balus:</w:t>
      </w:r>
    </w:p>
    <w:p w14:paraId="1D333872" w14:textId="77777777" w:rsidR="00C569C2" w:rsidRPr="00BD4888" w:rsidRDefault="00C569C2" w:rsidP="00C569C2">
      <w:pPr>
        <w:tabs>
          <w:tab w:val="left" w:pos="142"/>
          <w:tab w:val="left" w:pos="567"/>
          <w:tab w:val="left" w:pos="993"/>
        </w:tabs>
        <w:suppressAutoHyphens/>
        <w:spacing w:before="120" w:after="0" w:line="240" w:lineRule="auto"/>
        <w:jc w:val="center"/>
        <w:rPr>
          <w:rFonts w:eastAsia="Times New Roman" w:cstheme="minorHAnsi"/>
          <w:color w:val="000000"/>
        </w:rPr>
      </w:pPr>
      <w:r w:rsidRPr="00BD4888">
        <w:rPr>
          <w:rFonts w:eastAsia="Times New Roman" w:cstheme="minorHAnsi"/>
          <w:noProof/>
          <w:color w:val="000000"/>
        </w:rPr>
        <w:drawing>
          <wp:inline distT="0" distB="0" distL="0" distR="0" wp14:anchorId="08006253" wp14:editId="11C8C965">
            <wp:extent cx="609600" cy="35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350520"/>
                    </a:xfrm>
                    <a:prstGeom prst="rect">
                      <a:avLst/>
                    </a:prstGeom>
                    <a:noFill/>
                    <a:ln>
                      <a:noFill/>
                    </a:ln>
                  </pic:spPr>
                </pic:pic>
              </a:graphicData>
            </a:graphic>
          </wp:inline>
        </w:drawing>
      </w:r>
    </w:p>
    <w:p w14:paraId="5109283B" w14:textId="77777777" w:rsidR="00C569C2" w:rsidRPr="00BD4888" w:rsidRDefault="00C569C2" w:rsidP="00C569C2">
      <w:pPr>
        <w:spacing w:line="320" w:lineRule="atLeast"/>
        <w:jc w:val="both"/>
        <w:rPr>
          <w:rFonts w:eastAsia="Times New Roman" w:cstheme="minorHAnsi"/>
          <w:color w:val="000000"/>
        </w:rPr>
      </w:pPr>
      <w:r w:rsidRPr="00BD4888">
        <w:rPr>
          <w:rFonts w:eastAsia="Times New Roman" w:cstheme="minorHAnsi"/>
          <w:color w:val="000000"/>
        </w:rPr>
        <w:t xml:space="preserve">6.  </w:t>
      </w:r>
      <w:r w:rsidRPr="00BD4888">
        <w:rPr>
          <w:rFonts w:eastAsia="Times New Roman" w:cstheme="minorHAnsi"/>
          <w:b/>
          <w:bCs/>
          <w:color w:val="000000"/>
        </w:rPr>
        <w:t>Kriterijaus „Statinio statybos vadovo darbo patirtis (T1)“</w:t>
      </w:r>
      <w:r w:rsidRPr="00BD4888">
        <w:rPr>
          <w:rFonts w:eastAsia="Times New Roman" w:cstheme="minorHAnsi"/>
          <w:color w:val="000000"/>
        </w:rPr>
        <w:t xml:space="preserve"> </w:t>
      </w:r>
    </w:p>
    <w:p w14:paraId="67594FD3" w14:textId="20D5FB99" w:rsidR="00C569C2" w:rsidRPr="00BD4888" w:rsidRDefault="00C569C2" w:rsidP="00C569C2">
      <w:pPr>
        <w:spacing w:line="320" w:lineRule="atLeast"/>
        <w:ind w:firstLine="851"/>
        <w:jc w:val="both"/>
        <w:rPr>
          <w:rFonts w:eastAsia="Times New Roman" w:cstheme="minorHAnsi"/>
          <w:color w:val="000000"/>
        </w:rPr>
      </w:pPr>
      <w:r w:rsidRPr="00BD4888">
        <w:rPr>
          <w:rFonts w:eastAsia="Times New Roman" w:cstheme="minorHAnsi"/>
          <w:color w:val="000000"/>
        </w:rPr>
        <w:lastRenderedPageBreak/>
        <w:t xml:space="preserve">Vertinama tiekėjo siūlomo vadovaujančio specialisto – vieno siūlomo statinio statybos vadovo, turinčio teisę vadovauti statybos darbams statinių kategorijoje: nesudėtingi, neypatingieji  arba ypatingieji statiniai;  </w:t>
      </w:r>
      <w:r w:rsidRPr="00BD4888">
        <w:rPr>
          <w:rFonts w:eastAsia="Times New Roman" w:cstheme="minorHAnsi"/>
          <w:bCs/>
          <w:color w:val="000000"/>
        </w:rPr>
        <w:t>statinių grupėje – inžineriniai statiniai; statinių pogrupis: nuotekų šalinimo tinklai,  įvykdytų objektų (t.y. objektas, kuriame tiekėjo siūlomas asmuo ėjo statinio statybos vadovo pareigas yra užbaigtas- sudarytas</w:t>
      </w:r>
      <w:r w:rsidR="0018185D">
        <w:rPr>
          <w:rFonts w:eastAsia="Times New Roman" w:cstheme="minorHAnsi"/>
          <w:bCs/>
          <w:color w:val="000000"/>
        </w:rPr>
        <w:t xml:space="preserve"> ir pasirašytas</w:t>
      </w:r>
      <w:r w:rsidRPr="00BD4888">
        <w:rPr>
          <w:rFonts w:eastAsia="Times New Roman" w:cstheme="minorHAnsi"/>
          <w:bCs/>
          <w:color w:val="000000"/>
        </w:rPr>
        <w:t xml:space="preserve"> statybos užbaigimo aktas arba sudaryta</w:t>
      </w:r>
      <w:r>
        <w:rPr>
          <w:rFonts w:eastAsia="Times New Roman" w:cstheme="minorHAnsi"/>
          <w:bCs/>
          <w:color w:val="000000"/>
        </w:rPr>
        <w:t xml:space="preserve"> </w:t>
      </w:r>
      <w:r w:rsidRPr="00BD4888">
        <w:rPr>
          <w:rFonts w:eastAsia="Times New Roman" w:cstheme="minorHAnsi"/>
          <w:bCs/>
          <w:color w:val="000000"/>
        </w:rPr>
        <w:t xml:space="preserve">statybos užbaigimo deklaracija ), kai </w:t>
      </w:r>
      <w:r w:rsidRPr="0018185D">
        <w:rPr>
          <w:rFonts w:eastAsia="Times New Roman" w:cstheme="minorHAnsi"/>
          <w:b/>
          <w:color w:val="000000"/>
        </w:rPr>
        <w:t>buitinių</w:t>
      </w:r>
      <w:r>
        <w:rPr>
          <w:rFonts w:eastAsia="Times New Roman" w:cstheme="minorHAnsi"/>
          <w:bCs/>
          <w:color w:val="000000"/>
        </w:rPr>
        <w:t xml:space="preserve"> </w:t>
      </w:r>
      <w:r w:rsidRPr="00BD4888">
        <w:rPr>
          <w:rFonts w:eastAsia="Times New Roman" w:cstheme="minorHAnsi"/>
          <w:bCs/>
          <w:color w:val="000000"/>
        </w:rPr>
        <w:t xml:space="preserve">nuotekų šalinimo tinklų ilgis  buvo ne mažiau </w:t>
      </w:r>
      <w:r w:rsidRPr="00BD4888">
        <w:rPr>
          <w:rFonts w:eastAsia="Times New Roman" w:cstheme="minorHAnsi"/>
          <w:bCs/>
          <w:color w:val="0070C0"/>
        </w:rPr>
        <w:t>1500 m</w:t>
      </w:r>
      <w:r w:rsidRPr="00BD4888">
        <w:rPr>
          <w:rFonts w:eastAsia="Times New Roman" w:cstheme="minorHAnsi"/>
          <w:bCs/>
          <w:color w:val="000000"/>
        </w:rPr>
        <w:t xml:space="preserve">, per paskutinius </w:t>
      </w:r>
      <w:r w:rsidR="0018185D">
        <w:rPr>
          <w:rFonts w:eastAsia="Times New Roman" w:cstheme="minorHAnsi"/>
          <w:bCs/>
          <w:color w:val="000000"/>
        </w:rPr>
        <w:t>5</w:t>
      </w:r>
      <w:r w:rsidRPr="00BD4888">
        <w:rPr>
          <w:rFonts w:eastAsia="Times New Roman" w:cstheme="minorHAnsi"/>
          <w:bCs/>
          <w:color w:val="000000"/>
        </w:rPr>
        <w:t xml:space="preserve"> metus iki pasiūlymų pateikimo termino pabaigos skaičius. Balai</w:t>
      </w:r>
      <w:r w:rsidRPr="00BD4888">
        <w:rPr>
          <w:rFonts w:eastAsia="Times New Roman" w:cstheme="minorHAnsi"/>
          <w:color w:val="000000"/>
        </w:rPr>
        <w:t xml:space="preserve"> nustatomi lentelėje nustatyta tvarka:</w:t>
      </w:r>
    </w:p>
    <w:tbl>
      <w:tblPr>
        <w:tblW w:w="866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1588"/>
      </w:tblGrid>
      <w:tr w:rsidR="00C569C2" w:rsidRPr="00BD4888" w14:paraId="64D60DA5" w14:textId="77777777" w:rsidTr="008E3139">
        <w:trPr>
          <w:trHeight w:val="1408"/>
        </w:trPr>
        <w:tc>
          <w:tcPr>
            <w:tcW w:w="570" w:type="dxa"/>
            <w:shd w:val="clear" w:color="auto" w:fill="auto"/>
            <w:vAlign w:val="center"/>
            <w:hideMark/>
          </w:tcPr>
          <w:p w14:paraId="68583D2C"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Eil.</w:t>
            </w:r>
          </w:p>
          <w:p w14:paraId="1C2FB3ED"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Nr.</w:t>
            </w:r>
          </w:p>
        </w:tc>
        <w:tc>
          <w:tcPr>
            <w:tcW w:w="6508" w:type="dxa"/>
            <w:shd w:val="clear" w:color="auto" w:fill="auto"/>
            <w:vAlign w:val="center"/>
            <w:hideMark/>
          </w:tcPr>
          <w:p w14:paraId="6D1656FF"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Tiekėjo siūlomo statinio statybos vadovo patirties  vertinimo intervalai</w:t>
            </w:r>
          </w:p>
        </w:tc>
        <w:tc>
          <w:tcPr>
            <w:tcW w:w="1588" w:type="dxa"/>
            <w:shd w:val="clear" w:color="auto" w:fill="auto"/>
            <w:vAlign w:val="center"/>
            <w:hideMark/>
          </w:tcPr>
          <w:p w14:paraId="0D1474EB"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Skiriami balai (</w:t>
            </w:r>
            <w:r>
              <w:rPr>
                <w:rFonts w:eastAsia="Times New Roman" w:cstheme="minorHAnsi"/>
                <w:color w:val="000000"/>
              </w:rPr>
              <w:t>Y</w:t>
            </w:r>
            <w:r w:rsidRPr="00BD4888">
              <w:rPr>
                <w:rFonts w:eastAsia="Times New Roman" w:cstheme="minorHAnsi"/>
                <w:color w:val="000000"/>
              </w:rPr>
              <w:t>)</w:t>
            </w:r>
          </w:p>
        </w:tc>
      </w:tr>
      <w:tr w:rsidR="00C569C2" w:rsidRPr="00BD4888" w14:paraId="48A25E08" w14:textId="77777777" w:rsidTr="008E3139">
        <w:trPr>
          <w:trHeight w:val="330"/>
        </w:trPr>
        <w:tc>
          <w:tcPr>
            <w:tcW w:w="570" w:type="dxa"/>
            <w:shd w:val="clear" w:color="auto" w:fill="auto"/>
            <w:vAlign w:val="center"/>
            <w:hideMark/>
          </w:tcPr>
          <w:p w14:paraId="02D66E94"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1.</w:t>
            </w:r>
          </w:p>
        </w:tc>
        <w:tc>
          <w:tcPr>
            <w:tcW w:w="6508" w:type="dxa"/>
            <w:shd w:val="clear" w:color="auto" w:fill="auto"/>
            <w:vAlign w:val="center"/>
            <w:hideMark/>
          </w:tcPr>
          <w:p w14:paraId="775CCC00"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 xml:space="preserve"> užbaigtas objektas</w:t>
            </w:r>
          </w:p>
        </w:tc>
        <w:tc>
          <w:tcPr>
            <w:tcW w:w="1588" w:type="dxa"/>
            <w:shd w:val="clear" w:color="auto" w:fill="auto"/>
            <w:vAlign w:val="center"/>
            <w:hideMark/>
          </w:tcPr>
          <w:p w14:paraId="3E0B0A99"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3</w:t>
            </w:r>
          </w:p>
        </w:tc>
      </w:tr>
      <w:tr w:rsidR="00C569C2" w:rsidRPr="00BD4888" w14:paraId="5956F3C8" w14:textId="77777777" w:rsidTr="008E3139">
        <w:trPr>
          <w:trHeight w:val="330"/>
        </w:trPr>
        <w:tc>
          <w:tcPr>
            <w:tcW w:w="570" w:type="dxa"/>
            <w:shd w:val="clear" w:color="auto" w:fill="auto"/>
            <w:vAlign w:val="center"/>
            <w:hideMark/>
          </w:tcPr>
          <w:p w14:paraId="17FE3991"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2.</w:t>
            </w:r>
          </w:p>
        </w:tc>
        <w:tc>
          <w:tcPr>
            <w:tcW w:w="6508" w:type="dxa"/>
            <w:shd w:val="clear" w:color="auto" w:fill="auto"/>
            <w:vAlign w:val="center"/>
            <w:hideMark/>
          </w:tcPr>
          <w:p w14:paraId="0EF32F4B"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2</w:t>
            </w:r>
            <w:r>
              <w:rPr>
                <w:rFonts w:eastAsia="Times New Roman" w:cstheme="minorHAnsi"/>
                <w:color w:val="000000"/>
              </w:rPr>
              <w:t xml:space="preserve"> užbaigti objektai</w:t>
            </w:r>
          </w:p>
        </w:tc>
        <w:tc>
          <w:tcPr>
            <w:tcW w:w="1588" w:type="dxa"/>
            <w:shd w:val="clear" w:color="auto" w:fill="auto"/>
            <w:vAlign w:val="center"/>
            <w:hideMark/>
          </w:tcPr>
          <w:p w14:paraId="226A0BE4"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6</w:t>
            </w:r>
          </w:p>
        </w:tc>
      </w:tr>
      <w:tr w:rsidR="00C569C2" w:rsidRPr="00BD4888" w14:paraId="6888A005" w14:textId="77777777" w:rsidTr="008E3139">
        <w:trPr>
          <w:trHeight w:val="330"/>
        </w:trPr>
        <w:tc>
          <w:tcPr>
            <w:tcW w:w="570" w:type="dxa"/>
            <w:shd w:val="clear" w:color="auto" w:fill="auto"/>
            <w:vAlign w:val="center"/>
            <w:hideMark/>
          </w:tcPr>
          <w:p w14:paraId="77D32435"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3.</w:t>
            </w:r>
          </w:p>
        </w:tc>
        <w:tc>
          <w:tcPr>
            <w:tcW w:w="6508" w:type="dxa"/>
            <w:shd w:val="clear" w:color="auto" w:fill="auto"/>
            <w:vAlign w:val="center"/>
            <w:hideMark/>
          </w:tcPr>
          <w:p w14:paraId="7A20FC50"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3</w:t>
            </w:r>
            <w:r>
              <w:rPr>
                <w:rFonts w:eastAsia="Times New Roman" w:cstheme="minorHAnsi"/>
                <w:color w:val="000000"/>
              </w:rPr>
              <w:t xml:space="preserve"> užbaigti objektai</w:t>
            </w:r>
          </w:p>
        </w:tc>
        <w:tc>
          <w:tcPr>
            <w:tcW w:w="1588" w:type="dxa"/>
            <w:shd w:val="clear" w:color="auto" w:fill="auto"/>
            <w:vAlign w:val="center"/>
            <w:hideMark/>
          </w:tcPr>
          <w:p w14:paraId="5E7C7B07"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9</w:t>
            </w:r>
          </w:p>
        </w:tc>
      </w:tr>
      <w:tr w:rsidR="00C569C2" w:rsidRPr="00BD4888" w14:paraId="2668281B" w14:textId="77777777" w:rsidTr="008E3139">
        <w:trPr>
          <w:trHeight w:val="330"/>
        </w:trPr>
        <w:tc>
          <w:tcPr>
            <w:tcW w:w="570" w:type="dxa"/>
            <w:shd w:val="clear" w:color="auto" w:fill="auto"/>
            <w:vAlign w:val="center"/>
            <w:hideMark/>
          </w:tcPr>
          <w:p w14:paraId="5C6FCFE8"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4.</w:t>
            </w:r>
          </w:p>
        </w:tc>
        <w:tc>
          <w:tcPr>
            <w:tcW w:w="6508" w:type="dxa"/>
            <w:shd w:val="clear" w:color="auto" w:fill="auto"/>
            <w:vAlign w:val="center"/>
            <w:hideMark/>
          </w:tcPr>
          <w:p w14:paraId="4887ED4B"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4</w:t>
            </w:r>
            <w:r>
              <w:rPr>
                <w:rFonts w:eastAsia="Times New Roman" w:cstheme="minorHAnsi"/>
                <w:color w:val="000000"/>
              </w:rPr>
              <w:t xml:space="preserve"> užbaigti objektai</w:t>
            </w:r>
          </w:p>
        </w:tc>
        <w:tc>
          <w:tcPr>
            <w:tcW w:w="1588" w:type="dxa"/>
            <w:shd w:val="clear" w:color="auto" w:fill="auto"/>
            <w:vAlign w:val="center"/>
            <w:hideMark/>
          </w:tcPr>
          <w:p w14:paraId="21A7334F"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12</w:t>
            </w:r>
          </w:p>
        </w:tc>
      </w:tr>
    </w:tbl>
    <w:p w14:paraId="04D75573" w14:textId="717FBD54" w:rsidR="00C569C2" w:rsidRPr="00BD4888" w:rsidRDefault="00C569C2" w:rsidP="00C569C2">
      <w:pPr>
        <w:numPr>
          <w:ilvl w:val="2"/>
          <w:numId w:val="0"/>
        </w:numPr>
        <w:tabs>
          <w:tab w:val="num" w:pos="720"/>
          <w:tab w:val="left" w:pos="9631"/>
        </w:tabs>
        <w:spacing w:after="0" w:line="320" w:lineRule="atLeast"/>
        <w:ind w:firstLine="851"/>
        <w:jc w:val="both"/>
        <w:rPr>
          <w:rFonts w:eastAsia="Times New Roman" w:cstheme="minorHAnsi"/>
          <w:color w:val="0070C0"/>
        </w:rPr>
      </w:pPr>
      <w:r w:rsidRPr="00BD4888">
        <w:rPr>
          <w:rFonts w:eastAsia="Times New Roman" w:cstheme="minorHAnsi"/>
          <w:color w:val="000000"/>
        </w:rPr>
        <w:t xml:space="preserve"> Siūlomas statinio statybos vadovas turi būti vadovavęs statybos darbams objekte nuo statybos darbų pradžios iki statybos užbaigimą patvirtinančių dokumentų išdavimo. Šio kriterijau</w:t>
      </w:r>
      <w:r>
        <w:rPr>
          <w:rFonts w:eastAsia="Times New Roman" w:cstheme="minorHAnsi"/>
          <w:color w:val="000000"/>
        </w:rPr>
        <w:t>s</w:t>
      </w:r>
      <w:r w:rsidRPr="00BD4888">
        <w:rPr>
          <w:rFonts w:eastAsia="Times New Roman" w:cstheme="minorHAnsi"/>
          <w:color w:val="000000"/>
        </w:rPr>
        <w:t xml:space="preserve"> atitikimo įrodymui </w:t>
      </w:r>
      <w:r w:rsidR="00474221">
        <w:rPr>
          <w:rFonts w:eastAsia="Times New Roman" w:cstheme="minorHAnsi"/>
          <w:color w:val="000000"/>
        </w:rPr>
        <w:t xml:space="preserve">kartu su pasiūlymu </w:t>
      </w:r>
      <w:r w:rsidRPr="00BD4888">
        <w:rPr>
          <w:rFonts w:eastAsia="Times New Roman" w:cstheme="minorHAnsi"/>
          <w:color w:val="000000"/>
        </w:rPr>
        <w:t xml:space="preserve">pateikiamas užpildytas </w:t>
      </w:r>
      <w:r w:rsidR="00E7083E" w:rsidRPr="00E7083E">
        <w:rPr>
          <w:rFonts w:eastAsia="Times New Roman" w:cstheme="minorHAnsi"/>
          <w:color w:val="0070C0"/>
        </w:rPr>
        <w:t xml:space="preserve">12 priedas </w:t>
      </w:r>
      <w:r w:rsidRPr="00BD4888">
        <w:rPr>
          <w:rFonts w:eastAsia="Times New Roman" w:cstheme="minorHAnsi"/>
          <w:color w:val="0070C0"/>
        </w:rPr>
        <w:t>„</w:t>
      </w:r>
      <w:r w:rsidR="008F3639" w:rsidRPr="008F3639">
        <w:rPr>
          <w:rFonts w:eastAsia="Times New Roman" w:cstheme="minorHAnsi"/>
          <w:color w:val="0070C0"/>
        </w:rPr>
        <w:t>Tiekėjo statinio statybos vadovo objektų sąrašas</w:t>
      </w:r>
      <w:r w:rsidRPr="00BD4888">
        <w:rPr>
          <w:rFonts w:eastAsia="Times New Roman" w:cstheme="minorHAnsi"/>
          <w:color w:val="0070C0"/>
        </w:rPr>
        <w:t>“.</w:t>
      </w:r>
    </w:p>
    <w:p w14:paraId="53F5D4BF" w14:textId="1DBD9CD6" w:rsidR="00C569C2" w:rsidRPr="00BD4888" w:rsidRDefault="002419CA" w:rsidP="00C569C2">
      <w:pPr>
        <w:numPr>
          <w:ilvl w:val="2"/>
          <w:numId w:val="0"/>
        </w:numPr>
        <w:tabs>
          <w:tab w:val="num" w:pos="720"/>
          <w:tab w:val="left" w:pos="9631"/>
        </w:tabs>
        <w:spacing w:after="0" w:line="320" w:lineRule="atLeast"/>
        <w:ind w:firstLine="851"/>
        <w:jc w:val="both"/>
        <w:rPr>
          <w:rFonts w:eastAsia="Times New Roman" w:cstheme="minorHAnsi"/>
          <w:color w:val="000000"/>
        </w:rPr>
      </w:pPr>
      <w:r w:rsidRPr="002419CA">
        <w:rPr>
          <w:rFonts w:eastAsia="Times New Roman" w:cstheme="minorHAnsi"/>
          <w:color w:val="000000"/>
        </w:rPr>
        <w:t>Jei tiekėjas nesiekia gauti ekonominio naudingumo balų</w:t>
      </w:r>
      <w:r>
        <w:rPr>
          <w:rFonts w:eastAsia="Times New Roman" w:cstheme="minorHAnsi"/>
          <w:color w:val="000000"/>
        </w:rPr>
        <w:t xml:space="preserve">, </w:t>
      </w:r>
      <w:r w:rsidR="00C569C2" w:rsidRPr="00BD4888">
        <w:rPr>
          <w:rFonts w:eastAsia="Times New Roman" w:cstheme="minorHAnsi"/>
          <w:color w:val="000000"/>
        </w:rPr>
        <w:t xml:space="preserve">nepateiks reikalaujamų siūlomo vadovaujančio specialisto patirties duomenų arba jei pagal pateiktus duomenis jo patirtis neatitiks pirkimo dokumentuose nustatytų reikalavimų – </w:t>
      </w:r>
      <w:r w:rsidR="00925052">
        <w:rPr>
          <w:rFonts w:eastAsia="Times New Roman" w:cstheme="minorHAnsi"/>
          <w:color w:val="000000"/>
        </w:rPr>
        <w:t>pagal šį</w:t>
      </w:r>
      <w:r w:rsidR="00C569C2" w:rsidRPr="00BD4888">
        <w:rPr>
          <w:rFonts w:eastAsia="Times New Roman" w:cstheme="minorHAnsi"/>
          <w:color w:val="000000"/>
        </w:rPr>
        <w:t xml:space="preserve"> kriterij</w:t>
      </w:r>
      <w:r w:rsidR="00925052">
        <w:rPr>
          <w:rFonts w:eastAsia="Times New Roman" w:cstheme="minorHAnsi"/>
          <w:color w:val="000000"/>
        </w:rPr>
        <w:t>ų</w:t>
      </w:r>
      <w:r w:rsidR="00C569C2" w:rsidRPr="00BD4888">
        <w:rPr>
          <w:rFonts w:eastAsia="Times New Roman" w:cstheme="minorHAnsi"/>
          <w:color w:val="000000"/>
        </w:rPr>
        <w:t xml:space="preserve"> bus skiriama 0 balų. </w:t>
      </w:r>
    </w:p>
    <w:p w14:paraId="18EF9787" w14:textId="7921DAAC" w:rsidR="00C569C2" w:rsidRDefault="00C569C2" w:rsidP="00C569C2">
      <w:pPr>
        <w:numPr>
          <w:ilvl w:val="2"/>
          <w:numId w:val="0"/>
        </w:numPr>
        <w:tabs>
          <w:tab w:val="num" w:pos="720"/>
          <w:tab w:val="left" w:pos="9631"/>
        </w:tabs>
        <w:spacing w:after="0" w:line="320" w:lineRule="atLeast"/>
        <w:ind w:firstLine="851"/>
        <w:jc w:val="both"/>
        <w:rPr>
          <w:rFonts w:eastAsia="Times New Roman" w:cstheme="minorHAnsi"/>
          <w:color w:val="000000"/>
          <w:u w:val="single"/>
        </w:rPr>
      </w:pPr>
      <w:r w:rsidRPr="00BD4888">
        <w:rPr>
          <w:rFonts w:eastAsia="Times New Roman" w:cstheme="minorHAnsi"/>
          <w:color w:val="000000"/>
        </w:rPr>
        <w:t xml:space="preserve">Jei tiekėjo siūlomas statinio statybos vadovas per pastaruosius </w:t>
      </w:r>
      <w:r w:rsidR="0018185D">
        <w:rPr>
          <w:rFonts w:eastAsia="Times New Roman" w:cstheme="minorHAnsi"/>
          <w:color w:val="000000"/>
        </w:rPr>
        <w:t>5</w:t>
      </w:r>
      <w:r w:rsidRPr="00BD4888">
        <w:rPr>
          <w:rFonts w:eastAsia="Times New Roman" w:cstheme="minorHAnsi"/>
          <w:color w:val="000000"/>
        </w:rPr>
        <w:t xml:space="preserve"> metus iki pasiūlymų pateikimo termino pabaigos dienos yra vadovavęs darbams daugiau kaip </w:t>
      </w:r>
      <w:r>
        <w:rPr>
          <w:rFonts w:eastAsia="Times New Roman" w:cstheme="minorHAnsi"/>
          <w:color w:val="000000"/>
        </w:rPr>
        <w:t xml:space="preserve"> 4</w:t>
      </w:r>
      <w:r w:rsidR="0018185D">
        <w:rPr>
          <w:rFonts w:eastAsia="Times New Roman" w:cstheme="minorHAnsi"/>
          <w:color w:val="000000"/>
        </w:rPr>
        <w:t xml:space="preserve"> </w:t>
      </w:r>
      <w:r w:rsidRPr="00BD4888">
        <w:rPr>
          <w:rFonts w:eastAsia="Times New Roman" w:cstheme="minorHAnsi"/>
          <w:color w:val="000000"/>
        </w:rPr>
        <w:t xml:space="preserve">objektuose, </w:t>
      </w:r>
      <w:r w:rsidRPr="003506A9">
        <w:rPr>
          <w:rFonts w:eastAsia="Times New Roman" w:cstheme="minorHAnsi"/>
          <w:color w:val="000000"/>
          <w:u w:val="single"/>
        </w:rPr>
        <w:t>papildomi balai už įgyvendint</w:t>
      </w:r>
      <w:r w:rsidR="00925052">
        <w:rPr>
          <w:rFonts w:eastAsia="Times New Roman" w:cstheme="minorHAnsi"/>
          <w:color w:val="000000"/>
          <w:u w:val="single"/>
        </w:rPr>
        <w:t>us</w:t>
      </w:r>
      <w:r w:rsidRPr="003506A9">
        <w:rPr>
          <w:rFonts w:eastAsia="Times New Roman" w:cstheme="minorHAnsi"/>
          <w:color w:val="000000"/>
          <w:u w:val="single"/>
        </w:rPr>
        <w:t xml:space="preserve"> </w:t>
      </w:r>
      <w:r w:rsidR="00925052">
        <w:rPr>
          <w:rFonts w:eastAsia="Times New Roman" w:cstheme="minorHAnsi"/>
          <w:color w:val="000000"/>
          <w:u w:val="single"/>
        </w:rPr>
        <w:t>objektus</w:t>
      </w:r>
      <w:r w:rsidRPr="003506A9">
        <w:rPr>
          <w:rFonts w:eastAsia="Times New Roman" w:cstheme="minorHAnsi"/>
          <w:color w:val="000000"/>
          <w:u w:val="single"/>
        </w:rPr>
        <w:t xml:space="preserve"> nesuteikiami.</w:t>
      </w:r>
    </w:p>
    <w:p w14:paraId="3A94DE59" w14:textId="77777777" w:rsidR="00C569C2" w:rsidRDefault="00C569C2" w:rsidP="00C569C2">
      <w:pPr>
        <w:numPr>
          <w:ilvl w:val="2"/>
          <w:numId w:val="0"/>
        </w:numPr>
        <w:tabs>
          <w:tab w:val="num" w:pos="720"/>
          <w:tab w:val="left" w:pos="9631"/>
        </w:tabs>
        <w:spacing w:after="0" w:line="320" w:lineRule="atLeast"/>
        <w:ind w:firstLine="851"/>
        <w:jc w:val="both"/>
        <w:rPr>
          <w:rFonts w:eastAsia="Times New Roman" w:cstheme="minorHAnsi"/>
          <w:color w:val="000000"/>
          <w:u w:val="single"/>
        </w:rPr>
      </w:pPr>
    </w:p>
    <w:p w14:paraId="7C22E108" w14:textId="77777777" w:rsidR="00C569C2" w:rsidRPr="003506A9" w:rsidRDefault="00C569C2" w:rsidP="00C569C2">
      <w:pPr>
        <w:numPr>
          <w:ilvl w:val="2"/>
          <w:numId w:val="0"/>
        </w:numPr>
        <w:tabs>
          <w:tab w:val="num" w:pos="720"/>
          <w:tab w:val="left" w:pos="9631"/>
        </w:tabs>
        <w:spacing w:after="0" w:line="320" w:lineRule="atLeast"/>
        <w:jc w:val="both"/>
        <w:rPr>
          <w:rFonts w:eastAsia="Times New Roman" w:cstheme="minorHAnsi"/>
          <w:color w:val="000000"/>
        </w:rPr>
      </w:pPr>
      <w:r w:rsidRPr="003506A9">
        <w:rPr>
          <w:rFonts w:eastAsia="Times New Roman" w:cstheme="minorHAnsi"/>
          <w:color w:val="000000"/>
        </w:rPr>
        <w:t xml:space="preserve">7. </w:t>
      </w:r>
      <w:r w:rsidRPr="003506A9">
        <w:rPr>
          <w:rFonts w:eastAsia="Times New Roman" w:cstheme="minorHAnsi"/>
          <w:b/>
          <w:bCs/>
          <w:color w:val="000000"/>
        </w:rPr>
        <w:t>Kriterijaus „</w:t>
      </w:r>
      <w:r>
        <w:rPr>
          <w:rFonts w:eastAsia="Times New Roman" w:cstheme="minorHAnsi"/>
          <w:b/>
          <w:bCs/>
          <w:color w:val="000000"/>
        </w:rPr>
        <w:t>Melioracijos s</w:t>
      </w:r>
      <w:r w:rsidRPr="003506A9">
        <w:rPr>
          <w:rFonts w:eastAsia="Times New Roman" w:cstheme="minorHAnsi"/>
          <w:b/>
          <w:bCs/>
          <w:color w:val="000000"/>
        </w:rPr>
        <w:t>tatinio statybos vadovo darbo patirtis (T</w:t>
      </w:r>
      <w:r>
        <w:rPr>
          <w:rFonts w:eastAsia="Times New Roman" w:cstheme="minorHAnsi"/>
          <w:b/>
          <w:bCs/>
          <w:color w:val="000000"/>
        </w:rPr>
        <w:t>2</w:t>
      </w:r>
      <w:r w:rsidRPr="003506A9">
        <w:rPr>
          <w:rFonts w:eastAsia="Times New Roman" w:cstheme="minorHAnsi"/>
          <w:b/>
          <w:bCs/>
          <w:color w:val="000000"/>
        </w:rPr>
        <w:t>)“</w:t>
      </w:r>
      <w:r>
        <w:rPr>
          <w:rFonts w:eastAsia="Times New Roman" w:cstheme="minorHAnsi"/>
          <w:b/>
          <w:bCs/>
          <w:color w:val="000000"/>
        </w:rPr>
        <w:t xml:space="preserve">. </w:t>
      </w:r>
    </w:p>
    <w:p w14:paraId="611FF4E7" w14:textId="6B0373A7" w:rsidR="00C569C2" w:rsidRPr="00BD4888" w:rsidRDefault="00C569C2" w:rsidP="00C569C2">
      <w:pPr>
        <w:spacing w:line="320" w:lineRule="atLeast"/>
        <w:ind w:firstLine="851"/>
        <w:jc w:val="both"/>
        <w:rPr>
          <w:rFonts w:eastAsia="Times New Roman" w:cstheme="minorHAnsi"/>
          <w:color w:val="000000"/>
        </w:rPr>
      </w:pPr>
      <w:bookmarkStart w:id="76" w:name="_Hlk48659135"/>
      <w:bookmarkStart w:id="77" w:name="_Hlk86312431"/>
      <w:r w:rsidRPr="00BD4888">
        <w:rPr>
          <w:rFonts w:eastAsia="Times New Roman" w:cstheme="minorHAnsi"/>
          <w:color w:val="000000"/>
        </w:rPr>
        <w:t xml:space="preserve">Vertinama tiekėjo siūlomo vadovaujančio specialisto – vieno siūlomo </w:t>
      </w:r>
      <w:r>
        <w:rPr>
          <w:rFonts w:eastAsia="Times New Roman" w:cstheme="minorHAnsi"/>
          <w:color w:val="000000"/>
        </w:rPr>
        <w:t xml:space="preserve">atestuoto melioracijos </w:t>
      </w:r>
      <w:r w:rsidRPr="00BD4888">
        <w:rPr>
          <w:rFonts w:eastAsia="Times New Roman" w:cstheme="minorHAnsi"/>
          <w:color w:val="000000"/>
        </w:rPr>
        <w:t xml:space="preserve">statinio statybos vadovo, turinčio teisę vadovauti </w:t>
      </w:r>
      <w:r>
        <w:rPr>
          <w:rFonts w:eastAsia="Times New Roman" w:cstheme="minorHAnsi"/>
          <w:color w:val="000000"/>
        </w:rPr>
        <w:t xml:space="preserve">melioracijos </w:t>
      </w:r>
      <w:r w:rsidRPr="00BD4888">
        <w:rPr>
          <w:rFonts w:eastAsia="Times New Roman" w:cstheme="minorHAnsi"/>
          <w:color w:val="000000"/>
        </w:rPr>
        <w:t xml:space="preserve">statybos darbams statinių kategorijoje: nesudėtingi, neypatingieji  arba ypatingieji statiniai;  </w:t>
      </w:r>
      <w:r w:rsidRPr="00BD4888">
        <w:rPr>
          <w:rFonts w:eastAsia="Times New Roman" w:cstheme="minorHAnsi"/>
          <w:bCs/>
          <w:color w:val="000000"/>
        </w:rPr>
        <w:t>statinių grupėje</w:t>
      </w:r>
      <w:r w:rsidRPr="00830343">
        <w:rPr>
          <w:rFonts w:eastAsia="Times New Roman" w:cstheme="minorHAnsi"/>
          <w:bCs/>
          <w:color w:val="000000"/>
        </w:rPr>
        <w:t>–hidrotechniniai statiniai; statinių pogrupis: hidrotechninių</w:t>
      </w:r>
      <w:r w:rsidR="00100640">
        <w:rPr>
          <w:rFonts w:eastAsia="Times New Roman" w:cstheme="minorHAnsi"/>
          <w:bCs/>
          <w:color w:val="000000"/>
        </w:rPr>
        <w:t>,</w:t>
      </w:r>
      <w:r w:rsidRPr="00830343">
        <w:rPr>
          <w:rFonts w:eastAsia="Times New Roman" w:cstheme="minorHAnsi"/>
          <w:bCs/>
          <w:color w:val="000000"/>
        </w:rPr>
        <w:t xml:space="preserve"> </w:t>
      </w:r>
      <w:r>
        <w:rPr>
          <w:rFonts w:eastAsia="Times New Roman" w:cstheme="minorHAnsi"/>
          <w:bCs/>
          <w:color w:val="000000"/>
        </w:rPr>
        <w:t xml:space="preserve"> </w:t>
      </w:r>
      <w:r w:rsidRPr="00BD4888">
        <w:rPr>
          <w:rFonts w:eastAsia="Times New Roman" w:cstheme="minorHAnsi"/>
          <w:bCs/>
          <w:color w:val="000000"/>
        </w:rPr>
        <w:t xml:space="preserve">  įvykdytų objektų (t.y. objektas, kuriame tiekėjo siūlomas asmuo ėjo statinio statybos vadovo pareigas yra užbaigtas- </w:t>
      </w:r>
      <w:r w:rsidRPr="00830343">
        <w:rPr>
          <w:rFonts w:eastAsia="Times New Roman" w:cstheme="minorHAnsi"/>
          <w:bCs/>
          <w:color w:val="000000"/>
        </w:rPr>
        <w:t>MTR 1.11.01:2006 "Melioracijos statinių pripažinimo tinkamais naudoti tvarka" nustatyta tvarka sudarytas ir pasirašytas statybos užbaigimo aktas</w:t>
      </w:r>
      <w:r w:rsidRPr="00BD4888">
        <w:rPr>
          <w:rFonts w:eastAsia="Times New Roman" w:cstheme="minorHAnsi"/>
          <w:bCs/>
          <w:color w:val="000000"/>
        </w:rPr>
        <w:t xml:space="preserve">) per paskutinius </w:t>
      </w:r>
      <w:r w:rsidR="0018185D">
        <w:rPr>
          <w:rFonts w:eastAsia="Times New Roman" w:cstheme="minorHAnsi"/>
          <w:bCs/>
          <w:color w:val="000000"/>
        </w:rPr>
        <w:t>5</w:t>
      </w:r>
      <w:r w:rsidRPr="00BD4888">
        <w:rPr>
          <w:rFonts w:eastAsia="Times New Roman" w:cstheme="minorHAnsi"/>
          <w:bCs/>
          <w:color w:val="000000"/>
        </w:rPr>
        <w:t xml:space="preserve"> metus iki pasiūlymų pateikimo termino pabaigos skaičius. Balai</w:t>
      </w:r>
      <w:r w:rsidRPr="00BD4888">
        <w:rPr>
          <w:rFonts w:eastAsia="Times New Roman" w:cstheme="minorHAnsi"/>
          <w:color w:val="000000"/>
        </w:rPr>
        <w:t xml:space="preserve"> nustatomi lentelėje nustatyta tvarka:</w:t>
      </w:r>
    </w:p>
    <w:tbl>
      <w:tblPr>
        <w:tblW w:w="866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1588"/>
      </w:tblGrid>
      <w:tr w:rsidR="00C569C2" w:rsidRPr="00BD4888" w14:paraId="2B7E402E" w14:textId="77777777" w:rsidTr="008E3139">
        <w:trPr>
          <w:trHeight w:val="768"/>
        </w:trPr>
        <w:tc>
          <w:tcPr>
            <w:tcW w:w="570" w:type="dxa"/>
            <w:shd w:val="clear" w:color="auto" w:fill="auto"/>
            <w:hideMark/>
          </w:tcPr>
          <w:p w14:paraId="22032BA5"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Eil.</w:t>
            </w:r>
          </w:p>
          <w:p w14:paraId="6EAE17BB"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Nr.</w:t>
            </w:r>
          </w:p>
        </w:tc>
        <w:tc>
          <w:tcPr>
            <w:tcW w:w="6508" w:type="dxa"/>
            <w:shd w:val="clear" w:color="auto" w:fill="auto"/>
            <w:hideMark/>
          </w:tcPr>
          <w:p w14:paraId="27D14304"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 xml:space="preserve">Tiekėjo siūlomo </w:t>
            </w:r>
            <w:r>
              <w:rPr>
                <w:rFonts w:eastAsia="Times New Roman" w:cstheme="minorHAnsi"/>
                <w:color w:val="000000"/>
              </w:rPr>
              <w:t xml:space="preserve">melioracijos </w:t>
            </w:r>
            <w:r w:rsidRPr="00BD4888">
              <w:rPr>
                <w:rFonts w:eastAsia="Times New Roman" w:cstheme="minorHAnsi"/>
                <w:color w:val="000000"/>
              </w:rPr>
              <w:t>statinio statybos vadovo patirties  vertinimo intervalai</w:t>
            </w:r>
          </w:p>
        </w:tc>
        <w:tc>
          <w:tcPr>
            <w:tcW w:w="1588" w:type="dxa"/>
            <w:shd w:val="clear" w:color="auto" w:fill="auto"/>
            <w:hideMark/>
          </w:tcPr>
          <w:p w14:paraId="2204C174"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Skiriami balai (</w:t>
            </w:r>
            <w:r>
              <w:rPr>
                <w:rFonts w:eastAsia="Times New Roman" w:cstheme="minorHAnsi"/>
                <w:color w:val="000000"/>
              </w:rPr>
              <w:t>Y</w:t>
            </w:r>
            <w:r w:rsidRPr="00BD4888">
              <w:rPr>
                <w:rFonts w:eastAsia="Times New Roman" w:cstheme="minorHAnsi"/>
                <w:color w:val="000000"/>
              </w:rPr>
              <w:t>)</w:t>
            </w:r>
          </w:p>
        </w:tc>
      </w:tr>
      <w:tr w:rsidR="00C569C2" w:rsidRPr="00BD4888" w14:paraId="0B31798F" w14:textId="77777777" w:rsidTr="008E3139">
        <w:trPr>
          <w:trHeight w:val="330"/>
        </w:trPr>
        <w:tc>
          <w:tcPr>
            <w:tcW w:w="570" w:type="dxa"/>
            <w:shd w:val="clear" w:color="auto" w:fill="auto"/>
            <w:vAlign w:val="center"/>
            <w:hideMark/>
          </w:tcPr>
          <w:p w14:paraId="2570F1AA"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1.</w:t>
            </w:r>
          </w:p>
        </w:tc>
        <w:tc>
          <w:tcPr>
            <w:tcW w:w="6508" w:type="dxa"/>
            <w:shd w:val="clear" w:color="auto" w:fill="auto"/>
            <w:vAlign w:val="center"/>
            <w:hideMark/>
          </w:tcPr>
          <w:p w14:paraId="78F3CF23"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 xml:space="preserve"> užbaigtas objektas</w:t>
            </w:r>
          </w:p>
        </w:tc>
        <w:tc>
          <w:tcPr>
            <w:tcW w:w="1588" w:type="dxa"/>
            <w:shd w:val="clear" w:color="auto" w:fill="auto"/>
            <w:vAlign w:val="center"/>
            <w:hideMark/>
          </w:tcPr>
          <w:p w14:paraId="3C5E5D63"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1</w:t>
            </w:r>
          </w:p>
        </w:tc>
      </w:tr>
      <w:tr w:rsidR="00C569C2" w:rsidRPr="00BD4888" w14:paraId="3E5B3A91" w14:textId="77777777" w:rsidTr="008E3139">
        <w:trPr>
          <w:trHeight w:val="330"/>
        </w:trPr>
        <w:tc>
          <w:tcPr>
            <w:tcW w:w="570" w:type="dxa"/>
            <w:shd w:val="clear" w:color="auto" w:fill="auto"/>
            <w:vAlign w:val="center"/>
            <w:hideMark/>
          </w:tcPr>
          <w:p w14:paraId="04110738"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2.</w:t>
            </w:r>
          </w:p>
        </w:tc>
        <w:tc>
          <w:tcPr>
            <w:tcW w:w="6508" w:type="dxa"/>
            <w:shd w:val="clear" w:color="auto" w:fill="auto"/>
            <w:vAlign w:val="center"/>
            <w:hideMark/>
          </w:tcPr>
          <w:p w14:paraId="1C4E9F86"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2</w:t>
            </w:r>
            <w:r>
              <w:rPr>
                <w:rFonts w:eastAsia="Times New Roman" w:cstheme="minorHAnsi"/>
                <w:color w:val="000000"/>
              </w:rPr>
              <w:t xml:space="preserve"> užbaigti objektai</w:t>
            </w:r>
          </w:p>
        </w:tc>
        <w:tc>
          <w:tcPr>
            <w:tcW w:w="1588" w:type="dxa"/>
            <w:shd w:val="clear" w:color="auto" w:fill="auto"/>
            <w:vAlign w:val="center"/>
            <w:hideMark/>
          </w:tcPr>
          <w:p w14:paraId="0F4AA9A8"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2</w:t>
            </w:r>
          </w:p>
        </w:tc>
      </w:tr>
      <w:tr w:rsidR="00C569C2" w:rsidRPr="00BD4888" w14:paraId="1B5487F6" w14:textId="77777777" w:rsidTr="008E3139">
        <w:trPr>
          <w:trHeight w:val="330"/>
        </w:trPr>
        <w:tc>
          <w:tcPr>
            <w:tcW w:w="570" w:type="dxa"/>
            <w:shd w:val="clear" w:color="auto" w:fill="auto"/>
            <w:vAlign w:val="center"/>
            <w:hideMark/>
          </w:tcPr>
          <w:p w14:paraId="4CE2B0C8" w14:textId="77777777" w:rsidR="00C569C2" w:rsidRPr="00BD4888" w:rsidRDefault="00C569C2" w:rsidP="008E3139">
            <w:pPr>
              <w:spacing w:after="0" w:line="320" w:lineRule="atLeast"/>
              <w:jc w:val="both"/>
              <w:rPr>
                <w:rFonts w:eastAsia="Times New Roman" w:cstheme="minorHAnsi"/>
                <w:color w:val="000000"/>
              </w:rPr>
            </w:pPr>
            <w:r w:rsidRPr="00BD4888">
              <w:rPr>
                <w:rFonts w:eastAsia="Times New Roman" w:cstheme="minorHAnsi"/>
                <w:color w:val="000000"/>
              </w:rPr>
              <w:t>3.</w:t>
            </w:r>
          </w:p>
        </w:tc>
        <w:tc>
          <w:tcPr>
            <w:tcW w:w="6508" w:type="dxa"/>
            <w:shd w:val="clear" w:color="auto" w:fill="auto"/>
            <w:vAlign w:val="center"/>
            <w:hideMark/>
          </w:tcPr>
          <w:p w14:paraId="2FA4B5E9" w14:textId="77777777" w:rsidR="00C569C2" w:rsidRPr="00BD4888" w:rsidRDefault="00C569C2" w:rsidP="008E3139">
            <w:pPr>
              <w:spacing w:after="0" w:line="320" w:lineRule="atLeast"/>
              <w:jc w:val="center"/>
              <w:rPr>
                <w:rFonts w:eastAsia="Times New Roman" w:cstheme="minorHAnsi"/>
                <w:color w:val="000000"/>
              </w:rPr>
            </w:pPr>
            <w:r w:rsidRPr="00BD4888">
              <w:rPr>
                <w:rFonts w:eastAsia="Times New Roman" w:cstheme="minorHAnsi"/>
                <w:color w:val="000000"/>
              </w:rPr>
              <w:t>3</w:t>
            </w:r>
            <w:r>
              <w:rPr>
                <w:rFonts w:eastAsia="Times New Roman" w:cstheme="minorHAnsi"/>
                <w:color w:val="000000"/>
              </w:rPr>
              <w:t xml:space="preserve"> užbaigti objektai</w:t>
            </w:r>
          </w:p>
        </w:tc>
        <w:tc>
          <w:tcPr>
            <w:tcW w:w="1588" w:type="dxa"/>
            <w:shd w:val="clear" w:color="auto" w:fill="auto"/>
            <w:vAlign w:val="center"/>
            <w:hideMark/>
          </w:tcPr>
          <w:p w14:paraId="5CE36989" w14:textId="77777777" w:rsidR="00C569C2" w:rsidRPr="00BD4888" w:rsidRDefault="00C569C2" w:rsidP="008E3139">
            <w:pPr>
              <w:spacing w:after="0" w:line="320" w:lineRule="atLeast"/>
              <w:jc w:val="center"/>
              <w:rPr>
                <w:rFonts w:eastAsia="Times New Roman" w:cstheme="minorHAnsi"/>
                <w:color w:val="000000"/>
              </w:rPr>
            </w:pPr>
            <w:r>
              <w:rPr>
                <w:rFonts w:eastAsia="Times New Roman" w:cstheme="minorHAnsi"/>
                <w:color w:val="000000"/>
              </w:rPr>
              <w:t>3</w:t>
            </w:r>
          </w:p>
        </w:tc>
      </w:tr>
    </w:tbl>
    <w:p w14:paraId="14F09E05" w14:textId="444CDF88" w:rsidR="00C569C2" w:rsidRPr="00BD4888" w:rsidRDefault="00C569C2" w:rsidP="00C569C2">
      <w:pPr>
        <w:numPr>
          <w:ilvl w:val="2"/>
          <w:numId w:val="0"/>
        </w:numPr>
        <w:tabs>
          <w:tab w:val="num" w:pos="720"/>
          <w:tab w:val="left" w:pos="9631"/>
        </w:tabs>
        <w:spacing w:after="0" w:line="320" w:lineRule="atLeast"/>
        <w:ind w:firstLine="851"/>
        <w:jc w:val="both"/>
        <w:rPr>
          <w:rFonts w:eastAsia="Times New Roman" w:cstheme="minorHAnsi"/>
          <w:color w:val="0070C0"/>
        </w:rPr>
      </w:pPr>
      <w:r w:rsidRPr="00BD4888">
        <w:rPr>
          <w:rFonts w:eastAsia="Times New Roman" w:cstheme="minorHAnsi"/>
          <w:color w:val="000000"/>
        </w:rPr>
        <w:t xml:space="preserve"> Siūlomas </w:t>
      </w:r>
      <w:r>
        <w:rPr>
          <w:rFonts w:eastAsia="Times New Roman" w:cstheme="minorHAnsi"/>
          <w:color w:val="000000"/>
        </w:rPr>
        <w:t xml:space="preserve">melioracijos </w:t>
      </w:r>
      <w:r w:rsidRPr="00BD4888">
        <w:rPr>
          <w:rFonts w:eastAsia="Times New Roman" w:cstheme="minorHAnsi"/>
          <w:color w:val="000000"/>
        </w:rPr>
        <w:t xml:space="preserve">statinio statybos vadovas turi būti vadovavęs </w:t>
      </w:r>
      <w:r>
        <w:rPr>
          <w:rFonts w:eastAsia="Times New Roman" w:cstheme="minorHAnsi"/>
          <w:color w:val="000000"/>
        </w:rPr>
        <w:t xml:space="preserve">melioracijos </w:t>
      </w:r>
      <w:r w:rsidRPr="00BD4888">
        <w:rPr>
          <w:rFonts w:eastAsia="Times New Roman" w:cstheme="minorHAnsi"/>
          <w:color w:val="000000"/>
        </w:rPr>
        <w:t>statybos darbams objekte nuo statybos darbų pradžios iki statybos užbaigimą patvirtinančių dokumentų išdavimo. Šio kriterijau</w:t>
      </w:r>
      <w:r>
        <w:rPr>
          <w:rFonts w:eastAsia="Times New Roman" w:cstheme="minorHAnsi"/>
          <w:color w:val="000000"/>
        </w:rPr>
        <w:t>s</w:t>
      </w:r>
      <w:r w:rsidRPr="00BD4888">
        <w:rPr>
          <w:rFonts w:eastAsia="Times New Roman" w:cstheme="minorHAnsi"/>
          <w:color w:val="000000"/>
        </w:rPr>
        <w:t xml:space="preserve"> </w:t>
      </w:r>
      <w:r w:rsidRPr="00BD4888">
        <w:rPr>
          <w:rFonts w:eastAsia="Times New Roman" w:cstheme="minorHAnsi"/>
          <w:color w:val="000000"/>
        </w:rPr>
        <w:lastRenderedPageBreak/>
        <w:t xml:space="preserve">atitikimo įrodymui </w:t>
      </w:r>
      <w:r w:rsidR="00474221">
        <w:rPr>
          <w:rFonts w:eastAsia="Times New Roman" w:cstheme="minorHAnsi"/>
          <w:color w:val="000000"/>
        </w:rPr>
        <w:t xml:space="preserve">kartu su pasiūlymu </w:t>
      </w:r>
      <w:r w:rsidRPr="00BD4888">
        <w:rPr>
          <w:rFonts w:eastAsia="Times New Roman" w:cstheme="minorHAnsi"/>
          <w:color w:val="000000"/>
        </w:rPr>
        <w:t xml:space="preserve">pateikiamas užpildytas </w:t>
      </w:r>
      <w:r w:rsidR="00E7083E" w:rsidRPr="00E7083E">
        <w:rPr>
          <w:rFonts w:eastAsia="Times New Roman" w:cstheme="minorHAnsi"/>
          <w:color w:val="0070C0"/>
        </w:rPr>
        <w:t>1</w:t>
      </w:r>
      <w:r w:rsidR="00AC4212">
        <w:rPr>
          <w:rFonts w:eastAsia="Times New Roman" w:cstheme="minorHAnsi"/>
          <w:color w:val="0070C0"/>
        </w:rPr>
        <w:t>3</w:t>
      </w:r>
      <w:r w:rsidR="00E7083E" w:rsidRPr="00E7083E">
        <w:rPr>
          <w:rFonts w:eastAsia="Times New Roman" w:cstheme="minorHAnsi"/>
          <w:color w:val="0070C0"/>
        </w:rPr>
        <w:t xml:space="preserve"> priedas </w:t>
      </w:r>
      <w:r w:rsidRPr="00BD4888">
        <w:rPr>
          <w:rFonts w:eastAsia="Times New Roman" w:cstheme="minorHAnsi"/>
          <w:color w:val="0070C0"/>
        </w:rPr>
        <w:t>„</w:t>
      </w:r>
      <w:r w:rsidR="008F3639" w:rsidRPr="009A0F53">
        <w:rPr>
          <w:rFonts w:eastAsia="Calibri" w:cstheme="minorHAnsi"/>
          <w:color w:val="0070C0"/>
        </w:rPr>
        <w:t xml:space="preserve">Tiekėjo </w:t>
      </w:r>
      <w:r w:rsidR="008F3639">
        <w:rPr>
          <w:rFonts w:eastAsia="Calibri" w:cstheme="minorHAnsi"/>
          <w:color w:val="0070C0"/>
        </w:rPr>
        <w:t>melioracijos statinio statybos vadovo</w:t>
      </w:r>
      <w:r w:rsidR="008F3639" w:rsidRPr="00780655">
        <w:rPr>
          <w:rFonts w:eastAsia="Calibri" w:cstheme="minorHAnsi"/>
          <w:color w:val="0070C0"/>
        </w:rPr>
        <w:t xml:space="preserve"> objektų sąrašas</w:t>
      </w:r>
      <w:r w:rsidRPr="00BD4888">
        <w:rPr>
          <w:rFonts w:eastAsia="Times New Roman" w:cstheme="minorHAnsi"/>
          <w:color w:val="0070C0"/>
        </w:rPr>
        <w:t>“.</w:t>
      </w:r>
    </w:p>
    <w:p w14:paraId="6DEADB63" w14:textId="704091EB" w:rsidR="00C569C2" w:rsidRPr="00BD4888" w:rsidRDefault="00C569C2" w:rsidP="00C569C2">
      <w:pPr>
        <w:numPr>
          <w:ilvl w:val="2"/>
          <w:numId w:val="0"/>
        </w:numPr>
        <w:tabs>
          <w:tab w:val="num" w:pos="720"/>
          <w:tab w:val="left" w:pos="9631"/>
        </w:tabs>
        <w:spacing w:after="0" w:line="320" w:lineRule="atLeast"/>
        <w:ind w:firstLine="851"/>
        <w:jc w:val="both"/>
        <w:rPr>
          <w:rFonts w:eastAsia="Times New Roman" w:cstheme="minorHAnsi"/>
          <w:color w:val="000000"/>
        </w:rPr>
      </w:pPr>
      <w:r w:rsidRPr="00BD4888">
        <w:rPr>
          <w:rFonts w:eastAsia="Times New Roman" w:cstheme="minorHAnsi"/>
          <w:color w:val="000000"/>
        </w:rPr>
        <w:t xml:space="preserve">Jei tiekėjas </w:t>
      </w:r>
      <w:r w:rsidR="002419CA">
        <w:rPr>
          <w:rFonts w:eastAsia="Times New Roman" w:cstheme="minorHAnsi"/>
          <w:color w:val="000000"/>
        </w:rPr>
        <w:t>nesiekia gauti ekonominio naudingumo balų, ne</w:t>
      </w:r>
      <w:r w:rsidRPr="00BD4888">
        <w:rPr>
          <w:rFonts w:eastAsia="Times New Roman" w:cstheme="minorHAnsi"/>
          <w:color w:val="000000"/>
        </w:rPr>
        <w:t xml:space="preserve">pateiks reikalaujamų siūlomo vadovaujančio specialisto patirties duomenų arba jei pagal pateiktus duomenis jo patirtis neatitiks pirkimo dokumentuose nustatytų reikalavimų – šiam kriterijui bus skiriama 0 balų. </w:t>
      </w:r>
    </w:p>
    <w:p w14:paraId="65EF604B" w14:textId="05BF33CE" w:rsidR="00C569C2" w:rsidRDefault="00C569C2" w:rsidP="00C569C2">
      <w:pPr>
        <w:numPr>
          <w:ilvl w:val="2"/>
          <w:numId w:val="0"/>
        </w:numPr>
        <w:tabs>
          <w:tab w:val="num" w:pos="720"/>
          <w:tab w:val="left" w:pos="9631"/>
        </w:tabs>
        <w:spacing w:after="0" w:line="320" w:lineRule="atLeast"/>
        <w:ind w:firstLine="851"/>
        <w:jc w:val="both"/>
        <w:rPr>
          <w:rFonts w:eastAsia="Times New Roman" w:cstheme="minorHAnsi"/>
          <w:color w:val="000000"/>
          <w:u w:val="single"/>
        </w:rPr>
      </w:pPr>
      <w:r w:rsidRPr="00BD4888">
        <w:rPr>
          <w:rFonts w:eastAsia="Times New Roman" w:cstheme="minorHAnsi"/>
          <w:color w:val="000000"/>
        </w:rPr>
        <w:t xml:space="preserve">Jei tiekėjo siūlomas </w:t>
      </w:r>
      <w:r>
        <w:rPr>
          <w:rFonts w:eastAsia="Times New Roman" w:cstheme="minorHAnsi"/>
          <w:color w:val="000000"/>
        </w:rPr>
        <w:t xml:space="preserve">melioracijos </w:t>
      </w:r>
      <w:r w:rsidRPr="00BD4888">
        <w:rPr>
          <w:rFonts w:eastAsia="Times New Roman" w:cstheme="minorHAnsi"/>
          <w:color w:val="000000"/>
        </w:rPr>
        <w:t xml:space="preserve">statinio statybos vadovas per pastaruosius </w:t>
      </w:r>
      <w:r w:rsidR="008F3639">
        <w:rPr>
          <w:rFonts w:eastAsia="Times New Roman" w:cstheme="minorHAnsi"/>
          <w:color w:val="000000"/>
        </w:rPr>
        <w:t>5</w:t>
      </w:r>
      <w:r w:rsidRPr="00BD4888">
        <w:rPr>
          <w:rFonts w:eastAsia="Times New Roman" w:cstheme="minorHAnsi"/>
          <w:color w:val="000000"/>
        </w:rPr>
        <w:t xml:space="preserve"> metus iki pasiūlymų pateikimo termino pabaigos dienos yra vadovavęs darbams daugiau kaip </w:t>
      </w:r>
      <w:r w:rsidR="008F3639">
        <w:rPr>
          <w:rFonts w:eastAsia="Times New Roman" w:cstheme="minorHAnsi"/>
          <w:color w:val="000000"/>
        </w:rPr>
        <w:t>5</w:t>
      </w:r>
      <w:r w:rsidRPr="00BD4888">
        <w:rPr>
          <w:rFonts w:eastAsia="Times New Roman" w:cstheme="minorHAnsi"/>
          <w:color w:val="000000"/>
        </w:rPr>
        <w:t xml:space="preserve"> objektuose, </w:t>
      </w:r>
      <w:r w:rsidRPr="003506A9">
        <w:rPr>
          <w:rFonts w:eastAsia="Times New Roman" w:cstheme="minorHAnsi"/>
          <w:color w:val="000000"/>
          <w:u w:val="single"/>
        </w:rPr>
        <w:t>papildomi balai už įgyvendint</w:t>
      </w:r>
      <w:r w:rsidR="00E7083E">
        <w:rPr>
          <w:rFonts w:eastAsia="Times New Roman" w:cstheme="minorHAnsi"/>
          <w:color w:val="000000"/>
          <w:u w:val="single"/>
        </w:rPr>
        <w:t>us</w:t>
      </w:r>
      <w:r w:rsidRPr="003506A9">
        <w:rPr>
          <w:rFonts w:eastAsia="Times New Roman" w:cstheme="minorHAnsi"/>
          <w:color w:val="000000"/>
          <w:u w:val="single"/>
        </w:rPr>
        <w:t xml:space="preserve"> </w:t>
      </w:r>
      <w:r w:rsidR="00E7083E">
        <w:rPr>
          <w:rFonts w:eastAsia="Times New Roman" w:cstheme="minorHAnsi"/>
          <w:color w:val="000000"/>
          <w:u w:val="single"/>
        </w:rPr>
        <w:t>objektus</w:t>
      </w:r>
      <w:r w:rsidRPr="003506A9">
        <w:rPr>
          <w:rFonts w:eastAsia="Times New Roman" w:cstheme="minorHAnsi"/>
          <w:color w:val="000000"/>
          <w:u w:val="single"/>
        </w:rPr>
        <w:t xml:space="preserve"> nesuteikiami.</w:t>
      </w:r>
    </w:p>
    <w:p w14:paraId="2B4E1CDA" w14:textId="66928344" w:rsidR="00C569C2" w:rsidRDefault="00C569C2" w:rsidP="00C569C2">
      <w:pPr>
        <w:widowControl w:val="0"/>
        <w:tabs>
          <w:tab w:val="left" w:pos="-142"/>
          <w:tab w:val="left" w:pos="0"/>
          <w:tab w:val="left" w:pos="142"/>
          <w:tab w:val="left" w:pos="567"/>
        </w:tabs>
        <w:suppressAutoHyphens/>
        <w:autoSpaceDE w:val="0"/>
        <w:autoSpaceDN w:val="0"/>
        <w:adjustRightInd w:val="0"/>
        <w:spacing w:before="120" w:after="0" w:line="240" w:lineRule="auto"/>
        <w:ind w:firstLine="851"/>
        <w:jc w:val="both"/>
        <w:textAlignment w:val="baseline"/>
        <w:rPr>
          <w:rFonts w:eastAsia="Times New Roman" w:cstheme="minorHAnsi"/>
          <w:b/>
          <w:i/>
          <w:color w:val="000000"/>
          <w:u w:val="single"/>
        </w:rPr>
      </w:pPr>
      <w:r w:rsidRPr="009026DC">
        <w:rPr>
          <w:rFonts w:eastAsia="Times New Roman" w:cstheme="minorHAnsi"/>
          <w:b/>
          <w:bCs/>
          <w:color w:val="000000"/>
        </w:rPr>
        <w:t>Pastaba:</w:t>
      </w:r>
      <w:r>
        <w:rPr>
          <w:rFonts w:eastAsia="Times New Roman" w:cstheme="minorHAnsi"/>
          <w:color w:val="000000"/>
        </w:rPr>
        <w:t xml:space="preserve"> </w:t>
      </w:r>
      <w:r w:rsidRPr="009026DC">
        <w:rPr>
          <w:rFonts w:eastAsia="Times New Roman" w:cstheme="minorHAnsi"/>
          <w:b/>
          <w:i/>
          <w:color w:val="000000"/>
          <w:u w:val="single"/>
        </w:rPr>
        <w:t>vertinamas tik papildomas vadovautų</w:t>
      </w:r>
      <w:r>
        <w:rPr>
          <w:rFonts w:eastAsia="Times New Roman" w:cstheme="minorHAnsi"/>
          <w:b/>
          <w:i/>
          <w:color w:val="000000"/>
          <w:u w:val="single"/>
        </w:rPr>
        <w:t xml:space="preserve"> ir užbaigtų melioracijos</w:t>
      </w:r>
      <w:r w:rsidRPr="009026DC">
        <w:rPr>
          <w:rFonts w:eastAsia="Times New Roman" w:cstheme="minorHAnsi"/>
          <w:b/>
          <w:i/>
          <w:color w:val="000000"/>
          <w:u w:val="single"/>
        </w:rPr>
        <w:t xml:space="preserve"> objektų, kurie atitinka pirkimo specialiųjų sąlygų 4 pried</w:t>
      </w:r>
      <w:r w:rsidR="0018185D">
        <w:rPr>
          <w:rFonts w:eastAsia="Times New Roman" w:cstheme="minorHAnsi"/>
          <w:b/>
          <w:i/>
          <w:color w:val="000000"/>
          <w:u w:val="single"/>
        </w:rPr>
        <w:t>o 3.2 p.</w:t>
      </w:r>
      <w:r w:rsidRPr="009026DC">
        <w:rPr>
          <w:rFonts w:eastAsia="Times New Roman" w:cstheme="minorHAnsi"/>
          <w:b/>
          <w:i/>
          <w:color w:val="000000"/>
          <w:u w:val="single"/>
        </w:rPr>
        <w:t xml:space="preserve"> nurodytus kvalifikacijos reikalavimus, tačiau kuriais tiekėjas negrindė  </w:t>
      </w:r>
      <w:r>
        <w:rPr>
          <w:rFonts w:eastAsia="Times New Roman" w:cstheme="minorHAnsi"/>
          <w:b/>
          <w:i/>
          <w:color w:val="000000"/>
          <w:u w:val="single"/>
        </w:rPr>
        <w:t xml:space="preserve">melioracijos </w:t>
      </w:r>
      <w:r w:rsidRPr="009026DC">
        <w:rPr>
          <w:rFonts w:eastAsia="Times New Roman" w:cstheme="minorHAnsi"/>
          <w:b/>
          <w:i/>
          <w:color w:val="000000"/>
          <w:u w:val="single"/>
        </w:rPr>
        <w:t>statinio statybos vadovo atitikties kvalifikacijos reikalavimams, skaičius</w:t>
      </w:r>
      <w:r>
        <w:rPr>
          <w:rFonts w:eastAsia="Times New Roman" w:cstheme="minorHAnsi"/>
          <w:b/>
          <w:i/>
          <w:color w:val="000000"/>
          <w:u w:val="single"/>
        </w:rPr>
        <w:t>.</w:t>
      </w:r>
    </w:p>
    <w:p w14:paraId="6EB5977B" w14:textId="77777777" w:rsidR="00C569C2" w:rsidRPr="00BD4888" w:rsidRDefault="00C569C2" w:rsidP="00C569C2">
      <w:pPr>
        <w:widowControl w:val="0"/>
        <w:tabs>
          <w:tab w:val="left" w:pos="-142"/>
          <w:tab w:val="left" w:pos="0"/>
          <w:tab w:val="left" w:pos="142"/>
          <w:tab w:val="left" w:pos="567"/>
        </w:tabs>
        <w:suppressAutoHyphens/>
        <w:autoSpaceDE w:val="0"/>
        <w:autoSpaceDN w:val="0"/>
        <w:adjustRightInd w:val="0"/>
        <w:spacing w:before="120" w:after="0" w:line="240" w:lineRule="auto"/>
        <w:ind w:firstLine="851"/>
        <w:jc w:val="both"/>
        <w:textAlignment w:val="baseline"/>
        <w:rPr>
          <w:rFonts w:eastAsia="Times New Roman" w:cstheme="minorHAnsi"/>
          <w:color w:val="000000"/>
        </w:rPr>
      </w:pPr>
    </w:p>
    <w:bookmarkEnd w:id="76"/>
    <w:bookmarkEnd w:id="77"/>
    <w:p w14:paraId="4781440B" w14:textId="77777777" w:rsidR="00C569C2" w:rsidRPr="00BD4888" w:rsidRDefault="00C569C2" w:rsidP="00C569C2">
      <w:pPr>
        <w:tabs>
          <w:tab w:val="left" w:pos="1178"/>
        </w:tabs>
        <w:spacing w:after="0"/>
        <w:jc w:val="both"/>
        <w:rPr>
          <w:rFonts w:eastAsia="Times New Roman" w:cstheme="minorHAnsi"/>
          <w:color w:val="000000"/>
        </w:rPr>
      </w:pPr>
      <w:r>
        <w:rPr>
          <w:rFonts w:eastAsia="Times New Roman" w:cstheme="minorHAnsi"/>
          <w:color w:val="000000"/>
        </w:rPr>
        <w:t>8</w:t>
      </w:r>
      <w:r w:rsidRPr="00BD4888">
        <w:rPr>
          <w:rFonts w:eastAsia="Times New Roman" w:cstheme="minorHAnsi"/>
          <w:color w:val="000000"/>
        </w:rPr>
        <w:t xml:space="preserve">.  </w:t>
      </w:r>
      <w:r w:rsidRPr="00BD4888">
        <w:rPr>
          <w:rFonts w:eastAsia="Times New Roman" w:cstheme="minorHAnsi"/>
          <w:b/>
          <w:bCs/>
          <w:color w:val="000000"/>
        </w:rPr>
        <w:t>Kriterijus</w:t>
      </w:r>
      <w:r>
        <w:rPr>
          <w:rFonts w:eastAsia="Times New Roman" w:cstheme="minorHAnsi"/>
          <w:b/>
          <w:bCs/>
          <w:color w:val="000000"/>
        </w:rPr>
        <w:t>.</w:t>
      </w:r>
      <w:r w:rsidRPr="00BD4888">
        <w:rPr>
          <w:rFonts w:eastAsia="Times New Roman" w:cstheme="minorHAnsi"/>
          <w:b/>
          <w:bCs/>
          <w:color w:val="000000"/>
        </w:rPr>
        <w:t xml:space="preserve">  </w:t>
      </w:r>
      <w:r w:rsidRPr="00226DB4">
        <w:rPr>
          <w:rFonts w:eastAsia="Times New Roman" w:cstheme="minorHAnsi"/>
          <w:b/>
          <w:bCs/>
          <w:color w:val="000000"/>
        </w:rPr>
        <w:t xml:space="preserve">Alkoholio kontrolės darbe sistema </w:t>
      </w:r>
      <w:r w:rsidRPr="00BD4888">
        <w:rPr>
          <w:rFonts w:eastAsia="Times New Roman" w:cstheme="minorHAnsi"/>
          <w:b/>
          <w:bCs/>
          <w:color w:val="000000"/>
        </w:rPr>
        <w:t>(T</w:t>
      </w:r>
      <w:r>
        <w:rPr>
          <w:rFonts w:eastAsia="Times New Roman" w:cstheme="minorHAnsi"/>
          <w:b/>
          <w:bCs/>
          <w:color w:val="000000"/>
        </w:rPr>
        <w:t>3</w:t>
      </w:r>
      <w:r w:rsidRPr="00BD4888">
        <w:rPr>
          <w:rFonts w:eastAsia="Times New Roman" w:cstheme="minorHAnsi"/>
          <w:b/>
          <w:bCs/>
          <w:color w:val="000000"/>
        </w:rPr>
        <w:t>)</w:t>
      </w:r>
      <w:r w:rsidRPr="00BD4888">
        <w:rPr>
          <w:rFonts w:eastAsia="Times New Roman" w:cstheme="minorHAnsi"/>
          <w:color w:val="000000"/>
        </w:rPr>
        <w:t xml:space="preserve"> – vertinam</w:t>
      </w:r>
      <w:r>
        <w:rPr>
          <w:rFonts w:eastAsia="Times New Roman" w:cstheme="minorHAnsi"/>
          <w:color w:val="000000"/>
        </w:rPr>
        <w:t>as</w:t>
      </w:r>
      <w:r w:rsidRPr="00BD4888">
        <w:rPr>
          <w:rFonts w:eastAsia="Times New Roman" w:cstheme="minorHAnsi"/>
          <w:color w:val="000000"/>
        </w:rPr>
        <w:t xml:space="preserve"> pasiūlymo tiekėjo siūlomas įsipareigojamas </w:t>
      </w:r>
      <w:r>
        <w:rPr>
          <w:rFonts w:eastAsia="Times New Roman" w:cstheme="minorHAnsi"/>
          <w:color w:val="000000"/>
        </w:rPr>
        <w:t xml:space="preserve">taikyti statybos darbus atliekančių darbuotojų statybvietėje alkoholio kontrolės </w:t>
      </w:r>
      <w:r w:rsidRPr="00BD4888">
        <w:rPr>
          <w:rFonts w:eastAsia="Times New Roman" w:cstheme="minorHAnsi"/>
          <w:color w:val="000000"/>
        </w:rPr>
        <w:t xml:space="preserve"> </w:t>
      </w:r>
      <w:r>
        <w:rPr>
          <w:rFonts w:eastAsia="Times New Roman" w:cstheme="minorHAnsi"/>
          <w:color w:val="000000"/>
        </w:rPr>
        <w:t xml:space="preserve">sistemą </w:t>
      </w:r>
      <w:r w:rsidRPr="00BD4888">
        <w:rPr>
          <w:rFonts w:eastAsia="Times New Roman" w:cstheme="minorHAnsi"/>
          <w:color w:val="000000"/>
        </w:rPr>
        <w:t>statybos proceso metu.</w:t>
      </w:r>
    </w:p>
    <w:p w14:paraId="451C254D" w14:textId="77777777" w:rsidR="00C569C2" w:rsidRPr="00BD4888" w:rsidRDefault="00C569C2" w:rsidP="00C569C2">
      <w:pPr>
        <w:tabs>
          <w:tab w:val="left" w:pos="1178"/>
        </w:tabs>
        <w:spacing w:after="0"/>
        <w:ind w:firstLine="720"/>
        <w:jc w:val="both"/>
        <w:rPr>
          <w:rFonts w:eastAsia="Times New Roman" w:cstheme="minorHAnsi"/>
          <w:color w:val="000000"/>
        </w:rPr>
      </w:pPr>
      <w:r w:rsidRPr="00BD4888">
        <w:rPr>
          <w:rFonts w:eastAsia="Times New Roman" w:cstheme="minorHAnsi"/>
          <w:color w:val="000000"/>
        </w:rPr>
        <w:t xml:space="preserve">Už </w:t>
      </w:r>
      <w:r>
        <w:rPr>
          <w:rFonts w:eastAsia="Times New Roman" w:cstheme="minorHAnsi"/>
          <w:color w:val="000000"/>
        </w:rPr>
        <w:t xml:space="preserve">alkoholio kontrolės darbe sistemos taikymą </w:t>
      </w:r>
      <w:r w:rsidRPr="00BD4888">
        <w:rPr>
          <w:rFonts w:eastAsia="Times New Roman" w:cstheme="minorHAnsi"/>
          <w:color w:val="000000"/>
        </w:rPr>
        <w:t xml:space="preserve"> pasiūlymui suteikiami 5 (penki) balai.</w:t>
      </w:r>
      <w:r>
        <w:rPr>
          <w:rFonts w:eastAsia="Times New Roman" w:cstheme="minorHAnsi"/>
          <w:color w:val="000000"/>
        </w:rPr>
        <w:t xml:space="preserve"> </w:t>
      </w:r>
    </w:p>
    <w:p w14:paraId="74E83C1C" w14:textId="0D9C792D" w:rsidR="00757530" w:rsidRDefault="00C569C2" w:rsidP="00C569C2">
      <w:pPr>
        <w:tabs>
          <w:tab w:val="left" w:pos="1178"/>
        </w:tabs>
        <w:spacing w:after="0"/>
        <w:ind w:firstLine="720"/>
        <w:jc w:val="both"/>
        <w:rPr>
          <w:rFonts w:eastAsia="Times New Roman" w:cstheme="minorHAnsi"/>
          <w:color w:val="000000"/>
        </w:rPr>
      </w:pPr>
      <w:r w:rsidRPr="00102AA0">
        <w:rPr>
          <w:rFonts w:eastAsia="Times New Roman" w:cstheme="minorHAnsi"/>
          <w:color w:val="000000"/>
        </w:rPr>
        <w:t>Tiekėjas kartu su pasiūlymu turi pateikti</w:t>
      </w:r>
      <w:r w:rsidR="00757530" w:rsidRPr="00102AA0">
        <w:rPr>
          <w:rFonts w:eastAsia="Times New Roman" w:cstheme="minorHAnsi"/>
          <w:color w:val="000000"/>
        </w:rPr>
        <w:t>:</w:t>
      </w:r>
    </w:p>
    <w:p w14:paraId="63CFC380" w14:textId="0C56E9B3" w:rsidR="00C569C2" w:rsidRPr="00BD4888" w:rsidRDefault="00757530" w:rsidP="00C569C2">
      <w:pPr>
        <w:tabs>
          <w:tab w:val="left" w:pos="1178"/>
        </w:tabs>
        <w:spacing w:after="0"/>
        <w:ind w:firstLine="720"/>
        <w:jc w:val="both"/>
        <w:rPr>
          <w:rFonts w:eastAsia="Times New Roman" w:cstheme="minorHAnsi"/>
          <w:color w:val="000000"/>
        </w:rPr>
      </w:pPr>
      <w:r>
        <w:rPr>
          <w:rFonts w:eastAsia="Times New Roman" w:cstheme="minorHAnsi"/>
          <w:color w:val="000000"/>
        </w:rPr>
        <w:t>-</w:t>
      </w:r>
      <w:r w:rsidR="00C569C2" w:rsidRPr="00BD4888">
        <w:rPr>
          <w:rFonts w:eastAsia="Times New Roman" w:cstheme="minorHAnsi"/>
          <w:color w:val="000000"/>
        </w:rPr>
        <w:t xml:space="preserve">deklaraciją, kuria tiekėjas patvirtina ir įsipareigoja, kad bus </w:t>
      </w:r>
      <w:r w:rsidR="00C569C2">
        <w:rPr>
          <w:rFonts w:eastAsia="Times New Roman" w:cstheme="minorHAnsi"/>
          <w:color w:val="000000"/>
        </w:rPr>
        <w:t>vykdoma</w:t>
      </w:r>
      <w:r w:rsidR="00C569C2" w:rsidRPr="00BD4888">
        <w:rPr>
          <w:rFonts w:eastAsia="Times New Roman" w:cstheme="minorHAnsi"/>
          <w:color w:val="000000"/>
        </w:rPr>
        <w:t xml:space="preserve"> </w:t>
      </w:r>
      <w:r w:rsidR="00C569C2">
        <w:rPr>
          <w:rFonts w:eastAsia="Times New Roman" w:cstheme="minorHAnsi"/>
          <w:color w:val="000000"/>
        </w:rPr>
        <w:t>alkoholio kontrolės</w:t>
      </w:r>
      <w:r w:rsidR="00C569C2" w:rsidRPr="00BD4888">
        <w:rPr>
          <w:rFonts w:eastAsia="Times New Roman" w:cstheme="minorHAnsi"/>
          <w:color w:val="000000"/>
        </w:rPr>
        <w:t xml:space="preserve"> statybvietėje </w:t>
      </w:r>
      <w:r w:rsidR="00C569C2">
        <w:rPr>
          <w:rFonts w:eastAsia="Times New Roman" w:cstheme="minorHAnsi"/>
          <w:color w:val="000000"/>
        </w:rPr>
        <w:t>sistema</w:t>
      </w:r>
      <w:r w:rsidR="00C569C2" w:rsidRPr="00BD4888">
        <w:rPr>
          <w:rFonts w:eastAsia="Times New Roman" w:cstheme="minorHAnsi"/>
          <w:color w:val="000000"/>
        </w:rPr>
        <w:t xml:space="preserve"> statybos proceso metu (</w:t>
      </w:r>
      <w:r w:rsidR="00E7083E" w:rsidRPr="00E7083E">
        <w:rPr>
          <w:rFonts w:eastAsia="Times New Roman" w:cstheme="minorHAnsi"/>
          <w:color w:val="0070C0"/>
        </w:rPr>
        <w:t>1</w:t>
      </w:r>
      <w:r w:rsidR="00AC4212">
        <w:rPr>
          <w:rFonts w:eastAsia="Times New Roman" w:cstheme="minorHAnsi"/>
          <w:color w:val="0070C0"/>
        </w:rPr>
        <w:t>4</w:t>
      </w:r>
      <w:r w:rsidR="00E7083E">
        <w:rPr>
          <w:rFonts w:eastAsia="Times New Roman" w:cstheme="minorHAnsi"/>
          <w:color w:val="000000"/>
        </w:rPr>
        <w:t xml:space="preserve"> </w:t>
      </w:r>
      <w:r w:rsidR="00C569C2" w:rsidRPr="00BD4888">
        <w:rPr>
          <w:rFonts w:eastAsia="Times New Roman" w:cstheme="minorHAnsi"/>
          <w:color w:val="0070C0"/>
        </w:rPr>
        <w:t>priedas „</w:t>
      </w:r>
      <w:r w:rsidR="00C569C2" w:rsidRPr="009026DC">
        <w:rPr>
          <w:rFonts w:eastAsia="Times New Roman" w:cstheme="minorHAnsi"/>
          <w:color w:val="0070C0"/>
          <w:u w:val="single"/>
        </w:rPr>
        <w:t>Alkoholio kontrolės taikymo deklaracija</w:t>
      </w:r>
      <w:r w:rsidR="00C569C2" w:rsidRPr="00BD4888">
        <w:rPr>
          <w:rFonts w:eastAsia="Times New Roman" w:cstheme="minorHAnsi"/>
          <w:color w:val="0070C0"/>
        </w:rPr>
        <w:t>“).</w:t>
      </w:r>
    </w:p>
    <w:p w14:paraId="348BFF1C" w14:textId="05A7DC4D" w:rsidR="00C569C2" w:rsidRPr="00BD4888" w:rsidRDefault="00757530" w:rsidP="00C569C2">
      <w:pPr>
        <w:tabs>
          <w:tab w:val="left" w:pos="1178"/>
        </w:tabs>
        <w:spacing w:after="0"/>
        <w:ind w:firstLine="720"/>
        <w:jc w:val="both"/>
        <w:rPr>
          <w:rFonts w:eastAsia="Times New Roman" w:cstheme="minorHAnsi"/>
          <w:color w:val="000000"/>
        </w:rPr>
      </w:pPr>
      <w:r>
        <w:rPr>
          <w:rFonts w:eastAsia="Times New Roman" w:cstheme="minorHAnsi"/>
          <w:color w:val="000000"/>
        </w:rPr>
        <w:t>-</w:t>
      </w:r>
      <w:r w:rsidR="00C569C2" w:rsidRPr="00043D27">
        <w:rPr>
          <w:rFonts w:eastAsia="Times New Roman" w:cstheme="minorHAnsi"/>
          <w:color w:val="000000"/>
        </w:rPr>
        <w:t xml:space="preserve"> laisvos formos aprašymą, parodantį, kaip tiekėjas vykdys </w:t>
      </w:r>
      <w:r w:rsidR="00C569C2">
        <w:rPr>
          <w:rFonts w:eastAsia="Times New Roman" w:cstheme="minorHAnsi"/>
          <w:color w:val="000000"/>
        </w:rPr>
        <w:t>alkoholio kontrolės sistemą</w:t>
      </w:r>
      <w:r w:rsidR="00C569C2" w:rsidRPr="00043D27">
        <w:rPr>
          <w:rFonts w:eastAsia="Times New Roman" w:cstheme="minorHAnsi"/>
          <w:color w:val="000000"/>
        </w:rPr>
        <w:t xml:space="preserve">, įskaitant </w:t>
      </w:r>
      <w:r w:rsidR="00C569C2">
        <w:rPr>
          <w:rFonts w:eastAsia="Times New Roman" w:cstheme="minorHAnsi"/>
          <w:color w:val="000000"/>
        </w:rPr>
        <w:t>darbuotojų</w:t>
      </w:r>
      <w:r w:rsidR="00C569C2" w:rsidRPr="00043D27">
        <w:rPr>
          <w:rFonts w:eastAsia="Times New Roman" w:cstheme="minorHAnsi"/>
          <w:color w:val="000000"/>
        </w:rPr>
        <w:t xml:space="preserve"> </w:t>
      </w:r>
      <w:r w:rsidR="00C569C2">
        <w:rPr>
          <w:rFonts w:eastAsia="Times New Roman" w:cstheme="minorHAnsi"/>
          <w:color w:val="000000"/>
        </w:rPr>
        <w:t xml:space="preserve">patikrinimą, </w:t>
      </w:r>
      <w:r w:rsidR="00C569C2" w:rsidRPr="00043D27">
        <w:rPr>
          <w:rFonts w:eastAsia="Times New Roman" w:cstheme="minorHAnsi"/>
          <w:color w:val="000000"/>
        </w:rPr>
        <w:t>patekim</w:t>
      </w:r>
      <w:r w:rsidR="00C569C2">
        <w:rPr>
          <w:rFonts w:eastAsia="Times New Roman" w:cstheme="minorHAnsi"/>
          <w:color w:val="000000"/>
        </w:rPr>
        <w:t>ą</w:t>
      </w:r>
      <w:r w:rsidR="00C569C2" w:rsidRPr="00043D27">
        <w:rPr>
          <w:rFonts w:eastAsia="Times New Roman" w:cstheme="minorHAnsi"/>
          <w:color w:val="000000"/>
        </w:rPr>
        <w:t xml:space="preserve"> į statybos aikštelę ir išėjim</w:t>
      </w:r>
      <w:r w:rsidR="00C569C2">
        <w:rPr>
          <w:rFonts w:eastAsia="Times New Roman" w:cstheme="minorHAnsi"/>
          <w:color w:val="000000"/>
        </w:rPr>
        <w:t>ą</w:t>
      </w:r>
      <w:r w:rsidR="00C569C2" w:rsidRPr="00043D27">
        <w:rPr>
          <w:rFonts w:eastAsia="Times New Roman" w:cstheme="minorHAnsi"/>
          <w:color w:val="000000"/>
        </w:rPr>
        <w:t xml:space="preserve"> iš jos. </w:t>
      </w:r>
      <w:r w:rsidR="00C569C2">
        <w:rPr>
          <w:rFonts w:eastAsia="Times New Roman" w:cstheme="minorHAnsi"/>
          <w:color w:val="000000"/>
        </w:rPr>
        <w:t>Alkoholio kontrolė sistemos taikymo</w:t>
      </w:r>
      <w:r w:rsidR="00C569C2" w:rsidRPr="00043D27">
        <w:rPr>
          <w:rFonts w:eastAsia="Times New Roman" w:cstheme="minorHAnsi"/>
          <w:color w:val="000000"/>
        </w:rPr>
        <w:t xml:space="preserve">  aprašyme turi būti nurodoma, kokiomis pasitelktomis </w:t>
      </w:r>
      <w:r w:rsidR="00C569C2">
        <w:rPr>
          <w:rFonts w:eastAsia="Times New Roman" w:cstheme="minorHAnsi"/>
          <w:color w:val="000000"/>
        </w:rPr>
        <w:t xml:space="preserve">techninėmis </w:t>
      </w:r>
      <w:r w:rsidR="00C569C2" w:rsidRPr="00043D27">
        <w:rPr>
          <w:rFonts w:eastAsia="Times New Roman" w:cstheme="minorHAnsi"/>
          <w:color w:val="000000"/>
        </w:rPr>
        <w:t>priemonėmis,</w:t>
      </w:r>
      <w:r w:rsidR="00C569C2">
        <w:rPr>
          <w:rFonts w:eastAsia="Times New Roman" w:cstheme="minorHAnsi"/>
          <w:color w:val="000000"/>
        </w:rPr>
        <w:t xml:space="preserve"> technine ir </w:t>
      </w:r>
      <w:r w:rsidR="00C569C2" w:rsidRPr="00043D27">
        <w:rPr>
          <w:rFonts w:eastAsia="Times New Roman" w:cstheme="minorHAnsi"/>
          <w:color w:val="000000"/>
        </w:rPr>
        <w:t xml:space="preserve"> programine įranga</w:t>
      </w:r>
      <w:r w:rsidR="00C569C2">
        <w:rPr>
          <w:rFonts w:eastAsia="Times New Roman" w:cstheme="minorHAnsi"/>
          <w:color w:val="000000"/>
        </w:rPr>
        <w:t xml:space="preserve"> (jei sistema skaitmenizuota) arba raštu</w:t>
      </w:r>
      <w:r w:rsidR="00C569C2" w:rsidRPr="00043D27">
        <w:rPr>
          <w:rFonts w:eastAsia="Times New Roman" w:cstheme="minorHAnsi"/>
          <w:color w:val="000000"/>
        </w:rPr>
        <w:t xml:space="preserve"> bus vykdoma ši </w:t>
      </w:r>
      <w:r w:rsidR="00C569C2">
        <w:rPr>
          <w:rFonts w:eastAsia="Times New Roman" w:cstheme="minorHAnsi"/>
          <w:color w:val="000000"/>
        </w:rPr>
        <w:t>kontrolė</w:t>
      </w:r>
      <w:r w:rsidR="00C569C2" w:rsidRPr="00043D27">
        <w:rPr>
          <w:rFonts w:eastAsia="Times New Roman" w:cstheme="minorHAnsi"/>
          <w:color w:val="000000"/>
        </w:rPr>
        <w:t xml:space="preserve">, pateikiamas </w:t>
      </w:r>
      <w:r w:rsidR="00C569C2">
        <w:rPr>
          <w:rFonts w:eastAsia="Times New Roman" w:cstheme="minorHAnsi"/>
          <w:color w:val="000000"/>
        </w:rPr>
        <w:t>kontrolės</w:t>
      </w:r>
      <w:r w:rsidR="00C569C2" w:rsidRPr="00043D27">
        <w:rPr>
          <w:rFonts w:eastAsia="Times New Roman" w:cstheme="minorHAnsi"/>
          <w:color w:val="000000"/>
        </w:rPr>
        <w:t xml:space="preserve"> algoritmas (veiksmų seka), </w:t>
      </w:r>
      <w:r w:rsidR="00C569C2">
        <w:rPr>
          <w:rFonts w:eastAsia="Times New Roman" w:cstheme="minorHAnsi"/>
          <w:color w:val="000000"/>
        </w:rPr>
        <w:t xml:space="preserve">veikimo principas, </w:t>
      </w:r>
      <w:r w:rsidR="00C569C2" w:rsidRPr="00043D27">
        <w:rPr>
          <w:rFonts w:eastAsia="Times New Roman" w:cstheme="minorHAnsi"/>
          <w:color w:val="000000"/>
        </w:rPr>
        <w:t xml:space="preserve">kaip užtikrinamas jos tikslumas, patikimumas ir kaip šios </w:t>
      </w:r>
      <w:r w:rsidR="00C569C2">
        <w:rPr>
          <w:rFonts w:eastAsia="Times New Roman" w:cstheme="minorHAnsi"/>
          <w:color w:val="000000"/>
        </w:rPr>
        <w:t>kontrolės</w:t>
      </w:r>
      <w:r w:rsidR="00C569C2" w:rsidRPr="00043D27">
        <w:rPr>
          <w:rFonts w:eastAsia="Times New Roman" w:cstheme="minorHAnsi"/>
          <w:color w:val="000000"/>
        </w:rPr>
        <w:t xml:space="preserve"> duomenys bus teikiami pirkimo vykdytojui ar, pareikalavus, ūkio subjektų veiklos priežiūrą vykdančioms institucijoms.</w:t>
      </w:r>
      <w:r w:rsidR="00C569C2" w:rsidRPr="00BD4888">
        <w:rPr>
          <w:rFonts w:eastAsia="Times New Roman" w:cstheme="minorHAnsi"/>
          <w:color w:val="000000"/>
        </w:rPr>
        <w:t xml:space="preserve"> </w:t>
      </w:r>
    </w:p>
    <w:p w14:paraId="79C6A771" w14:textId="7D1EA3FC" w:rsidR="00C569C2" w:rsidRPr="00BD4888" w:rsidRDefault="002419CA" w:rsidP="00C569C2">
      <w:pPr>
        <w:tabs>
          <w:tab w:val="left" w:pos="1178"/>
        </w:tabs>
        <w:spacing w:after="0"/>
        <w:ind w:firstLine="720"/>
        <w:jc w:val="both"/>
        <w:rPr>
          <w:rFonts w:eastAsia="Times New Roman" w:cstheme="minorHAnsi"/>
          <w:color w:val="000000"/>
        </w:rPr>
      </w:pPr>
      <w:r>
        <w:rPr>
          <w:rFonts w:eastAsia="Times New Roman" w:cstheme="minorHAnsi"/>
          <w:color w:val="000000"/>
        </w:rPr>
        <w:t>Neplanuojant vykdyti</w:t>
      </w:r>
      <w:r w:rsidR="00C569C2" w:rsidRPr="00BD4888">
        <w:rPr>
          <w:rFonts w:eastAsia="Times New Roman" w:cstheme="minorHAnsi"/>
          <w:color w:val="000000"/>
        </w:rPr>
        <w:t xml:space="preserve"> </w:t>
      </w:r>
      <w:r w:rsidR="00C569C2">
        <w:rPr>
          <w:rFonts w:eastAsia="Times New Roman" w:cstheme="minorHAnsi"/>
          <w:color w:val="000000"/>
        </w:rPr>
        <w:t>alkoholio kontrolės</w:t>
      </w:r>
      <w:r w:rsidR="00C569C2" w:rsidRPr="00BD4888">
        <w:rPr>
          <w:rFonts w:eastAsia="Times New Roman" w:cstheme="minorHAnsi"/>
          <w:color w:val="000000"/>
        </w:rPr>
        <w:t xml:space="preserve"> statybvietėje arba nepateikus deklaracijos ir (ar) </w:t>
      </w:r>
      <w:r w:rsidR="00C569C2">
        <w:rPr>
          <w:rFonts w:eastAsia="Times New Roman" w:cstheme="minorHAnsi"/>
          <w:color w:val="000000"/>
        </w:rPr>
        <w:t xml:space="preserve"> kontrolės sistemos </w:t>
      </w:r>
      <w:r w:rsidR="00C569C2" w:rsidRPr="00BD4888">
        <w:rPr>
          <w:rFonts w:eastAsia="Times New Roman" w:cstheme="minorHAnsi"/>
          <w:color w:val="000000"/>
        </w:rPr>
        <w:t xml:space="preserve">aprašymo, atitinkančio Pirkimo dokumentuose nurodytą turinį, pasiūlymui pagal šį kriterijų balai nesuteikiami – skiriama </w:t>
      </w:r>
      <w:r w:rsidR="00C569C2" w:rsidRPr="00BD4888">
        <w:rPr>
          <w:rFonts w:eastAsia="Times New Roman" w:cstheme="minorHAnsi"/>
          <w:b/>
          <w:bCs/>
          <w:color w:val="000000"/>
        </w:rPr>
        <w:t>0 (nulis) balų</w:t>
      </w:r>
      <w:r w:rsidR="00C569C2" w:rsidRPr="00BD4888">
        <w:rPr>
          <w:rFonts w:eastAsia="Times New Roman" w:cstheme="minorHAnsi"/>
          <w:color w:val="000000"/>
        </w:rPr>
        <w:t>.</w:t>
      </w:r>
    </w:p>
    <w:p w14:paraId="551284D3" w14:textId="77777777" w:rsidR="00C569C2" w:rsidRPr="00BD4888" w:rsidRDefault="00C569C2" w:rsidP="00C569C2">
      <w:pPr>
        <w:tabs>
          <w:tab w:val="left" w:pos="1178"/>
        </w:tabs>
        <w:spacing w:after="0"/>
        <w:ind w:firstLine="720"/>
        <w:jc w:val="both"/>
        <w:rPr>
          <w:rFonts w:eastAsia="Times New Roman" w:cstheme="minorHAnsi"/>
          <w:color w:val="000000"/>
        </w:rPr>
      </w:pPr>
      <w:r w:rsidRPr="00BD4888">
        <w:rPr>
          <w:rFonts w:eastAsia="Times New Roman" w:cstheme="minorHAnsi"/>
          <w:color w:val="000000"/>
        </w:rPr>
        <w:t xml:space="preserve"> Tiekėjui pasiūlyme pateikus deklaraciją ir </w:t>
      </w:r>
      <w:r>
        <w:rPr>
          <w:rFonts w:eastAsia="Times New Roman" w:cstheme="minorHAnsi"/>
          <w:color w:val="000000"/>
        </w:rPr>
        <w:t>alkoholio kontrolės darbe taikymo</w:t>
      </w:r>
      <w:r w:rsidRPr="00BD4888">
        <w:rPr>
          <w:rFonts w:eastAsia="Times New Roman" w:cstheme="minorHAnsi"/>
          <w:color w:val="000000"/>
        </w:rPr>
        <w:t xml:space="preserve"> aprašymą, atitinkantį Pirkimo dokumentuose nurodytą turinį, pasiūlymui pagal šį kriterijų suteikiami </w:t>
      </w:r>
      <w:r w:rsidRPr="00BD4888">
        <w:rPr>
          <w:rFonts w:eastAsia="Times New Roman" w:cstheme="minorHAnsi"/>
          <w:b/>
          <w:bCs/>
          <w:color w:val="000000"/>
        </w:rPr>
        <w:t>5 (penki) balai</w:t>
      </w:r>
      <w:r w:rsidRPr="00BD4888">
        <w:rPr>
          <w:rFonts w:eastAsia="Times New Roman" w:cstheme="minorHAnsi"/>
          <w:color w:val="000000"/>
        </w:rPr>
        <w:t>.</w:t>
      </w:r>
    </w:p>
    <w:p w14:paraId="5F262A0D" w14:textId="77777777" w:rsidR="00102AA0" w:rsidRDefault="00C569C2" w:rsidP="00C569C2">
      <w:pPr>
        <w:spacing w:line="320" w:lineRule="atLeast"/>
        <w:jc w:val="both"/>
        <w:rPr>
          <w:rFonts w:eastAsia="Times New Roman" w:cstheme="minorHAnsi"/>
          <w:color w:val="000000"/>
        </w:rPr>
      </w:pPr>
      <w:r>
        <w:rPr>
          <w:rFonts w:eastAsia="Times New Roman" w:cstheme="minorHAnsi"/>
          <w:color w:val="000000"/>
        </w:rPr>
        <w:t>9</w:t>
      </w:r>
      <w:r w:rsidRPr="00BD4888">
        <w:rPr>
          <w:rFonts w:eastAsia="Times New Roman" w:cstheme="minorHAnsi"/>
          <w:color w:val="000000"/>
        </w:rPr>
        <w:t>. Ekonominio naudingumo balai apvalinami iki dviejų skaičių po kablelio.</w:t>
      </w:r>
    </w:p>
    <w:p w14:paraId="76A4D6C4" w14:textId="5A8C9B14" w:rsidR="00C569C2" w:rsidRPr="00BD4888" w:rsidRDefault="00C569C2" w:rsidP="00C569C2">
      <w:pPr>
        <w:spacing w:line="320" w:lineRule="atLeast"/>
        <w:jc w:val="both"/>
        <w:rPr>
          <w:rFonts w:eastAsia="Times New Roman" w:cstheme="minorHAnsi"/>
          <w:color w:val="000000"/>
        </w:rPr>
      </w:pPr>
      <w:r>
        <w:rPr>
          <w:rFonts w:eastAsia="Times New Roman" w:cstheme="minorHAnsi"/>
          <w:color w:val="000000"/>
        </w:rPr>
        <w:t>10</w:t>
      </w:r>
      <w:r w:rsidRPr="00BD4888">
        <w:rPr>
          <w:rFonts w:eastAsia="Times New Roman" w:cstheme="minorHAnsi"/>
          <w:color w:val="000000"/>
        </w:rPr>
        <w:t>.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D01970" w14:textId="77777777" w:rsidR="00C569C2" w:rsidRPr="00BD4888" w:rsidRDefault="00C569C2" w:rsidP="00C569C2">
      <w:pPr>
        <w:spacing w:line="320" w:lineRule="atLeast"/>
        <w:jc w:val="both"/>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1</w:t>
      </w:r>
      <w:r w:rsidRPr="00BD4888">
        <w:rPr>
          <w:rFonts w:eastAsia="Times New Roman" w:cstheme="minorHAnsi"/>
          <w:color w:val="000000"/>
        </w:rPr>
        <w:t>.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466C9775" w14:textId="77777777" w:rsidR="00C569C2" w:rsidRPr="00BD4888" w:rsidRDefault="00C569C2" w:rsidP="00C569C2">
      <w:pPr>
        <w:spacing w:line="320" w:lineRule="atLeast"/>
        <w:jc w:val="both"/>
        <w:rPr>
          <w:rFonts w:eastAsia="Times New Roman" w:cstheme="minorHAnsi"/>
          <w:color w:val="000000"/>
        </w:rPr>
      </w:pPr>
      <w:r w:rsidRPr="00BD4888">
        <w:rPr>
          <w:rFonts w:eastAsia="Times New Roman" w:cstheme="minorHAnsi"/>
          <w:color w:val="000000"/>
        </w:rPr>
        <w:t>1</w:t>
      </w:r>
      <w:r>
        <w:rPr>
          <w:rFonts w:eastAsia="Times New Roman" w:cstheme="minorHAnsi"/>
          <w:color w:val="000000"/>
        </w:rPr>
        <w:t>2</w:t>
      </w:r>
      <w:r w:rsidRPr="00BD4888">
        <w:rPr>
          <w:rFonts w:eastAsia="Times New Roman" w:cstheme="minorHAnsi"/>
          <w:color w:val="000000"/>
        </w:rPr>
        <w:t xml:space="preserve">. Vertinama ir palyginama tiekėjo nurodyta bendra pasiūlymo kaina (darbų kaina su visais mokesčiais, taip pat ir PVM). </w:t>
      </w:r>
    </w:p>
    <w:p w14:paraId="4EFB3F11" w14:textId="77777777" w:rsidR="00C569C2" w:rsidRPr="00BD4888" w:rsidRDefault="00C569C2" w:rsidP="00C569C2">
      <w:pPr>
        <w:spacing w:line="320" w:lineRule="atLeast"/>
        <w:jc w:val="both"/>
        <w:rPr>
          <w:rFonts w:eastAsia="Times New Roman" w:cstheme="minorHAnsi"/>
          <w:color w:val="000000"/>
        </w:rPr>
      </w:pPr>
      <w:r w:rsidRPr="00BD4888">
        <w:rPr>
          <w:rFonts w:eastAsia="Times New Roman" w:cstheme="minorHAnsi"/>
          <w:color w:val="000000"/>
        </w:rPr>
        <w:lastRenderedPageBreak/>
        <w:t>1</w:t>
      </w:r>
      <w:r>
        <w:rPr>
          <w:rFonts w:eastAsia="Times New Roman" w:cstheme="minorHAnsi"/>
          <w:color w:val="000000"/>
        </w:rPr>
        <w:t>3</w:t>
      </w:r>
      <w:r w:rsidRPr="00BD4888">
        <w:rPr>
          <w:rFonts w:eastAsia="Times New Roman" w:cstheme="minorHAnsi"/>
          <w:color w:val="000000"/>
        </w:rPr>
        <w:t>. Tuo atveju, kai atlikus balų apskaičiavimą galimas laimėtojas ar kitas dalyvis pasitrauks ar bus pašalintas iš pirkimo procedūrų joje numatytais pagrindais (pavyzdžiui, atitiks pašalinimo pagrindus, neatitiks kvalifikacijos reikalavimų, arba saugumo reikalavimų, nepateiks sutarties įvykdymo užtikrinimo, atsisakys sudaryti sutartį), tokiu atveju grįžtama į likusių dalyvių pasiūlymų vertinimo procedūrą ir atliekamas balų perskaičiavimas.</w:t>
      </w:r>
    </w:p>
    <w:p w14:paraId="1B6AF3D8" w14:textId="0FC75C51" w:rsidR="00E86715" w:rsidRDefault="00E86715" w:rsidP="00E86715">
      <w:pPr>
        <w:spacing w:line="320" w:lineRule="atLeast"/>
        <w:jc w:val="both"/>
        <w:rPr>
          <w:rFonts w:eastAsia="Times New Roman" w:cstheme="minorHAnsi"/>
          <w:color w:val="000000"/>
        </w:rPr>
      </w:pPr>
    </w:p>
    <w:p w14:paraId="6E2D461F" w14:textId="77777777" w:rsidR="00C569C2" w:rsidRPr="00780655" w:rsidRDefault="00C569C2" w:rsidP="00E86715">
      <w:pPr>
        <w:spacing w:line="320" w:lineRule="atLeast"/>
        <w:jc w:val="both"/>
        <w:rPr>
          <w:rFonts w:eastAsia="Times New Roman" w:cstheme="minorHAnsi"/>
          <w:color w:val="000000"/>
        </w:rPr>
      </w:pPr>
    </w:p>
    <w:p w14:paraId="7119793C" w14:textId="77777777" w:rsidR="0092200E" w:rsidRPr="00780655" w:rsidRDefault="0092200E" w:rsidP="00DE290C">
      <w:pPr>
        <w:rPr>
          <w:rFonts w:cstheme="minorHAnsi"/>
          <w:b/>
          <w:bCs/>
          <w:smallCaps/>
          <w:sz w:val="22"/>
          <w:szCs w:val="22"/>
        </w:rPr>
      </w:pPr>
    </w:p>
    <w:p w14:paraId="794CF5D8" w14:textId="77777777" w:rsidR="0092200E" w:rsidRPr="00780655" w:rsidRDefault="0092200E" w:rsidP="00DE290C">
      <w:pPr>
        <w:rPr>
          <w:rFonts w:cstheme="minorHAnsi"/>
          <w:b/>
          <w:bCs/>
          <w:smallCaps/>
          <w:sz w:val="22"/>
          <w:szCs w:val="22"/>
        </w:rPr>
      </w:pPr>
    </w:p>
    <w:p w14:paraId="188053D6" w14:textId="77777777" w:rsidR="0092200E" w:rsidRPr="00780655" w:rsidRDefault="0092200E" w:rsidP="00DE290C">
      <w:pPr>
        <w:rPr>
          <w:rFonts w:cstheme="minorHAnsi"/>
          <w:b/>
          <w:bCs/>
          <w:smallCaps/>
          <w:sz w:val="22"/>
          <w:szCs w:val="22"/>
        </w:rPr>
      </w:pPr>
    </w:p>
    <w:p w14:paraId="0E1CEFAB" w14:textId="74E2F53D" w:rsidR="0092200E" w:rsidRDefault="0092200E" w:rsidP="00DE290C">
      <w:pPr>
        <w:rPr>
          <w:rFonts w:cstheme="minorHAnsi"/>
          <w:b/>
          <w:bCs/>
          <w:smallCaps/>
          <w:sz w:val="22"/>
          <w:szCs w:val="22"/>
        </w:rPr>
      </w:pPr>
    </w:p>
    <w:p w14:paraId="41E716AD" w14:textId="595DCBE1" w:rsidR="000A35EE" w:rsidRDefault="000A35EE" w:rsidP="00DE290C">
      <w:pPr>
        <w:rPr>
          <w:rFonts w:cstheme="minorHAnsi"/>
          <w:b/>
          <w:bCs/>
          <w:smallCaps/>
          <w:sz w:val="22"/>
          <w:szCs w:val="22"/>
        </w:rPr>
      </w:pPr>
    </w:p>
    <w:p w14:paraId="7E635931" w14:textId="4461A091" w:rsidR="000A35EE" w:rsidRDefault="000A35EE" w:rsidP="00DE290C">
      <w:pPr>
        <w:rPr>
          <w:rFonts w:cstheme="minorHAnsi"/>
          <w:b/>
          <w:bCs/>
          <w:smallCaps/>
          <w:sz w:val="22"/>
          <w:szCs w:val="22"/>
        </w:rPr>
      </w:pPr>
    </w:p>
    <w:p w14:paraId="7059A693" w14:textId="77777777" w:rsidR="000A35EE" w:rsidRPr="00780655" w:rsidRDefault="000A35EE" w:rsidP="00DE290C">
      <w:pPr>
        <w:rPr>
          <w:rFonts w:cstheme="minorHAnsi"/>
          <w:b/>
          <w:bCs/>
          <w:smallCaps/>
          <w:sz w:val="22"/>
          <w:szCs w:val="22"/>
        </w:rPr>
      </w:pPr>
    </w:p>
    <w:p w14:paraId="07232C12" w14:textId="77777777" w:rsidR="0092200E" w:rsidRPr="00780655" w:rsidRDefault="0092200E" w:rsidP="00DE290C">
      <w:pPr>
        <w:rPr>
          <w:rFonts w:cstheme="minorHAnsi"/>
          <w:b/>
          <w:bCs/>
          <w:smallCaps/>
          <w:sz w:val="22"/>
          <w:szCs w:val="22"/>
        </w:rPr>
      </w:pPr>
    </w:p>
    <w:p w14:paraId="6B5E63D0" w14:textId="75A09164" w:rsidR="0092200E" w:rsidRDefault="0092200E" w:rsidP="00DE290C">
      <w:pPr>
        <w:rPr>
          <w:rFonts w:cstheme="minorHAnsi"/>
          <w:b/>
          <w:bCs/>
          <w:smallCaps/>
          <w:sz w:val="22"/>
          <w:szCs w:val="22"/>
        </w:rPr>
      </w:pPr>
    </w:p>
    <w:p w14:paraId="2BF6AA0F" w14:textId="6EFAAFD6" w:rsidR="00F42375" w:rsidRDefault="00F42375" w:rsidP="00DE290C">
      <w:pPr>
        <w:rPr>
          <w:rFonts w:cstheme="minorHAnsi"/>
          <w:b/>
          <w:bCs/>
          <w:smallCaps/>
          <w:sz w:val="22"/>
          <w:szCs w:val="22"/>
        </w:rPr>
      </w:pPr>
    </w:p>
    <w:p w14:paraId="2238918A" w14:textId="6F342B14" w:rsidR="00F42375" w:rsidRDefault="00F42375" w:rsidP="00DE290C">
      <w:pPr>
        <w:rPr>
          <w:rFonts w:cstheme="minorHAnsi"/>
          <w:b/>
          <w:bCs/>
          <w:smallCaps/>
          <w:sz w:val="22"/>
          <w:szCs w:val="22"/>
        </w:rPr>
      </w:pPr>
    </w:p>
    <w:p w14:paraId="3F659733" w14:textId="5A0CBF2C" w:rsidR="00F42375" w:rsidRDefault="00F42375" w:rsidP="00DE290C">
      <w:pPr>
        <w:rPr>
          <w:rFonts w:cstheme="minorHAnsi"/>
          <w:b/>
          <w:bCs/>
          <w:smallCaps/>
          <w:sz w:val="22"/>
          <w:szCs w:val="22"/>
        </w:rPr>
      </w:pPr>
    </w:p>
    <w:p w14:paraId="360ED7BF" w14:textId="72778F47" w:rsidR="00BB0C88" w:rsidRDefault="00BB0C88" w:rsidP="00DE290C">
      <w:pPr>
        <w:rPr>
          <w:rFonts w:cstheme="minorHAnsi"/>
          <w:b/>
          <w:bCs/>
          <w:smallCaps/>
          <w:sz w:val="22"/>
          <w:szCs w:val="22"/>
        </w:rPr>
      </w:pPr>
    </w:p>
    <w:p w14:paraId="6FC08F46" w14:textId="494573A1" w:rsidR="00BB0C88" w:rsidRDefault="00BB0C88" w:rsidP="00DE290C">
      <w:pPr>
        <w:rPr>
          <w:rFonts w:cstheme="minorHAnsi"/>
          <w:b/>
          <w:bCs/>
          <w:smallCaps/>
          <w:sz w:val="22"/>
          <w:szCs w:val="22"/>
        </w:rPr>
      </w:pPr>
    </w:p>
    <w:p w14:paraId="0871C36E" w14:textId="0F630192" w:rsidR="00BB0C88" w:rsidRDefault="00BB0C88" w:rsidP="00DE290C">
      <w:pPr>
        <w:rPr>
          <w:rFonts w:cstheme="minorHAnsi"/>
          <w:b/>
          <w:bCs/>
          <w:smallCaps/>
          <w:sz w:val="22"/>
          <w:szCs w:val="22"/>
        </w:rPr>
      </w:pPr>
    </w:p>
    <w:p w14:paraId="643FF0C3" w14:textId="040467EC" w:rsidR="00BB0C88" w:rsidRDefault="00BB0C88" w:rsidP="00DE290C">
      <w:pPr>
        <w:rPr>
          <w:rFonts w:cstheme="minorHAnsi"/>
          <w:b/>
          <w:bCs/>
          <w:smallCaps/>
          <w:sz w:val="22"/>
          <w:szCs w:val="22"/>
        </w:rPr>
      </w:pPr>
    </w:p>
    <w:p w14:paraId="38137E9C" w14:textId="77777777" w:rsidR="00BB0C88" w:rsidRPr="00780655" w:rsidRDefault="00BB0C88" w:rsidP="00DE290C">
      <w:pPr>
        <w:rPr>
          <w:rFonts w:cstheme="minorHAnsi"/>
          <w:b/>
          <w:bCs/>
          <w:smallCaps/>
          <w:sz w:val="22"/>
          <w:szCs w:val="22"/>
        </w:rPr>
      </w:pPr>
    </w:p>
    <w:p w14:paraId="1F280206" w14:textId="6482172A" w:rsidR="00791146" w:rsidRDefault="00791146" w:rsidP="00DE290C">
      <w:pPr>
        <w:rPr>
          <w:rFonts w:cstheme="minorHAnsi"/>
          <w:b/>
          <w:bCs/>
          <w:smallCaps/>
          <w:sz w:val="22"/>
          <w:szCs w:val="22"/>
        </w:rPr>
      </w:pPr>
    </w:p>
    <w:p w14:paraId="6DBFA1D0" w14:textId="2805EC1D" w:rsidR="003A27F2" w:rsidRDefault="003A27F2" w:rsidP="00DE290C">
      <w:pPr>
        <w:rPr>
          <w:rFonts w:cstheme="minorHAnsi"/>
          <w:b/>
          <w:bCs/>
          <w:smallCaps/>
          <w:sz w:val="22"/>
          <w:szCs w:val="22"/>
        </w:rPr>
      </w:pPr>
    </w:p>
    <w:p w14:paraId="063FD07B" w14:textId="592DBE26" w:rsidR="00E87F34" w:rsidRDefault="00E87F34" w:rsidP="00DE290C">
      <w:pPr>
        <w:rPr>
          <w:rFonts w:cstheme="minorHAnsi"/>
          <w:b/>
          <w:bCs/>
          <w:smallCaps/>
          <w:sz w:val="22"/>
          <w:szCs w:val="22"/>
        </w:rPr>
      </w:pPr>
    </w:p>
    <w:p w14:paraId="4AE48BE0" w14:textId="77777777" w:rsidR="00E87F34" w:rsidRDefault="00E87F34" w:rsidP="00DE290C">
      <w:pPr>
        <w:rPr>
          <w:rFonts w:cstheme="minorHAnsi"/>
          <w:b/>
          <w:bCs/>
          <w:smallCaps/>
          <w:sz w:val="22"/>
          <w:szCs w:val="22"/>
        </w:rPr>
      </w:pPr>
    </w:p>
    <w:p w14:paraId="54936607" w14:textId="77777777" w:rsidR="003A27F2" w:rsidRPr="00780655" w:rsidRDefault="003A27F2" w:rsidP="00DE290C">
      <w:pPr>
        <w:rPr>
          <w:rFonts w:cstheme="minorHAnsi"/>
          <w:b/>
          <w:bCs/>
          <w:smallCaps/>
          <w:sz w:val="22"/>
          <w:szCs w:val="22"/>
        </w:rPr>
      </w:pPr>
    </w:p>
    <w:bookmarkEnd w:id="71"/>
    <w:p w14:paraId="5CE2638A" w14:textId="77777777" w:rsidR="00791146" w:rsidRPr="00780655" w:rsidRDefault="00791146" w:rsidP="00DE290C">
      <w:pPr>
        <w:rPr>
          <w:rFonts w:cstheme="minorHAnsi"/>
          <w:b/>
          <w:bCs/>
          <w:smallCaps/>
          <w:sz w:val="22"/>
          <w:szCs w:val="22"/>
        </w:rPr>
      </w:pPr>
    </w:p>
    <w:p w14:paraId="433FA5AC" w14:textId="068C260F" w:rsidR="007F6E2E" w:rsidRPr="009A0F53" w:rsidRDefault="007F6E2E" w:rsidP="007F6E2E">
      <w:pPr>
        <w:pStyle w:val="Antrat2"/>
        <w:ind w:left="5103"/>
        <w:rPr>
          <w:rFonts w:asciiTheme="minorHAnsi" w:eastAsia="Calibri" w:hAnsiTheme="minorHAnsi" w:cstheme="minorHAnsi"/>
          <w:color w:val="0070C0"/>
          <w:sz w:val="21"/>
          <w:szCs w:val="21"/>
        </w:rPr>
      </w:pPr>
      <w:bookmarkStart w:id="78" w:name="_Toc237525024"/>
      <w:bookmarkStart w:id="79" w:name="_Toc48310722"/>
      <w:r w:rsidRPr="00780655">
        <w:rPr>
          <w:rFonts w:asciiTheme="minorHAnsi" w:hAnsiTheme="minorHAnsi"/>
          <w:color w:val="0070C0"/>
          <w:sz w:val="21"/>
          <w:szCs w:val="21"/>
        </w:rPr>
        <w:lastRenderedPageBreak/>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8"/>
    </w:p>
    <w:p w14:paraId="7BC38196"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64F49FC"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7AD61100" w14:textId="166FB877" w:rsidR="007F6E2E" w:rsidRPr="00B02638" w:rsidRDefault="004F6665" w:rsidP="00CB3CA6">
      <w:pPr>
        <w:pStyle w:val="Sraopastraipa"/>
        <w:numPr>
          <w:ilvl w:val="0"/>
          <w:numId w:val="18"/>
        </w:numPr>
        <w:rPr>
          <w:b/>
          <w:bCs/>
        </w:rPr>
      </w:pPr>
      <w:r>
        <w:rPr>
          <w:b/>
          <w:bCs/>
        </w:rPr>
        <w:t xml:space="preserve">Statybos rangos sutarties </w:t>
      </w:r>
      <w:r w:rsidR="00B02638">
        <w:rPr>
          <w:b/>
          <w:bCs/>
        </w:rPr>
        <w:t>projektas</w:t>
      </w:r>
      <w:r>
        <w:rPr>
          <w:b/>
          <w:bCs/>
        </w:rPr>
        <w:t>, word formatu</w:t>
      </w:r>
      <w:r w:rsidR="00F07997">
        <w:rPr>
          <w:b/>
          <w:bCs/>
        </w:rPr>
        <w:t>.</w:t>
      </w:r>
    </w:p>
    <w:p w14:paraId="01571FA5" w14:textId="77777777" w:rsidR="007F6E2E" w:rsidRPr="00780655" w:rsidRDefault="007F6E2E" w:rsidP="007F6E2E">
      <w:pPr>
        <w:rPr>
          <w:b/>
          <w:bCs/>
        </w:rPr>
      </w:pPr>
    </w:p>
    <w:p w14:paraId="0665AD20" w14:textId="77777777" w:rsidR="007F6E2E" w:rsidRPr="00780655" w:rsidRDefault="007F6E2E" w:rsidP="007F6E2E">
      <w:pPr>
        <w:rPr>
          <w:b/>
          <w:bCs/>
        </w:rPr>
      </w:pPr>
    </w:p>
    <w:p w14:paraId="05AF503D" w14:textId="77777777" w:rsidR="007F6E2E" w:rsidRPr="00780655" w:rsidRDefault="007F6E2E" w:rsidP="007F6E2E">
      <w:pPr>
        <w:rPr>
          <w:b/>
          <w:bCs/>
        </w:rPr>
      </w:pPr>
    </w:p>
    <w:p w14:paraId="31A5E832" w14:textId="77777777" w:rsidR="007F6E2E" w:rsidRPr="00780655" w:rsidRDefault="007F6E2E" w:rsidP="007F6E2E">
      <w:pPr>
        <w:rPr>
          <w:rFonts w:eastAsia="Calibri" w:cstheme="minorHAnsi"/>
          <w:color w:val="0070C0"/>
        </w:rPr>
      </w:pPr>
    </w:p>
    <w:p w14:paraId="44C98AE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2E3766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B42DC4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F09A832" w14:textId="77777777" w:rsidR="007F6E2E" w:rsidRPr="00780655" w:rsidRDefault="007F6E2E" w:rsidP="007F6E2E"/>
    <w:p w14:paraId="3086889E" w14:textId="77777777" w:rsidR="007F6E2E" w:rsidRPr="00780655" w:rsidRDefault="007F6E2E" w:rsidP="007F6E2E"/>
    <w:p w14:paraId="3433D204"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30CBB45"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A791B6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31D60B6" w14:textId="77777777" w:rsidR="00193A32" w:rsidRPr="00780655" w:rsidRDefault="00193A32" w:rsidP="00193A32"/>
    <w:p w14:paraId="49141097" w14:textId="77777777" w:rsidR="00193A32" w:rsidRPr="00780655" w:rsidRDefault="00193A32" w:rsidP="00193A32"/>
    <w:p w14:paraId="21CD4F0B" w14:textId="77777777" w:rsidR="00193A32" w:rsidRPr="00780655" w:rsidRDefault="00193A32" w:rsidP="00193A32"/>
    <w:p w14:paraId="5C5E18D5" w14:textId="77777777" w:rsidR="00193A32" w:rsidRPr="00780655" w:rsidRDefault="00193A32" w:rsidP="00193A32"/>
    <w:p w14:paraId="20EB9A4B" w14:textId="77777777" w:rsidR="00193A32" w:rsidRPr="00780655" w:rsidRDefault="00193A32" w:rsidP="00193A32"/>
    <w:p w14:paraId="098AECD7" w14:textId="77777777" w:rsidR="00193A32" w:rsidRPr="00780655" w:rsidRDefault="00193A32" w:rsidP="00193A32"/>
    <w:p w14:paraId="31ACB36C" w14:textId="77777777" w:rsidR="00193A32" w:rsidRPr="00780655" w:rsidRDefault="00193A32" w:rsidP="00193A32"/>
    <w:p w14:paraId="496BFC5E" w14:textId="1F7AED37" w:rsidR="00193A32" w:rsidRDefault="00193A32" w:rsidP="00193A32"/>
    <w:p w14:paraId="49EB1CBD" w14:textId="3A9F485A" w:rsidR="000A35EE" w:rsidRDefault="000A35EE" w:rsidP="00193A32"/>
    <w:p w14:paraId="0BA78A4D" w14:textId="35716B23" w:rsidR="00E87F34" w:rsidRDefault="00E87F34" w:rsidP="00193A32"/>
    <w:p w14:paraId="5B27FC46" w14:textId="77777777" w:rsidR="00E87F34" w:rsidRDefault="00E87F34" w:rsidP="00193A32"/>
    <w:p w14:paraId="17801110" w14:textId="271B495D" w:rsidR="000A35EE" w:rsidRDefault="000A35EE" w:rsidP="00193A32"/>
    <w:p w14:paraId="5CDA3140" w14:textId="39A0547E" w:rsidR="000A35EE" w:rsidRDefault="000A35EE" w:rsidP="00193A32"/>
    <w:p w14:paraId="56D6435C" w14:textId="37665FF6" w:rsidR="000A35EE" w:rsidRDefault="000A35EE" w:rsidP="00193A32"/>
    <w:p w14:paraId="6D7C3170" w14:textId="5081840E" w:rsidR="00F42375" w:rsidRDefault="00F42375" w:rsidP="00193A32"/>
    <w:p w14:paraId="13B3FC5C" w14:textId="77777777" w:rsidR="00F42375" w:rsidRPr="00780655" w:rsidRDefault="00F42375" w:rsidP="00193A32"/>
    <w:p w14:paraId="4EBD7C96" w14:textId="77777777" w:rsidR="00D82393" w:rsidRPr="00780655" w:rsidRDefault="00D82393" w:rsidP="00193A32"/>
    <w:p w14:paraId="11100E34" w14:textId="0DF55405" w:rsidR="00D82393" w:rsidRPr="00283D02" w:rsidRDefault="00D82393" w:rsidP="00283D02">
      <w:pPr>
        <w:pStyle w:val="Antrat2"/>
        <w:ind w:left="5103"/>
        <w:rPr>
          <w:rFonts w:asciiTheme="minorHAnsi" w:hAnsiTheme="minorHAnsi"/>
          <w:color w:val="0070C0"/>
          <w:sz w:val="21"/>
          <w:szCs w:val="21"/>
        </w:rPr>
      </w:pPr>
      <w:bookmarkStart w:id="80" w:name="_Toc161997958"/>
      <w:bookmarkStart w:id="81" w:name="_Toc237525025"/>
      <w:r w:rsidRPr="00283D02">
        <w:rPr>
          <w:rFonts w:asciiTheme="minorHAnsi" w:hAnsiTheme="minorHAnsi"/>
          <w:color w:val="0070C0"/>
          <w:sz w:val="21"/>
          <w:szCs w:val="21"/>
        </w:rPr>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541959">
        <w:rPr>
          <w:rFonts w:asciiTheme="minorHAnsi" w:hAnsiTheme="minorHAnsi"/>
          <w:color w:val="0070C0"/>
          <w:sz w:val="21"/>
          <w:szCs w:val="21"/>
        </w:rPr>
        <w:t>PĮ 58 str. 4</w:t>
      </w:r>
      <w:r w:rsidR="00541959" w:rsidRPr="00541959">
        <w:rPr>
          <w:rFonts w:asciiTheme="minorHAnsi" w:hAnsiTheme="minorHAnsi"/>
          <w:color w:val="0070C0"/>
          <w:sz w:val="21"/>
          <w:szCs w:val="21"/>
          <w:vertAlign w:val="superscript"/>
        </w:rPr>
        <w:t>1</w:t>
      </w:r>
      <w:r w:rsidR="00B93AD1">
        <w:rPr>
          <w:rFonts w:asciiTheme="minorHAnsi" w:hAnsiTheme="minorHAnsi"/>
          <w:color w:val="0070C0"/>
          <w:sz w:val="21"/>
          <w:szCs w:val="21"/>
        </w:rPr>
        <w:t xml:space="preserve"> reikalavimų atitikties deklaracija</w:t>
      </w:r>
      <w:r w:rsidRPr="00283D02">
        <w:rPr>
          <w:rFonts w:asciiTheme="minorHAnsi" w:hAnsiTheme="minorHAnsi"/>
          <w:color w:val="0070C0"/>
          <w:sz w:val="21"/>
          <w:szCs w:val="21"/>
        </w:rPr>
        <w:t>“</w:t>
      </w:r>
      <w:bookmarkEnd w:id="80"/>
      <w:bookmarkEnd w:id="81"/>
    </w:p>
    <w:p w14:paraId="2FFDA17B"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0D253DEA" w14:textId="499D81CE" w:rsidR="00B93AD1" w:rsidRPr="00B93AD1" w:rsidRDefault="00541959"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Pr>
          <w:rFonts w:ascii="Times New Roman" w:eastAsia="Calibri" w:hAnsi="Times New Roman" w:cstheme="minorHAnsi"/>
          <w:b/>
          <w:bCs/>
          <w:sz w:val="22"/>
          <w:szCs w:val="22"/>
          <w:lang w:eastAsia="en-US"/>
        </w:rPr>
        <w:t>PĮ 58 str. 4</w:t>
      </w:r>
      <w:r w:rsidRPr="00541959">
        <w:rPr>
          <w:rFonts w:ascii="Times New Roman" w:eastAsia="Calibri" w:hAnsi="Times New Roman" w:cstheme="minorHAnsi"/>
          <w:b/>
          <w:bCs/>
          <w:sz w:val="22"/>
          <w:szCs w:val="22"/>
          <w:vertAlign w:val="superscript"/>
          <w:lang w:eastAsia="en-US"/>
        </w:rPr>
        <w:t>1</w:t>
      </w:r>
      <w:r>
        <w:rPr>
          <w:rFonts w:ascii="Times New Roman" w:eastAsia="Calibri" w:hAnsi="Times New Roman" w:cstheme="minorHAnsi"/>
          <w:b/>
          <w:bCs/>
          <w:sz w:val="22"/>
          <w:szCs w:val="22"/>
          <w:lang w:eastAsia="en-US"/>
        </w:rPr>
        <w:t xml:space="preserve"> REIKALAVIMŲ ATITIKTIES DEKLARACIJA</w:t>
      </w:r>
    </w:p>
    <w:p w14:paraId="7DB29253" w14:textId="61B986A6" w:rsidR="003163BF" w:rsidRPr="00557A82" w:rsidRDefault="003163BF" w:rsidP="003163BF">
      <w:pPr>
        <w:spacing w:after="0"/>
        <w:jc w:val="center"/>
        <w:rPr>
          <w:color w:val="0070C0"/>
          <w:sz w:val="18"/>
          <w:szCs w:val="18"/>
        </w:rPr>
      </w:pPr>
      <w:r w:rsidRPr="00557A82">
        <w:rPr>
          <w:color w:val="0070C0"/>
          <w:sz w:val="20"/>
          <w:szCs w:val="20"/>
        </w:rPr>
        <w:t xml:space="preserve">/teikia kiekvienas dalyvis  ir ūkio subjektas, kurio pajėgumais remiamasi, </w:t>
      </w:r>
      <w:r w:rsidR="00F67CBD" w:rsidRPr="00557A82">
        <w:rPr>
          <w:color w:val="0070C0"/>
          <w:sz w:val="20"/>
          <w:szCs w:val="20"/>
        </w:rPr>
        <w:t xml:space="preserve">jungtinės sutarties dalyvis (jei taikoma) </w:t>
      </w:r>
      <w:r w:rsidRPr="00557A82">
        <w:rPr>
          <w:color w:val="0070C0"/>
          <w:sz w:val="20"/>
          <w:szCs w:val="20"/>
        </w:rPr>
        <w:t>kartu su pasiūlymu/</w:t>
      </w:r>
    </w:p>
    <w:p w14:paraId="68C4EAC9"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p>
    <w:p w14:paraId="6570045F" w14:textId="1893AE09"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20</w:t>
      </w:r>
      <w:r w:rsidR="00541959">
        <w:rPr>
          <w:rFonts w:ascii="Times New Roman" w:eastAsia="Calibri" w:hAnsi="Times New Roman" w:cstheme="minorHAnsi"/>
          <w:sz w:val="22"/>
          <w:szCs w:val="22"/>
          <w:lang w:eastAsia="en-US"/>
        </w:rPr>
        <w:t xml:space="preserve">26 </w:t>
      </w:r>
      <w:r w:rsidRPr="00B93AD1">
        <w:rPr>
          <w:rFonts w:ascii="Times New Roman" w:eastAsia="Calibri" w:hAnsi="Times New Roman" w:cstheme="minorHAnsi"/>
          <w:sz w:val="22"/>
          <w:szCs w:val="22"/>
          <w:lang w:eastAsia="en-US"/>
        </w:rPr>
        <w:t xml:space="preserve"> m._____________ d. Nr. ______</w:t>
      </w:r>
    </w:p>
    <w:p w14:paraId="1564AB2C"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__________________________</w:t>
      </w:r>
    </w:p>
    <w:p w14:paraId="520777B9" w14:textId="5343A91E"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i/>
          <w:iCs/>
          <w:sz w:val="22"/>
          <w:szCs w:val="22"/>
          <w:lang w:eastAsia="en-US"/>
        </w:rPr>
        <w:t>(Sudarymo vieta)</w:t>
      </w:r>
      <w:r w:rsidR="00A7005B">
        <w:rPr>
          <w:rFonts w:ascii="Times New Roman" w:eastAsia="Calibri" w:hAnsi="Times New Roman" w:cstheme="minorHAnsi"/>
          <w:i/>
          <w:iCs/>
          <w:sz w:val="22"/>
          <w:szCs w:val="22"/>
          <w:lang w:eastAsia="en-US"/>
        </w:rPr>
        <w:t xml:space="preserve"> </w:t>
      </w:r>
    </w:p>
    <w:p w14:paraId="0388CBA7" w14:textId="77777777" w:rsidR="00B93AD1" w:rsidRPr="00B93AD1" w:rsidRDefault="00B93AD1" w:rsidP="00B93AD1">
      <w:pPr>
        <w:spacing w:after="0" w:line="240" w:lineRule="auto"/>
        <w:ind w:firstLine="567"/>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Aš, ___________________________________________________________________ ,</w:t>
      </w:r>
    </w:p>
    <w:p w14:paraId="31F9782C" w14:textId="77777777" w:rsidR="00B93AD1" w:rsidRPr="00B93AD1" w:rsidRDefault="00B93AD1" w:rsidP="00B93AD1">
      <w:pPr>
        <w:spacing w:after="0" w:line="240" w:lineRule="auto"/>
        <w:ind w:left="960" w:firstLine="318"/>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(tiekėjo vadovo ar jo įgalioto asmens pareigų pavadinimas, vardas ir pavardė)</w:t>
      </w:r>
    </w:p>
    <w:p w14:paraId="4A83F3CB"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patvirtinu, kad mano vadovaujamas (-a) (atstovaujamas (-a))____________________________ ,</w:t>
      </w:r>
    </w:p>
    <w:p w14:paraId="432C9B59" w14:textId="77777777" w:rsidR="00B93AD1" w:rsidRPr="00B93AD1" w:rsidRDefault="00B93AD1" w:rsidP="00B93AD1">
      <w:pPr>
        <w:spacing w:after="0" w:line="240" w:lineRule="auto"/>
        <w:ind w:left="5640" w:firstLine="742"/>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 xml:space="preserve">(tiekėjo pavadinimas)    </w:t>
      </w:r>
    </w:p>
    <w:p w14:paraId="21506EB0" w14:textId="3D3D6131" w:rsidR="00B93AD1" w:rsidRPr="00B93AD1" w:rsidRDefault="00B93AD1" w:rsidP="00B93AD1">
      <w:pPr>
        <w:spacing w:after="0" w:line="240" w:lineRule="auto"/>
        <w:jc w:val="both"/>
        <w:rPr>
          <w:rFonts w:ascii="Times New Roman" w:eastAsia="Times New Roman" w:hAnsi="Times New Roman" w:cstheme="minorHAnsi"/>
          <w:color w:val="000000"/>
          <w:sz w:val="22"/>
          <w:szCs w:val="22"/>
          <w:u w:val="single"/>
          <w:lang w:eastAsia="en-US"/>
        </w:rPr>
      </w:pPr>
      <w:r w:rsidRPr="00B93AD1">
        <w:rPr>
          <w:rFonts w:ascii="Times New Roman" w:eastAsia="Times New Roman" w:hAnsi="Times New Roman" w:cstheme="minorHAnsi"/>
          <w:color w:val="000000"/>
          <w:sz w:val="22"/>
          <w:szCs w:val="22"/>
          <w:lang w:eastAsia="en-US"/>
        </w:rPr>
        <w:t xml:space="preserve">dalyvaujantis (-i) </w:t>
      </w:r>
      <w:r w:rsidRPr="00B93AD1">
        <w:rPr>
          <w:rFonts w:ascii="Times New Roman" w:eastAsia="Times New Roman" w:hAnsi="Times New Roman" w:cstheme="minorHAnsi"/>
          <w:b/>
          <w:bCs/>
          <w:color w:val="000000"/>
          <w:sz w:val="22"/>
          <w:szCs w:val="22"/>
          <w:lang w:eastAsia="en-US"/>
        </w:rPr>
        <w:t>UAB „Telšių vandenys“</w:t>
      </w:r>
    </w:p>
    <w:p w14:paraId="25B3291C" w14:textId="77777777" w:rsidR="00B93AD1" w:rsidRPr="00B93AD1" w:rsidRDefault="00B93AD1" w:rsidP="00B93AD1">
      <w:pPr>
        <w:spacing w:after="0" w:line="240" w:lineRule="auto"/>
        <w:ind w:left="2040" w:firstLine="371"/>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(perkančiojo subjekto pavadinimas)</w:t>
      </w:r>
    </w:p>
    <w:p w14:paraId="653CE279"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vykdomame  _____________________________________, atitinka toliau nurodomus reikalavimus:</w:t>
      </w:r>
    </w:p>
    <w:p w14:paraId="6BC92AD9"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(pirkimo objekto pavadinimas, pirkimo numeris, pirkimo paskelbimo CVP IS data</w:t>
      </w:r>
      <w:r w:rsidRPr="00B93AD1">
        <w:rPr>
          <w:rFonts w:ascii="Times New Roman" w:eastAsia="Times New Roman" w:hAnsi="Times New Roman" w:cstheme="minorHAnsi"/>
          <w:color w:val="000000"/>
          <w:sz w:val="22"/>
          <w:szCs w:val="22"/>
          <w:lang w:eastAsia="en-US"/>
        </w:rPr>
        <w:t>)</w:t>
      </w:r>
    </w:p>
    <w:p w14:paraId="1F7DC071"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p>
    <w:p w14:paraId="733DE0C5"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0" w:type="auto"/>
        <w:tblLook w:val="04A0" w:firstRow="1" w:lastRow="0" w:firstColumn="1" w:lastColumn="0" w:noHBand="0" w:noVBand="1"/>
      </w:tblPr>
      <w:tblGrid>
        <w:gridCol w:w="351"/>
        <w:gridCol w:w="9142"/>
      </w:tblGrid>
      <w:tr w:rsidR="00541959" w:rsidRPr="00541959" w14:paraId="72E1F19C" w14:textId="77777777" w:rsidTr="008E3139">
        <w:tc>
          <w:tcPr>
            <w:tcW w:w="352" w:type="dxa"/>
            <w:tcBorders>
              <w:top w:val="single" w:sz="4" w:space="0" w:color="auto"/>
              <w:left w:val="single" w:sz="4" w:space="0" w:color="auto"/>
              <w:bottom w:val="single" w:sz="4" w:space="0" w:color="auto"/>
              <w:right w:val="single" w:sz="4" w:space="0" w:color="auto"/>
            </w:tcBorders>
            <w:hideMark/>
          </w:tcPr>
          <w:p w14:paraId="27E4EDDD"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t>×</w:t>
            </w:r>
          </w:p>
        </w:tc>
        <w:tc>
          <w:tcPr>
            <w:tcW w:w="9574" w:type="dxa"/>
            <w:vMerge w:val="restart"/>
            <w:tcBorders>
              <w:left w:val="single" w:sz="4" w:space="0" w:color="auto"/>
            </w:tcBorders>
            <w:hideMark/>
          </w:tcPr>
          <w:p w14:paraId="1485FA59"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
                <w:iCs/>
                <w:sz w:val="22"/>
                <w:szCs w:val="22"/>
                <w:lang w:eastAsia="en-US"/>
              </w:rPr>
            </w:pPr>
            <w:r w:rsidRPr="00541959">
              <w:rPr>
                <w:rFonts w:ascii="Times New Roman" w:eastAsia="Times New Roman" w:hAnsi="Times New Roman" w:cstheme="minorHAnsi"/>
                <w:iCs/>
                <w:sz w:val="22"/>
                <w:szCs w:val="22"/>
                <w:lang w:eastAsia="en-US"/>
              </w:rPr>
              <w:t>tiekėjas, jo subtiekėjas, ūkio subjektai, kurių pajėgumais remiamasi, ar juos kontroliuojantys asmenys</w:t>
            </w:r>
            <w:r w:rsidRPr="00541959">
              <w:rPr>
                <w:rFonts w:ascii="Times New Roman" w:eastAsia="Times New Roman" w:hAnsi="Times New Roman" w:cstheme="minorHAnsi"/>
                <w:iCs/>
                <w:sz w:val="22"/>
                <w:szCs w:val="22"/>
                <w:vertAlign w:val="superscript"/>
                <w:lang w:eastAsia="en-US"/>
              </w:rPr>
              <w:footnoteReference w:id="2"/>
            </w:r>
            <w:r w:rsidRPr="00541959">
              <w:rPr>
                <w:rFonts w:ascii="Times New Roman" w:eastAsia="Times New Roman" w:hAnsi="Times New Roman" w:cstheme="minorHAnsi"/>
                <w:iCs/>
                <w:sz w:val="22"/>
                <w:szCs w:val="22"/>
                <w:lang w:eastAsia="en-US"/>
              </w:rPr>
              <w:t xml:space="preserve"> yra juridiniai asmenys, kurie nėra registruoti VPĮ 92 straipsnio 15 dalyje numatytame sąraše</w:t>
            </w:r>
            <w:r w:rsidRPr="00541959">
              <w:rPr>
                <w:rFonts w:ascii="Times New Roman" w:eastAsia="Times New Roman" w:hAnsi="Times New Roman" w:cstheme="minorHAnsi"/>
                <w:iCs/>
                <w:sz w:val="22"/>
                <w:szCs w:val="22"/>
                <w:vertAlign w:val="superscript"/>
                <w:lang w:eastAsia="en-US"/>
              </w:rPr>
              <w:footnoteReference w:id="3"/>
            </w:r>
            <w:r w:rsidRPr="00541959">
              <w:rPr>
                <w:rFonts w:ascii="Times New Roman" w:eastAsia="Times New Roman" w:hAnsi="Times New Roman" w:cstheme="minorHAnsi"/>
                <w:iCs/>
                <w:sz w:val="22"/>
                <w:szCs w:val="22"/>
                <w:lang w:eastAsia="en-US"/>
              </w:rPr>
              <w:t xml:space="preserve"> nurodytose valstybėse ar teritorijose. </w:t>
            </w:r>
          </w:p>
        </w:tc>
      </w:tr>
      <w:tr w:rsidR="00541959" w:rsidRPr="00541959" w14:paraId="27AF4985" w14:textId="77777777" w:rsidTr="008E3139">
        <w:tc>
          <w:tcPr>
            <w:tcW w:w="352" w:type="dxa"/>
            <w:tcBorders>
              <w:top w:val="single" w:sz="4" w:space="0" w:color="auto"/>
            </w:tcBorders>
          </w:tcPr>
          <w:p w14:paraId="60FEE03C"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c>
          <w:tcPr>
            <w:tcW w:w="0" w:type="auto"/>
            <w:vMerge/>
            <w:vAlign w:val="center"/>
            <w:hideMark/>
          </w:tcPr>
          <w:p w14:paraId="2CED53A9"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r w:rsidR="00541959" w:rsidRPr="00541959" w14:paraId="7C3BF3C6" w14:textId="77777777" w:rsidTr="008E3139">
        <w:tc>
          <w:tcPr>
            <w:tcW w:w="352" w:type="dxa"/>
          </w:tcPr>
          <w:p w14:paraId="0AA445F7"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c>
          <w:tcPr>
            <w:tcW w:w="0" w:type="auto"/>
            <w:vMerge/>
            <w:vAlign w:val="center"/>
            <w:hideMark/>
          </w:tcPr>
          <w:p w14:paraId="5B1CD59E"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bl>
    <w:p w14:paraId="52F7AC04"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
          <w:iCs/>
          <w:sz w:val="22"/>
          <w:szCs w:val="22"/>
          <w:lang w:eastAsia="en-US"/>
        </w:rPr>
      </w:pPr>
    </w:p>
    <w:tbl>
      <w:tblPr>
        <w:tblW w:w="0" w:type="auto"/>
        <w:tblLook w:val="04A0" w:firstRow="1" w:lastRow="0" w:firstColumn="1" w:lastColumn="0" w:noHBand="0" w:noVBand="1"/>
      </w:tblPr>
      <w:tblGrid>
        <w:gridCol w:w="351"/>
        <w:gridCol w:w="9142"/>
      </w:tblGrid>
      <w:tr w:rsidR="00541959" w:rsidRPr="00541959" w14:paraId="488ADDFE" w14:textId="77777777" w:rsidTr="008E3139">
        <w:tc>
          <w:tcPr>
            <w:tcW w:w="352" w:type="dxa"/>
            <w:tcBorders>
              <w:top w:val="single" w:sz="4" w:space="0" w:color="auto"/>
              <w:left w:val="single" w:sz="4" w:space="0" w:color="auto"/>
              <w:bottom w:val="single" w:sz="4" w:space="0" w:color="auto"/>
              <w:right w:val="single" w:sz="4" w:space="0" w:color="auto"/>
            </w:tcBorders>
            <w:hideMark/>
          </w:tcPr>
          <w:p w14:paraId="028F0254"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t>×</w:t>
            </w:r>
          </w:p>
        </w:tc>
        <w:tc>
          <w:tcPr>
            <w:tcW w:w="9574" w:type="dxa"/>
            <w:vMerge w:val="restart"/>
            <w:tcBorders>
              <w:left w:val="single" w:sz="4" w:space="0" w:color="auto"/>
            </w:tcBorders>
            <w:hideMark/>
          </w:tcPr>
          <w:p w14:paraId="43590112"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t>tiekėjas, jo subtiekėjas, ūkio subjektas, kurio pajėgumais remiamasi, ar juos kontroliuojantys asmenys</w:t>
            </w:r>
            <w:r w:rsidRPr="00541959">
              <w:rPr>
                <w:rFonts w:ascii="Times New Roman" w:eastAsia="Times New Roman" w:hAnsi="Times New Roman" w:cstheme="minorHAnsi"/>
                <w:iCs/>
                <w:sz w:val="22"/>
                <w:szCs w:val="22"/>
                <w:vertAlign w:val="superscript"/>
                <w:lang w:eastAsia="en-US"/>
              </w:rPr>
              <w:t>1</w:t>
            </w:r>
            <w:r w:rsidRPr="00541959">
              <w:rPr>
                <w:rFonts w:ascii="Times New Roman" w:eastAsia="Times New Roman" w:hAnsi="Times New Roman" w:cstheme="minorHAnsi"/>
                <w:iCs/>
                <w:sz w:val="22"/>
                <w:szCs w:val="22"/>
                <w:lang w:eastAsia="en-US"/>
              </w:rPr>
              <w:t xml:space="preserve"> yra fiziniai asmenys, kurie nėra nuolat gyvenantys VPĮ 92 straipsnio 15 dalyje numatytame sąraše</w:t>
            </w:r>
            <w:r w:rsidRPr="00541959">
              <w:rPr>
                <w:rFonts w:ascii="Times New Roman" w:eastAsia="Times New Roman" w:hAnsi="Times New Roman" w:cstheme="minorHAnsi"/>
                <w:iCs/>
                <w:sz w:val="22"/>
                <w:szCs w:val="22"/>
                <w:vertAlign w:val="superscript"/>
                <w:lang w:eastAsia="en-US"/>
              </w:rPr>
              <w:t>2</w:t>
            </w:r>
            <w:r w:rsidRPr="00541959">
              <w:rPr>
                <w:rFonts w:ascii="Times New Roman" w:eastAsia="Times New Roman" w:hAnsi="Times New Roman" w:cstheme="minorHAnsi"/>
                <w:iCs/>
                <w:sz w:val="22"/>
                <w:szCs w:val="22"/>
                <w:lang w:eastAsia="en-US"/>
              </w:rPr>
              <w:t xml:space="preserve"> nurodytose valstybėse ar teritorijose arba turintys šių valstybių pilietybę. </w:t>
            </w:r>
          </w:p>
        </w:tc>
      </w:tr>
      <w:tr w:rsidR="00541959" w:rsidRPr="00541959" w14:paraId="774BF01B" w14:textId="77777777" w:rsidTr="008E3139">
        <w:tc>
          <w:tcPr>
            <w:tcW w:w="352" w:type="dxa"/>
            <w:tcBorders>
              <w:top w:val="single" w:sz="4" w:space="0" w:color="auto"/>
            </w:tcBorders>
          </w:tcPr>
          <w:p w14:paraId="12732A93"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c>
          <w:tcPr>
            <w:tcW w:w="0" w:type="auto"/>
            <w:vMerge/>
            <w:vAlign w:val="center"/>
            <w:hideMark/>
          </w:tcPr>
          <w:p w14:paraId="6734FFF3"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r w:rsidR="00541959" w:rsidRPr="00541959" w14:paraId="68BD8742" w14:textId="77777777" w:rsidTr="008E3139">
        <w:trPr>
          <w:trHeight w:val="708"/>
        </w:trPr>
        <w:tc>
          <w:tcPr>
            <w:tcW w:w="352" w:type="dxa"/>
          </w:tcPr>
          <w:p w14:paraId="37472C0D"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c>
          <w:tcPr>
            <w:tcW w:w="0" w:type="auto"/>
            <w:vMerge/>
            <w:vAlign w:val="center"/>
            <w:hideMark/>
          </w:tcPr>
          <w:p w14:paraId="4071CC75"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r w:rsidR="00541959" w:rsidRPr="00541959" w14:paraId="2CA1F974" w14:textId="77777777" w:rsidTr="00A6205A">
        <w:trPr>
          <w:trHeight w:val="303"/>
        </w:trPr>
        <w:tc>
          <w:tcPr>
            <w:tcW w:w="352" w:type="dxa"/>
            <w:tcBorders>
              <w:top w:val="single" w:sz="4" w:space="0" w:color="auto"/>
              <w:left w:val="single" w:sz="4" w:space="0" w:color="auto"/>
              <w:bottom w:val="single" w:sz="4" w:space="0" w:color="auto"/>
              <w:right w:val="single" w:sz="4" w:space="0" w:color="auto"/>
            </w:tcBorders>
            <w:hideMark/>
          </w:tcPr>
          <w:p w14:paraId="49FAD840"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t>×</w:t>
            </w:r>
          </w:p>
        </w:tc>
        <w:tc>
          <w:tcPr>
            <w:tcW w:w="9574" w:type="dxa"/>
            <w:tcBorders>
              <w:left w:val="single" w:sz="4" w:space="0" w:color="auto"/>
            </w:tcBorders>
            <w:hideMark/>
          </w:tcPr>
          <w:p w14:paraId="3746F0F5"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t>tiekėjo paslaugos nėra teikiamos iš VPĮ 92 straipsnio 15 dalyje numatytame sąraše</w:t>
            </w:r>
            <w:r w:rsidRPr="00541959">
              <w:rPr>
                <w:rFonts w:ascii="Times New Roman" w:eastAsia="Times New Roman" w:hAnsi="Times New Roman" w:cstheme="minorHAnsi"/>
                <w:iCs/>
                <w:sz w:val="22"/>
                <w:szCs w:val="22"/>
                <w:vertAlign w:val="superscript"/>
                <w:lang w:eastAsia="en-US"/>
              </w:rPr>
              <w:t>2</w:t>
            </w:r>
            <w:r w:rsidRPr="00541959">
              <w:rPr>
                <w:rFonts w:ascii="Times New Roman" w:eastAsia="Times New Roman" w:hAnsi="Times New Roman" w:cstheme="minorHAnsi"/>
                <w:iCs/>
                <w:sz w:val="22"/>
                <w:szCs w:val="22"/>
                <w:lang w:eastAsia="en-US"/>
              </w:rPr>
              <w:t xml:space="preserve"> nurodytų valstybių ar teritorijų. </w:t>
            </w:r>
          </w:p>
          <w:p w14:paraId="3796BB73"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bl>
    <w:p w14:paraId="5CEBA657" w14:textId="5493A333" w:rsid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0" w:type="auto"/>
        <w:tblLook w:val="04A0" w:firstRow="1" w:lastRow="0" w:firstColumn="1" w:lastColumn="0" w:noHBand="0" w:noVBand="1"/>
      </w:tblPr>
      <w:tblGrid>
        <w:gridCol w:w="351"/>
        <w:gridCol w:w="9142"/>
      </w:tblGrid>
      <w:tr w:rsidR="00541959" w:rsidRPr="00541959" w14:paraId="76D90079" w14:textId="77777777" w:rsidTr="008E3139">
        <w:tc>
          <w:tcPr>
            <w:tcW w:w="352" w:type="dxa"/>
            <w:tcBorders>
              <w:top w:val="single" w:sz="4" w:space="0" w:color="auto"/>
              <w:left w:val="single" w:sz="4" w:space="0" w:color="auto"/>
              <w:bottom w:val="single" w:sz="4" w:space="0" w:color="auto"/>
              <w:right w:val="single" w:sz="4" w:space="0" w:color="auto"/>
            </w:tcBorders>
            <w:hideMark/>
          </w:tcPr>
          <w:p w14:paraId="4D9C720D"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lastRenderedPageBreak/>
              <w:t>×</w:t>
            </w:r>
          </w:p>
        </w:tc>
        <w:tc>
          <w:tcPr>
            <w:tcW w:w="9574" w:type="dxa"/>
            <w:vMerge w:val="restart"/>
            <w:tcBorders>
              <w:left w:val="single" w:sz="4" w:space="0" w:color="auto"/>
            </w:tcBorders>
            <w:hideMark/>
          </w:tcPr>
          <w:p w14:paraId="05D03525"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r w:rsidRPr="00541959">
              <w:rPr>
                <w:rFonts w:ascii="Times New Roman" w:eastAsia="Times New Roman" w:hAnsi="Times New Roman" w:cstheme="minorHAnsi"/>
                <w:iCs/>
                <w:sz w:val="22"/>
                <w:szCs w:val="22"/>
                <w:lang w:eastAsia="en-US"/>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w:t>
            </w:r>
          </w:p>
          <w:p w14:paraId="1F937415"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r w:rsidR="00541959" w:rsidRPr="00541959" w14:paraId="23D53E33" w14:textId="77777777" w:rsidTr="008E3139">
        <w:tc>
          <w:tcPr>
            <w:tcW w:w="352" w:type="dxa"/>
            <w:tcBorders>
              <w:top w:val="single" w:sz="4" w:space="0" w:color="auto"/>
            </w:tcBorders>
          </w:tcPr>
          <w:p w14:paraId="7DF420A8"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c>
          <w:tcPr>
            <w:tcW w:w="0" w:type="auto"/>
            <w:vMerge/>
            <w:vAlign w:val="center"/>
            <w:hideMark/>
          </w:tcPr>
          <w:p w14:paraId="1995D33B"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tc>
      </w:tr>
    </w:tbl>
    <w:p w14:paraId="3EE8B418" w14:textId="77777777" w:rsidR="00541959" w:rsidRPr="00541959" w:rsidRDefault="00541959" w:rsidP="00541959">
      <w:pPr>
        <w:shd w:val="clear" w:color="auto" w:fill="FFFFFF"/>
        <w:spacing w:after="0" w:line="240" w:lineRule="auto"/>
        <w:jc w:val="both"/>
        <w:rPr>
          <w:rFonts w:ascii="Times New Roman" w:eastAsia="Times New Roman" w:hAnsi="Times New Roman" w:cstheme="minorHAnsi"/>
          <w:iCs/>
          <w:sz w:val="22"/>
          <w:szCs w:val="22"/>
          <w:lang w:eastAsia="en-US"/>
        </w:rPr>
      </w:pPr>
    </w:p>
    <w:p w14:paraId="779FCE36" w14:textId="77777777" w:rsidR="00B93AD1" w:rsidRPr="00B93AD1" w:rsidRDefault="00B93AD1" w:rsidP="00B93AD1">
      <w:pPr>
        <w:widowControl w:val="0"/>
        <w:suppressAutoHyphens/>
        <w:spacing w:after="0" w:line="240" w:lineRule="auto"/>
        <w:jc w:val="both"/>
        <w:textAlignment w:val="baseline"/>
        <w:rPr>
          <w:rFonts w:ascii="Times New Roman" w:eastAsia="Times New Roman" w:hAnsi="Times New Roman" w:cstheme="minorHAnsi"/>
          <w:sz w:val="22"/>
          <w:szCs w:val="22"/>
          <w:shd w:val="clear" w:color="auto" w:fill="008000"/>
          <w:lang w:eastAsia="en-US"/>
        </w:rPr>
      </w:pPr>
    </w:p>
    <w:p w14:paraId="79773BDA" w14:textId="38DFB29D" w:rsidR="00541959" w:rsidRPr="00541959" w:rsidRDefault="00B93AD1" w:rsidP="00541959">
      <w:pPr>
        <w:shd w:val="clear" w:color="auto" w:fill="FFFFFF"/>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Patvirtinu, kad šie duomenys yra teisingi ir aktualūs pasiūlymo pateikimo dieną.</w:t>
      </w:r>
      <w:r w:rsidR="00541959" w:rsidRPr="00541959">
        <w:rPr>
          <w:rFonts w:ascii="Arial" w:eastAsia="Calibri" w:hAnsi="Arial" w:cs="Arial"/>
          <w:lang w:eastAsia="en-US"/>
        </w:rPr>
        <w:t xml:space="preserve"> </w:t>
      </w:r>
      <w:r w:rsidR="00541959" w:rsidRPr="00541959">
        <w:rPr>
          <w:rFonts w:ascii="Times New Roman" w:eastAsia="Times New Roman" w:hAnsi="Times New Roman" w:cstheme="minorHAnsi"/>
          <w:sz w:val="22"/>
          <w:szCs w:val="22"/>
          <w:lang w:eastAsia="en-US"/>
        </w:rPr>
        <w:t xml:space="preserve">Deklaruojamoms aplinkybėms pasikeitus, įsipareigoju nedelsiant apie tai informuoti </w:t>
      </w:r>
      <w:r w:rsidR="00541959">
        <w:rPr>
          <w:rFonts w:ascii="Times New Roman" w:eastAsia="Times New Roman" w:hAnsi="Times New Roman" w:cstheme="minorHAnsi"/>
          <w:sz w:val="22"/>
          <w:szCs w:val="22"/>
          <w:lang w:eastAsia="en-US"/>
        </w:rPr>
        <w:t>UAB „Telšių vandenys“.</w:t>
      </w:r>
    </w:p>
    <w:p w14:paraId="48B6DBEA" w14:textId="6E400052"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2A1F78F3"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146FCD0F" w14:textId="484ED55A"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vadovaudamasis PĮ 5</w:t>
      </w:r>
      <w:r w:rsidR="0015556F">
        <w:rPr>
          <w:rFonts w:ascii="Times New Roman" w:eastAsia="Times New Roman" w:hAnsi="Times New Roman" w:cstheme="minorHAnsi"/>
          <w:sz w:val="22"/>
          <w:szCs w:val="22"/>
          <w:lang w:eastAsia="en-US"/>
        </w:rPr>
        <w:t>8</w:t>
      </w:r>
      <w:r w:rsidRPr="00B93AD1">
        <w:rPr>
          <w:rFonts w:ascii="Times New Roman" w:eastAsia="Times New Roman" w:hAnsi="Times New Roman" w:cstheme="minorHAnsi"/>
          <w:sz w:val="22"/>
          <w:szCs w:val="22"/>
          <w:lang w:eastAsia="en-US"/>
        </w:rPr>
        <w:t xml:space="preserve"> straipsnio 4</w:t>
      </w:r>
      <w:r w:rsidR="0015556F" w:rsidRPr="0015556F">
        <w:rPr>
          <w:rFonts w:ascii="Times New Roman" w:eastAsia="Times New Roman" w:hAnsi="Times New Roman" w:cstheme="minorHAnsi"/>
          <w:sz w:val="22"/>
          <w:szCs w:val="22"/>
          <w:vertAlign w:val="superscript"/>
          <w:lang w:eastAsia="en-US"/>
        </w:rPr>
        <w:t>2</w:t>
      </w:r>
      <w:r w:rsidR="0015556F">
        <w:rPr>
          <w:rFonts w:ascii="Times New Roman" w:eastAsia="Times New Roman" w:hAnsi="Times New Roman" w:cstheme="minorHAnsi"/>
          <w:sz w:val="22"/>
          <w:szCs w:val="22"/>
          <w:lang w:eastAsia="en-US"/>
        </w:rPr>
        <w:t xml:space="preserve"> dalimi </w:t>
      </w:r>
      <w:r w:rsidRPr="00B93AD1">
        <w:rPr>
          <w:rFonts w:ascii="Times New Roman" w:eastAsia="Times New Roman" w:hAnsi="Times New Roman" w:cstheme="minorHAnsi"/>
          <w:sz w:val="22"/>
          <w:szCs w:val="22"/>
          <w:lang w:eastAsia="en-US"/>
        </w:rPr>
        <w:t xml:space="preserve"> perkantysis subjektas bet kuriuo pirkimo procedūros metu gali paprašyti kandidatų ar dalyvių pateikti visus ar dalį dokumentų, patvirtinančių atitiktį PĮ </w:t>
      </w:r>
      <w:r w:rsidR="0015556F">
        <w:rPr>
          <w:rFonts w:ascii="Times New Roman" w:eastAsia="Times New Roman" w:hAnsi="Times New Roman" w:cstheme="minorHAnsi"/>
          <w:sz w:val="22"/>
          <w:szCs w:val="22"/>
          <w:lang w:eastAsia="en-US"/>
        </w:rPr>
        <w:t>58 str. 4</w:t>
      </w:r>
      <w:r w:rsidR="0015556F" w:rsidRPr="0015556F">
        <w:rPr>
          <w:rFonts w:ascii="Times New Roman" w:eastAsia="Times New Roman" w:hAnsi="Times New Roman" w:cstheme="minorHAnsi"/>
          <w:sz w:val="22"/>
          <w:szCs w:val="22"/>
          <w:vertAlign w:val="superscript"/>
          <w:lang w:eastAsia="en-US"/>
        </w:rPr>
        <w:t>1</w:t>
      </w:r>
      <w:r w:rsidRPr="00B93AD1">
        <w:rPr>
          <w:rFonts w:ascii="Times New Roman" w:eastAsia="Times New Roman" w:hAnsi="Times New Roman" w:cstheme="minorHAnsi"/>
          <w:sz w:val="22"/>
          <w:szCs w:val="22"/>
          <w:lang w:eastAsia="en-US"/>
        </w:rPr>
        <w:t xml:space="preserve"> dalies reikalavimams, jeigu tai būtina siekiant užtikrinti tinkamą pirkimo procedūros atlikimą.</w:t>
      </w:r>
    </w:p>
    <w:p w14:paraId="201A7691" w14:textId="77777777" w:rsidR="00B93AD1" w:rsidRPr="00B93AD1" w:rsidRDefault="00B93AD1" w:rsidP="00B93AD1">
      <w:pPr>
        <w:widowControl w:val="0"/>
        <w:shd w:val="clear" w:color="auto" w:fill="FFFFFF"/>
        <w:suppressAutoHyphens/>
        <w:spacing w:after="0" w:line="240" w:lineRule="auto"/>
        <w:jc w:val="both"/>
        <w:textAlignment w:val="baseline"/>
        <w:rPr>
          <w:rFonts w:ascii="Times New Roman" w:eastAsia="Times New Roman" w:hAnsi="Times New Roman" w:cstheme="minorHAnsi"/>
          <w:color w:val="000000"/>
          <w:sz w:val="22"/>
          <w:szCs w:val="22"/>
          <w:shd w:val="clear" w:color="auto" w:fill="00FF00"/>
          <w:lang w:eastAsia="en-US"/>
        </w:rPr>
      </w:pPr>
    </w:p>
    <w:p w14:paraId="32436268"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5E22FF6E" w14:textId="77777777" w:rsidR="00B93AD1" w:rsidRPr="00B93AD1" w:rsidRDefault="00B93AD1" w:rsidP="00B93AD1">
      <w:pPr>
        <w:widowControl w:val="0"/>
        <w:suppressAutoHyphens/>
        <w:spacing w:after="0" w:line="240" w:lineRule="auto"/>
        <w:ind w:left="709"/>
        <w:jc w:val="both"/>
        <w:textAlignment w:val="baseline"/>
        <w:rPr>
          <w:rFonts w:ascii="Times New Roman" w:eastAsia="Times New Roman" w:hAnsi="Times New Roman" w:cstheme="minorHAnsi"/>
          <w:sz w:val="22"/>
          <w:szCs w:val="22"/>
          <w:lang w:eastAsia="en-US"/>
        </w:rPr>
      </w:pPr>
    </w:p>
    <w:p w14:paraId="7FADFC05" w14:textId="77777777" w:rsidR="00B93AD1" w:rsidRPr="00B93AD1" w:rsidRDefault="00B93AD1" w:rsidP="00B93AD1">
      <w:pPr>
        <w:widowControl w:val="0"/>
        <w:suppressAutoHyphens/>
        <w:spacing w:after="0" w:line="240" w:lineRule="auto"/>
        <w:jc w:val="center"/>
        <w:textAlignment w:val="baseline"/>
        <w:rPr>
          <w:rFonts w:ascii="Times New Roman" w:eastAsia="Times New Roman" w:hAnsi="Times New Roman" w:cstheme="minorHAnsi"/>
          <w:sz w:val="22"/>
          <w:szCs w:val="22"/>
          <w:lang w:eastAsia="en-US"/>
        </w:rPr>
      </w:pPr>
    </w:p>
    <w:p w14:paraId="50AA3C95" w14:textId="77777777" w:rsidR="00B93AD1" w:rsidRPr="00B93AD1" w:rsidRDefault="00B93AD1" w:rsidP="00B93AD1">
      <w:pPr>
        <w:widowControl w:val="0"/>
        <w:suppressAutoHyphens/>
        <w:spacing w:after="0" w:line="240" w:lineRule="auto"/>
        <w:ind w:firstLine="471"/>
        <w:jc w:val="center"/>
        <w:textAlignment w:val="baseline"/>
        <w:rPr>
          <w:rFonts w:ascii="Times New Roman" w:eastAsia="Calibri" w:hAnsi="Times New Roman" w:cstheme="minorHAnsi"/>
          <w:i/>
          <w:iCs/>
          <w:sz w:val="22"/>
          <w:szCs w:val="20"/>
          <w:lang w:eastAsia="en-US"/>
        </w:rPr>
      </w:pPr>
      <w:r w:rsidRPr="00B93AD1">
        <w:rPr>
          <w:rFonts w:ascii="Times New Roman" w:eastAsia="Calibri" w:hAnsi="Times New Roman" w:cstheme="minorHAnsi"/>
          <w:i/>
          <w:iCs/>
          <w:sz w:val="22"/>
          <w:szCs w:val="22"/>
          <w:lang w:eastAsia="en-US"/>
        </w:rPr>
        <w:t>(pareigos)                                                      (parašas)                                             (vardas ir pavardė)</w:t>
      </w:r>
    </w:p>
    <w:p w14:paraId="05563E64" w14:textId="2DE30835" w:rsidR="00C24EE8" w:rsidRDefault="00B93AD1" w:rsidP="00B93AD1">
      <w:r w:rsidRPr="00B93AD1">
        <w:rPr>
          <w:rFonts w:ascii="Times New Roman" w:eastAsia="Calibri" w:hAnsi="Times New Roman" w:cstheme="minorHAnsi"/>
          <w:i/>
          <w:iCs/>
          <w:sz w:val="22"/>
          <w:szCs w:val="20"/>
          <w:lang w:eastAsia="en-US"/>
        </w:rPr>
        <w:br w:type="page"/>
      </w:r>
    </w:p>
    <w:bookmarkEnd w:id="79"/>
    <w:p w14:paraId="3A5D8F56" w14:textId="2C59EC71" w:rsidR="00454157" w:rsidRPr="001E4218" w:rsidRDefault="00454157" w:rsidP="001E4218">
      <w:pPr>
        <w:sectPr w:rsidR="00454157" w:rsidRPr="001E4218" w:rsidSect="00436CB7">
          <w:footerReference w:type="first" r:id="rId18"/>
          <w:pgSz w:w="12240" w:h="15840"/>
          <w:pgMar w:top="993" w:right="1041" w:bottom="1134" w:left="1701" w:header="720" w:footer="720" w:gutter="0"/>
          <w:cols w:space="720"/>
          <w:docGrid w:linePitch="360"/>
        </w:sectPr>
      </w:pPr>
    </w:p>
    <w:p w14:paraId="41DAEE20" w14:textId="24F52F3F"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82" w:name="_Ref39673589"/>
      <w:bookmarkStart w:id="83" w:name="_Toc126333949"/>
      <w:bookmarkStart w:id="84" w:name="_Toc237525026"/>
      <w:r w:rsidRPr="001D68D2">
        <w:rPr>
          <w:rFonts w:asciiTheme="minorHAnsi" w:eastAsia="Calibri" w:hAnsiTheme="minorHAnsi" w:cstheme="minorHAnsi"/>
          <w:color w:val="0070C0"/>
          <w:sz w:val="21"/>
          <w:szCs w:val="21"/>
        </w:rPr>
        <w:lastRenderedPageBreak/>
        <w:t xml:space="preserve">Pirkimo sąlygų </w:t>
      </w:r>
      <w:r w:rsidR="008A5153">
        <w:rPr>
          <w:rFonts w:asciiTheme="minorHAnsi" w:eastAsia="Calibri" w:hAnsiTheme="minorHAnsi" w:cstheme="minorHAnsi"/>
          <w:color w:val="0070C0"/>
          <w:sz w:val="21"/>
          <w:szCs w:val="21"/>
        </w:rPr>
        <w:t>10</w:t>
      </w:r>
      <w:r w:rsidR="001413FB"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82"/>
      <w:bookmarkEnd w:id="83"/>
      <w:bookmarkEnd w:id="84"/>
    </w:p>
    <w:p w14:paraId="06EE2A9A" w14:textId="77777777" w:rsidR="00CC523D" w:rsidRPr="001D68D2" w:rsidRDefault="00CC523D" w:rsidP="00CC523D">
      <w:pPr>
        <w:spacing w:after="0" w:line="240" w:lineRule="auto"/>
        <w:jc w:val="center"/>
        <w:rPr>
          <w:rFonts w:cstheme="minorHAnsi"/>
          <w:sz w:val="22"/>
          <w:szCs w:val="22"/>
        </w:rPr>
      </w:pPr>
    </w:p>
    <w:p w14:paraId="79E51BC6" w14:textId="7BDB4EBA" w:rsidR="00CC523D"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6117FEF4" w14:textId="77777777" w:rsidR="003163BF" w:rsidRPr="00557A82" w:rsidRDefault="003163BF" w:rsidP="003163BF">
      <w:pPr>
        <w:spacing w:after="0" w:line="240" w:lineRule="auto"/>
        <w:jc w:val="center"/>
        <w:rPr>
          <w:color w:val="0070C0"/>
          <w:sz w:val="20"/>
          <w:szCs w:val="20"/>
        </w:rPr>
      </w:pPr>
      <w:r w:rsidRPr="00557A82">
        <w:rPr>
          <w:color w:val="0070C0"/>
          <w:sz w:val="20"/>
          <w:szCs w:val="20"/>
        </w:rPr>
        <w:t>/</w:t>
      </w:r>
      <w:r w:rsidRPr="00557A82">
        <w:rPr>
          <w:color w:val="0070C0"/>
          <w:sz w:val="18"/>
          <w:szCs w:val="18"/>
        </w:rPr>
        <w:t xml:space="preserve"> pateikia galimas pirkimo laimėtojas/</w:t>
      </w:r>
    </w:p>
    <w:p w14:paraId="65678638" w14:textId="77777777" w:rsidR="00CC523D" w:rsidRPr="00780655" w:rsidRDefault="00CC523D" w:rsidP="00CC523D">
      <w:pPr>
        <w:spacing w:after="0" w:line="240" w:lineRule="auto"/>
        <w:jc w:val="center"/>
        <w:rPr>
          <w:b/>
          <w:sz w:val="22"/>
          <w:szCs w:val="22"/>
        </w:rPr>
      </w:pPr>
    </w:p>
    <w:p w14:paraId="4F9505F5"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23126C43"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14CFFB2B"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09E3564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0347596" w14:textId="77777777" w:rsidTr="00037D70">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71717100" w14:textId="77777777" w:rsidR="00CC523D" w:rsidRPr="001F45C3" w:rsidRDefault="00CC523D" w:rsidP="00037D70">
            <w:pPr>
              <w:tabs>
                <w:tab w:val="left" w:pos="284"/>
                <w:tab w:val="left" w:pos="993"/>
              </w:tabs>
              <w:suppressAutoHyphens/>
              <w:spacing w:after="0" w:line="240" w:lineRule="auto"/>
              <w:ind w:firstLine="568"/>
              <w:rPr>
                <w:rFonts w:eastAsia="SimSun"/>
                <w:bCs/>
                <w:sz w:val="22"/>
                <w:szCs w:val="22"/>
              </w:rPr>
            </w:pPr>
            <w:r w:rsidRPr="001F45C3">
              <w:rPr>
                <w:rFonts w:eastAsia="SimSun"/>
                <w:bCs/>
                <w:sz w:val="22"/>
                <w:szCs w:val="22"/>
              </w:rPr>
              <w:t>EEil. Nr.</w:t>
            </w:r>
          </w:p>
        </w:tc>
        <w:tc>
          <w:tcPr>
            <w:tcW w:w="882" w:type="pct"/>
            <w:tcBorders>
              <w:top w:val="single" w:sz="4" w:space="0" w:color="auto"/>
              <w:left w:val="single" w:sz="4" w:space="0" w:color="000000"/>
              <w:bottom w:val="single" w:sz="4" w:space="0" w:color="000000"/>
              <w:right w:val="single" w:sz="4" w:space="0" w:color="000000"/>
            </w:tcBorders>
          </w:tcPr>
          <w:p w14:paraId="28090855" w14:textId="41AA4ED6" w:rsidR="00CC523D" w:rsidRPr="00CF1EA5" w:rsidRDefault="00CC523D" w:rsidP="00037D70">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sidR="00CF1EA5">
              <w:rPr>
                <w:rFonts w:eastAsia="SimSun"/>
                <w:bCs/>
                <w:sz w:val="22"/>
                <w:szCs w:val="22"/>
              </w:rPr>
              <w:t xml:space="preserve"> </w:t>
            </w:r>
            <w:r w:rsidR="00CF1EA5" w:rsidRPr="00CF1EA5">
              <w:rPr>
                <w:rFonts w:eastAsia="SimSun"/>
                <w:sz w:val="22"/>
                <w:szCs w:val="22"/>
              </w:rPr>
              <w:t>statybos darbų rūšis – nauja statyba, ar rekonstravimas,  ar kapitalinis remontas)</w:t>
            </w:r>
          </w:p>
          <w:p w14:paraId="7D917E1D" w14:textId="77777777" w:rsidR="00CC523D" w:rsidRPr="001F45C3" w:rsidRDefault="00CC523D" w:rsidP="00037D70">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51A02B8D"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08B3945F"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6C4FB350" w14:textId="05FE32F3"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757530">
              <w:rPr>
                <w:rFonts w:eastAsia="SimSun"/>
                <w:bCs/>
                <w:i/>
                <w:sz w:val="20"/>
                <w:szCs w:val="20"/>
              </w:rPr>
              <w:t>(pradžios ir pabaigos datos</w:t>
            </w:r>
            <w:r w:rsidR="00757530" w:rsidRPr="00757530">
              <w:rPr>
                <w:rFonts w:eastAsia="SimSun"/>
                <w:bCs/>
                <w:i/>
                <w:sz w:val="20"/>
                <w:szCs w:val="20"/>
              </w:rPr>
              <w:t>, nurodant</w:t>
            </w:r>
            <w:r w:rsidR="00CD7CBC" w:rsidRPr="00757530">
              <w:rPr>
                <w:rFonts w:eastAsia="SimSun"/>
                <w:bCs/>
                <w:i/>
                <w:sz w:val="20"/>
                <w:szCs w:val="20"/>
              </w:rPr>
              <w:t xml:space="preserve"> met</w:t>
            </w:r>
            <w:r w:rsidR="00757530" w:rsidRPr="00757530">
              <w:rPr>
                <w:rFonts w:eastAsia="SimSun"/>
                <w:bCs/>
                <w:i/>
                <w:sz w:val="20"/>
                <w:szCs w:val="20"/>
              </w:rPr>
              <w:t>us</w:t>
            </w:r>
            <w:r w:rsidR="00CD7CBC" w:rsidRPr="00757530">
              <w:rPr>
                <w:rFonts w:eastAsia="SimSun"/>
                <w:bCs/>
                <w:i/>
                <w:sz w:val="20"/>
                <w:szCs w:val="20"/>
              </w:rPr>
              <w:t>-mėn</w:t>
            </w:r>
            <w:r w:rsidR="00757530" w:rsidRPr="00757530">
              <w:rPr>
                <w:rFonts w:eastAsia="SimSun"/>
                <w:bCs/>
                <w:i/>
                <w:sz w:val="20"/>
                <w:szCs w:val="20"/>
              </w:rPr>
              <w:t>esį</w:t>
            </w:r>
            <w:r w:rsidRPr="00757530">
              <w:rPr>
                <w:rFonts w:eastAsia="SimSun"/>
                <w:bCs/>
                <w:i/>
                <w:sz w:val="20"/>
                <w:szCs w:val="20"/>
              </w:rPr>
              <w:t>)</w:t>
            </w:r>
          </w:p>
        </w:tc>
        <w:tc>
          <w:tcPr>
            <w:tcW w:w="736" w:type="pct"/>
            <w:tcBorders>
              <w:top w:val="single" w:sz="4" w:space="0" w:color="auto"/>
              <w:left w:val="single" w:sz="4" w:space="0" w:color="000000"/>
              <w:bottom w:val="single" w:sz="4" w:space="0" w:color="000000"/>
              <w:right w:val="single" w:sz="4" w:space="0" w:color="000000"/>
            </w:tcBorders>
          </w:tcPr>
          <w:p w14:paraId="489EE3BF"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293EE95" w14:textId="6B84FB5D" w:rsidR="00CC523D" w:rsidRPr="001F45C3" w:rsidRDefault="00826CCE" w:rsidP="00037D70">
            <w:pPr>
              <w:tabs>
                <w:tab w:val="left" w:pos="284"/>
                <w:tab w:val="left" w:pos="993"/>
              </w:tabs>
              <w:suppressAutoHyphens/>
              <w:spacing w:after="0" w:line="240" w:lineRule="auto"/>
              <w:rPr>
                <w:rFonts w:eastAsia="SimSun"/>
                <w:bCs/>
                <w:sz w:val="22"/>
                <w:szCs w:val="22"/>
              </w:rPr>
            </w:pPr>
            <w:r>
              <w:rPr>
                <w:bCs/>
                <w:sz w:val="22"/>
                <w:szCs w:val="22"/>
              </w:rPr>
              <w:t>U</w:t>
            </w:r>
            <w:r w:rsidR="00CC523D" w:rsidRPr="001F45C3">
              <w:rPr>
                <w:bCs/>
                <w:sz w:val="22"/>
                <w:szCs w:val="22"/>
              </w:rPr>
              <w:t>žsakovo pažyma</w:t>
            </w:r>
            <w:r w:rsidR="004561F2">
              <w:rPr>
                <w:bCs/>
                <w:sz w:val="22"/>
                <w:szCs w:val="22"/>
              </w:rPr>
              <w:t xml:space="preserve"> ar kitas dokumentas**</w:t>
            </w:r>
            <w:r w:rsidR="00CC523D" w:rsidRPr="001F45C3">
              <w:rPr>
                <w:bCs/>
                <w:sz w:val="22"/>
                <w:szCs w:val="22"/>
              </w:rPr>
              <w:t xml:space="preserve">, kad </w:t>
            </w:r>
            <w:r w:rsidR="004561F2">
              <w:rPr>
                <w:bCs/>
                <w:sz w:val="22"/>
                <w:szCs w:val="22"/>
              </w:rPr>
              <w:t>darbų atlikimas ir galutiniai rezultatai buvo tinkami</w:t>
            </w:r>
          </w:p>
        </w:tc>
      </w:tr>
      <w:tr w:rsidR="00CC523D" w:rsidRPr="00780655" w14:paraId="585DE894" w14:textId="77777777" w:rsidTr="00037D70">
        <w:trPr>
          <w:trHeight w:val="379"/>
        </w:trPr>
        <w:tc>
          <w:tcPr>
            <w:tcW w:w="292" w:type="pct"/>
            <w:tcBorders>
              <w:top w:val="single" w:sz="4" w:space="0" w:color="000000"/>
              <w:left w:val="single" w:sz="4" w:space="0" w:color="000000"/>
              <w:bottom w:val="single" w:sz="4" w:space="0" w:color="000000"/>
              <w:right w:val="single" w:sz="4" w:space="0" w:color="000000"/>
            </w:tcBorders>
          </w:tcPr>
          <w:p w14:paraId="078FE2D2"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35FD5846"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533041EE"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D5E32C1"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21CE1A84"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ADBEBED"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1F6E938"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r>
      <w:tr w:rsidR="00CC523D" w:rsidRPr="00780655" w14:paraId="3F3DEE6D" w14:textId="77777777" w:rsidTr="00037D70">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25B04A70"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72467E7"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4AB2F21E"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4DFF43A3"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54D29CC7"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ED572F5"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DA7F3B9"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r>
    </w:tbl>
    <w:p w14:paraId="45F0ACDB" w14:textId="77777777" w:rsidR="00CC523D" w:rsidRPr="001728BD" w:rsidRDefault="00CC523D" w:rsidP="00CC523D">
      <w:pPr>
        <w:pStyle w:val="Stilius3"/>
        <w:spacing w:before="0"/>
        <w:outlineLvl w:val="0"/>
        <w:rPr>
          <w:lang w:val="lt-LT"/>
        </w:rPr>
      </w:pPr>
    </w:p>
    <w:p w14:paraId="05EEC6FC" w14:textId="30471DD1" w:rsidR="00826CCE" w:rsidRPr="001242A5" w:rsidRDefault="00CF1EA5" w:rsidP="00826CCE">
      <w:pPr>
        <w:autoSpaceDE w:val="0"/>
        <w:autoSpaceDN w:val="0"/>
        <w:adjustRightInd w:val="0"/>
        <w:jc w:val="both"/>
        <w:rPr>
          <w:rFonts w:ascii="Times New Roman" w:hAnsi="Times New Roman" w:cs="Times New Roman"/>
          <w:color w:val="000000"/>
          <w:sz w:val="20"/>
          <w:szCs w:val="20"/>
        </w:rPr>
      </w:pPr>
      <w:r w:rsidRPr="001242A5">
        <w:rPr>
          <w:rFonts w:cstheme="minorHAnsi"/>
          <w:sz w:val="20"/>
          <w:szCs w:val="20"/>
        </w:rPr>
        <w:t>* Svarbiausi statybos darbai:</w:t>
      </w:r>
      <w:r w:rsidR="00826CCE" w:rsidRPr="001242A5">
        <w:rPr>
          <w:rFonts w:cstheme="minorHAnsi"/>
          <w:sz w:val="20"/>
          <w:szCs w:val="20"/>
        </w:rPr>
        <w:t xml:space="preserve"> </w:t>
      </w:r>
      <w:r w:rsidR="00826CCE" w:rsidRPr="001242A5">
        <w:rPr>
          <w:color w:val="000000"/>
          <w:sz w:val="20"/>
          <w:szCs w:val="20"/>
        </w:rPr>
        <w:t xml:space="preserve">nuotekų </w:t>
      </w:r>
      <w:r w:rsidR="00BB0C88" w:rsidRPr="001242A5">
        <w:rPr>
          <w:color w:val="000000"/>
          <w:sz w:val="20"/>
          <w:szCs w:val="20"/>
        </w:rPr>
        <w:t xml:space="preserve">šalinimo tinklų </w:t>
      </w:r>
      <w:r w:rsidR="00826CCE" w:rsidRPr="001242A5">
        <w:rPr>
          <w:color w:val="000000"/>
          <w:sz w:val="20"/>
          <w:szCs w:val="20"/>
        </w:rPr>
        <w:t xml:space="preserve"> statybos ir (ar) rekonstrukcijos ir (ar) kapitalinio remonto darbai.</w:t>
      </w:r>
    </w:p>
    <w:p w14:paraId="2DB514FD" w14:textId="7167D6DB" w:rsidR="00CF1EA5" w:rsidRPr="001242A5" w:rsidRDefault="00CF1EA5" w:rsidP="001E4218">
      <w:pPr>
        <w:spacing w:after="0" w:line="240" w:lineRule="auto"/>
        <w:rPr>
          <w:sz w:val="20"/>
          <w:szCs w:val="20"/>
        </w:rPr>
      </w:pPr>
      <w:r w:rsidRPr="001242A5">
        <w:rPr>
          <w:rFonts w:cstheme="minorHAnsi"/>
          <w:sz w:val="20"/>
          <w:szCs w:val="20"/>
        </w:rPr>
        <w:t xml:space="preserve"> </w:t>
      </w:r>
      <w:r w:rsidR="004561F2" w:rsidRPr="001242A5">
        <w:rPr>
          <w:rFonts w:cstheme="minorHAnsi"/>
          <w:sz w:val="20"/>
          <w:szCs w:val="20"/>
        </w:rPr>
        <w:t xml:space="preserve">** </w:t>
      </w:r>
      <w:r w:rsidR="004561F2" w:rsidRPr="001242A5">
        <w:rPr>
          <w:rFonts w:cstheme="minorHAnsi"/>
          <w:bCs/>
          <w:sz w:val="20"/>
          <w:szCs w:val="20"/>
        </w:rPr>
        <w:t>Paprastai užsakovo pasirašytos sąskaitos faktūros, darbų perdavimo–priėmimo aktai ir pan. patvirtina faktą, jog buvo atlikti tam tikri darbai pagal sutartį, tačiau tokiuose dokumentuose nebūna užsakovo vertinimo, kad darbų atlikimas ir galutiniai rezultatai buvo tinkami. Atsižvelgiant į tai, sąskaitas faktūras, darbų perdavimo–priėmimo aktus ar pan. būtų galima laikyti lygiaverčiais dokumentais užsakovų pažymoms tik tada, jei juose būtų pateiktas papildomas užsakovo vertinimas</w:t>
      </w:r>
    </w:p>
    <w:p w14:paraId="16F2FADD" w14:textId="77777777" w:rsidR="00CF1EA5" w:rsidRDefault="00CF1EA5" w:rsidP="00CF1EA5">
      <w:pPr>
        <w:spacing w:after="0" w:line="240" w:lineRule="auto"/>
        <w:rPr>
          <w:rFonts w:cstheme="minorHAnsi"/>
          <w:sz w:val="22"/>
          <w:szCs w:val="22"/>
        </w:rPr>
      </w:pPr>
    </w:p>
    <w:p w14:paraId="028EB8AC" w14:textId="77777777" w:rsidR="00CC523D" w:rsidRPr="001D68D2" w:rsidRDefault="00CC523D" w:rsidP="00CC523D">
      <w:pPr>
        <w:spacing w:after="0" w:line="240" w:lineRule="auto"/>
        <w:rPr>
          <w:sz w:val="22"/>
          <w:szCs w:val="22"/>
        </w:rPr>
      </w:pPr>
    </w:p>
    <w:p w14:paraId="384F3D6E"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52F47F7A"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08CB45FD" w14:textId="77777777" w:rsidR="003F2AEB" w:rsidRPr="00780655" w:rsidRDefault="003F2AEB" w:rsidP="003F2AEB">
      <w:pPr>
        <w:rPr>
          <w:rFonts w:cstheme="minorHAnsi"/>
          <w:sz w:val="20"/>
          <w:szCs w:val="20"/>
        </w:rPr>
      </w:pPr>
    </w:p>
    <w:p w14:paraId="7948A624"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71A4854D" w14:textId="77777777" w:rsidR="00FC35D3" w:rsidRDefault="00FC35D3" w:rsidP="00526CBE">
      <w:pPr>
        <w:tabs>
          <w:tab w:val="left" w:pos="1145"/>
        </w:tabs>
        <w:rPr>
          <w:rFonts w:cstheme="minorHAnsi"/>
          <w:sz w:val="20"/>
          <w:szCs w:val="20"/>
        </w:rPr>
      </w:pPr>
    </w:p>
    <w:p w14:paraId="4F9AD7CD" w14:textId="77777777" w:rsidR="009E6A1D" w:rsidRDefault="009E6A1D" w:rsidP="00526CBE">
      <w:pPr>
        <w:tabs>
          <w:tab w:val="left" w:pos="1145"/>
        </w:tabs>
        <w:rPr>
          <w:rFonts w:cstheme="minorHAnsi"/>
          <w:sz w:val="20"/>
          <w:szCs w:val="20"/>
        </w:rPr>
        <w:sectPr w:rsidR="009E6A1D" w:rsidSect="00E87F34">
          <w:pgSz w:w="12240" w:h="15840"/>
          <w:pgMar w:top="851" w:right="567" w:bottom="1134" w:left="1701" w:header="720" w:footer="720" w:gutter="0"/>
          <w:cols w:space="720"/>
          <w:titlePg/>
          <w:docGrid w:linePitch="360"/>
        </w:sectPr>
      </w:pPr>
    </w:p>
    <w:p w14:paraId="2F72FEDE" w14:textId="54CF7B2A"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85" w:name="_Toc237525027"/>
      <w:r w:rsidRPr="00780655">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8A5153">
        <w:rPr>
          <w:rFonts w:asciiTheme="minorHAnsi" w:eastAsia="Calibri" w:hAnsiTheme="minorHAnsi" w:cstheme="minorHAnsi"/>
          <w:color w:val="0070C0"/>
          <w:sz w:val="21"/>
          <w:szCs w:val="21"/>
        </w:rPr>
        <w:t>1</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85"/>
    </w:p>
    <w:p w14:paraId="69E55281" w14:textId="77777777" w:rsidR="00C33743" w:rsidRDefault="00C33743" w:rsidP="003163BF">
      <w:pPr>
        <w:spacing w:after="0" w:line="240" w:lineRule="auto"/>
        <w:jc w:val="center"/>
        <w:rPr>
          <w:rFonts w:eastAsia="Times New Roman" w:cstheme="minorHAnsi"/>
          <w:b/>
          <w:bCs/>
          <w:sz w:val="20"/>
          <w:szCs w:val="20"/>
        </w:rPr>
      </w:pPr>
    </w:p>
    <w:p w14:paraId="54B4A037" w14:textId="48290D05" w:rsidR="003163BF" w:rsidRPr="00AA307D" w:rsidRDefault="003A27F2" w:rsidP="003163BF">
      <w:pPr>
        <w:spacing w:after="0" w:line="240" w:lineRule="auto"/>
        <w:jc w:val="center"/>
        <w:rPr>
          <w:b/>
          <w:color w:val="C45911" w:themeColor="accent2" w:themeShade="BF"/>
          <w:sz w:val="20"/>
          <w:szCs w:val="20"/>
        </w:rPr>
      </w:pPr>
      <w:r>
        <w:rPr>
          <w:rFonts w:eastAsia="Times New Roman" w:cstheme="minorHAnsi"/>
          <w:b/>
          <w:bCs/>
          <w:sz w:val="20"/>
          <w:szCs w:val="20"/>
        </w:rPr>
        <w:t xml:space="preserve">SIŪLOMŲ </w:t>
      </w:r>
      <w:r w:rsidR="00526CBE" w:rsidRPr="009D5536">
        <w:rPr>
          <w:rFonts w:eastAsia="Times New Roman" w:cstheme="minorHAnsi"/>
          <w:b/>
          <w:bCs/>
          <w:sz w:val="20"/>
          <w:szCs w:val="20"/>
        </w:rPr>
        <w:t>SPECIALISTŲ SĄRAŠAS</w:t>
      </w:r>
      <w:r w:rsidR="003163BF">
        <w:rPr>
          <w:rFonts w:eastAsia="Times New Roman" w:cstheme="minorHAnsi"/>
          <w:b/>
          <w:bCs/>
          <w:sz w:val="20"/>
          <w:szCs w:val="20"/>
        </w:rPr>
        <w:t xml:space="preserve"> </w:t>
      </w:r>
      <w:r w:rsidR="003163BF" w:rsidRPr="00557A82">
        <w:rPr>
          <w:color w:val="0070C0"/>
          <w:sz w:val="20"/>
          <w:szCs w:val="20"/>
        </w:rPr>
        <w:t>/</w:t>
      </w:r>
      <w:r w:rsidR="003163BF" w:rsidRPr="00557A82">
        <w:rPr>
          <w:color w:val="0070C0"/>
          <w:sz w:val="18"/>
          <w:szCs w:val="18"/>
        </w:rPr>
        <w:t xml:space="preserve">pateikia </w:t>
      </w:r>
      <w:r>
        <w:rPr>
          <w:color w:val="0070C0"/>
          <w:sz w:val="18"/>
          <w:szCs w:val="18"/>
        </w:rPr>
        <w:t xml:space="preserve">kiekvienas dalyvis </w:t>
      </w:r>
      <w:r w:rsidRPr="00E7083E">
        <w:rPr>
          <w:color w:val="0070C0"/>
          <w:sz w:val="18"/>
          <w:szCs w:val="18"/>
          <w:u w:val="single"/>
        </w:rPr>
        <w:t>su pasiūlymu</w:t>
      </w:r>
      <w:r w:rsidR="003163BF" w:rsidRPr="00557A82">
        <w:rPr>
          <w:color w:val="0070C0"/>
          <w:sz w:val="18"/>
          <w:szCs w:val="18"/>
        </w:rPr>
        <w:t>/</w:t>
      </w:r>
    </w:p>
    <w:p w14:paraId="04FE4DEA"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4536"/>
      </w:tblGrid>
      <w:tr w:rsidR="00FE7F3A" w:rsidRPr="00780655" w14:paraId="422F801F" w14:textId="77777777" w:rsidTr="00BB0C88">
        <w:trPr>
          <w:tblHeader/>
        </w:trPr>
        <w:tc>
          <w:tcPr>
            <w:tcW w:w="572" w:type="dxa"/>
          </w:tcPr>
          <w:p w14:paraId="2AFFBB16"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2FB913DC"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6A3BA2B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0CDEC889" w14:textId="20F3E720"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w:t>
            </w:r>
            <w:r w:rsidR="00A42C56">
              <w:rPr>
                <w:rFonts w:eastAsia="Times New Roman" w:cstheme="minorHAnsi"/>
                <w:b/>
                <w:sz w:val="20"/>
                <w:szCs w:val="20"/>
              </w:rPr>
              <w:t xml:space="preserve">ir ekonominio naudingumo vertinimo </w:t>
            </w:r>
            <w:r w:rsidRPr="001728BD">
              <w:rPr>
                <w:rFonts w:eastAsia="Times New Roman" w:cstheme="minorHAnsi"/>
                <w:b/>
                <w:sz w:val="20"/>
                <w:szCs w:val="20"/>
              </w:rPr>
              <w:t>reikalavimus</w:t>
            </w:r>
            <w:r w:rsidR="003A27F2">
              <w:rPr>
                <w:rFonts w:eastAsia="Times New Roman" w:cstheme="minorHAnsi"/>
                <w:b/>
                <w:sz w:val="20"/>
                <w:szCs w:val="20"/>
              </w:rPr>
              <w:t>*</w:t>
            </w:r>
            <w:r w:rsidRPr="001728BD">
              <w:rPr>
                <w:rFonts w:eastAsia="Times New Roman" w:cstheme="minorHAnsi"/>
                <w:b/>
                <w:sz w:val="20"/>
                <w:szCs w:val="20"/>
              </w:rPr>
              <w:t xml:space="preserve"> </w:t>
            </w:r>
            <w:r w:rsidR="00C71A05">
              <w:rPr>
                <w:rFonts w:eastAsia="Times New Roman" w:cstheme="minorHAnsi"/>
                <w:b/>
                <w:sz w:val="20"/>
                <w:szCs w:val="20"/>
              </w:rPr>
              <w:t>vykdant sutartį</w:t>
            </w:r>
          </w:p>
        </w:tc>
        <w:tc>
          <w:tcPr>
            <w:tcW w:w="3260" w:type="dxa"/>
          </w:tcPr>
          <w:p w14:paraId="59BFF920" w14:textId="3163755F"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r w:rsidR="00925052">
              <w:rPr>
                <w:rFonts w:eastAsia="Times New Roman" w:cstheme="minorHAnsi"/>
                <w:b/>
                <w:sz w:val="20"/>
                <w:szCs w:val="20"/>
              </w:rPr>
              <w:t>/susitarimą</w:t>
            </w:r>
            <w:r w:rsidRPr="001728BD">
              <w:rPr>
                <w:rFonts w:eastAsia="Times New Roman" w:cstheme="minorHAnsi"/>
                <w:b/>
                <w:sz w:val="20"/>
                <w:szCs w:val="20"/>
              </w:rPr>
              <w:t>)</w:t>
            </w:r>
          </w:p>
        </w:tc>
        <w:tc>
          <w:tcPr>
            <w:tcW w:w="4536" w:type="dxa"/>
          </w:tcPr>
          <w:p w14:paraId="0795446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046E5F0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52872875" w14:textId="77777777" w:rsidTr="00BB0C88">
        <w:trPr>
          <w:trHeight w:val="358"/>
          <w:tblHeader/>
        </w:trPr>
        <w:tc>
          <w:tcPr>
            <w:tcW w:w="572" w:type="dxa"/>
          </w:tcPr>
          <w:p w14:paraId="3352F403" w14:textId="77777777" w:rsidR="00FE7F3A" w:rsidRDefault="00FE7F3A" w:rsidP="00037D70">
            <w:pPr>
              <w:tabs>
                <w:tab w:val="left" w:pos="851"/>
              </w:tabs>
              <w:spacing w:after="0" w:line="240" w:lineRule="auto"/>
              <w:ind w:left="-113" w:right="-108"/>
              <w:jc w:val="center"/>
              <w:rPr>
                <w:rFonts w:eastAsia="Times New Roman" w:cstheme="minorHAnsi"/>
                <w:b/>
                <w:sz w:val="20"/>
                <w:szCs w:val="20"/>
              </w:rPr>
            </w:pPr>
          </w:p>
          <w:p w14:paraId="1067ED43"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p>
        </w:tc>
        <w:tc>
          <w:tcPr>
            <w:tcW w:w="2258" w:type="dxa"/>
          </w:tcPr>
          <w:p w14:paraId="7E05D277"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119" w:type="dxa"/>
          </w:tcPr>
          <w:p w14:paraId="40682919"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260" w:type="dxa"/>
          </w:tcPr>
          <w:p w14:paraId="76FD864F"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4536" w:type="dxa"/>
          </w:tcPr>
          <w:p w14:paraId="36B5FB13"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r>
      <w:tr w:rsidR="00FE7F3A" w:rsidRPr="00780655" w14:paraId="7E46419A" w14:textId="77777777" w:rsidTr="00925052">
        <w:trPr>
          <w:trHeight w:val="526"/>
        </w:trPr>
        <w:tc>
          <w:tcPr>
            <w:tcW w:w="572" w:type="dxa"/>
          </w:tcPr>
          <w:p w14:paraId="2627E447" w14:textId="77777777" w:rsidR="00FE7F3A" w:rsidRPr="001728BD" w:rsidRDefault="00FE7F3A" w:rsidP="00037D70">
            <w:pPr>
              <w:tabs>
                <w:tab w:val="left" w:pos="851"/>
              </w:tabs>
              <w:spacing w:after="0" w:line="240" w:lineRule="auto"/>
              <w:jc w:val="center"/>
              <w:rPr>
                <w:rFonts w:eastAsia="Times New Roman" w:cstheme="minorHAnsi"/>
                <w:sz w:val="20"/>
                <w:szCs w:val="20"/>
              </w:rPr>
            </w:pPr>
          </w:p>
        </w:tc>
        <w:tc>
          <w:tcPr>
            <w:tcW w:w="2258" w:type="dxa"/>
          </w:tcPr>
          <w:p w14:paraId="636D2E1D"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119" w:type="dxa"/>
          </w:tcPr>
          <w:p w14:paraId="6E8F02D2"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260" w:type="dxa"/>
          </w:tcPr>
          <w:p w14:paraId="7F6C2EE4"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4536" w:type="dxa"/>
          </w:tcPr>
          <w:p w14:paraId="37E03D00"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r>
    </w:tbl>
    <w:p w14:paraId="33A72B22" w14:textId="77777777" w:rsidR="009E6A1D" w:rsidRPr="001728BD" w:rsidRDefault="009E6A1D" w:rsidP="009E6A1D">
      <w:pPr>
        <w:spacing w:after="0" w:line="240" w:lineRule="auto"/>
        <w:rPr>
          <w:rFonts w:eastAsia="Times New Roman" w:cstheme="minorHAnsi"/>
          <w:sz w:val="20"/>
          <w:szCs w:val="20"/>
        </w:rPr>
      </w:pPr>
    </w:p>
    <w:p w14:paraId="6F17058C" w14:textId="77777777" w:rsidR="001413FB" w:rsidRDefault="001413FB" w:rsidP="00526CBE">
      <w:pPr>
        <w:spacing w:after="0" w:line="240" w:lineRule="auto"/>
        <w:jc w:val="both"/>
        <w:rPr>
          <w:rFonts w:eastAsia="Times New Roman" w:cstheme="minorHAnsi"/>
          <w:b/>
          <w:sz w:val="20"/>
          <w:szCs w:val="20"/>
        </w:rPr>
      </w:pPr>
    </w:p>
    <w:p w14:paraId="19AC18DD" w14:textId="134400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w:t>
      </w:r>
      <w:r w:rsidR="003A27F2">
        <w:rPr>
          <w:rFonts w:eastAsia="Times New Roman" w:cstheme="minorHAnsi"/>
          <w:b/>
          <w:sz w:val="20"/>
          <w:szCs w:val="20"/>
        </w:rPr>
        <w:t>OS</w:t>
      </w:r>
      <w:r w:rsidRPr="001728BD">
        <w:rPr>
          <w:rFonts w:eastAsia="Times New Roman" w:cstheme="minorHAnsi"/>
          <w:b/>
          <w:sz w:val="20"/>
          <w:szCs w:val="20"/>
        </w:rPr>
        <w:t>:</w:t>
      </w:r>
    </w:p>
    <w:p w14:paraId="7A42A8DA"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6A54B9D7" w14:textId="32D2A22F" w:rsidR="00526CBE" w:rsidRDefault="00526CBE" w:rsidP="00DA384E">
      <w:pPr>
        <w:pStyle w:val="Sraopastraipa"/>
        <w:numPr>
          <w:ilvl w:val="0"/>
          <w:numId w:val="17"/>
        </w:numPr>
        <w:spacing w:after="0" w:line="240" w:lineRule="auto"/>
        <w:jc w:val="both"/>
        <w:rPr>
          <w:rFonts w:eastAsia="Times New Roman" w:cstheme="minorHAnsi"/>
          <w:bCs/>
          <w:sz w:val="20"/>
          <w:szCs w:val="20"/>
        </w:rPr>
      </w:pPr>
      <w:r w:rsidRPr="00557A82">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 .</w:t>
      </w:r>
    </w:p>
    <w:p w14:paraId="55A4AD74" w14:textId="74D79181" w:rsidR="003A27F2" w:rsidRPr="003A27F2" w:rsidRDefault="00925052" w:rsidP="00925052">
      <w:pPr>
        <w:pStyle w:val="Sraopastraipa"/>
        <w:spacing w:after="0" w:line="240" w:lineRule="auto"/>
        <w:jc w:val="both"/>
        <w:rPr>
          <w:rFonts w:eastAsia="Times New Roman" w:cstheme="minorHAnsi"/>
          <w:bCs/>
          <w:sz w:val="20"/>
          <w:szCs w:val="20"/>
        </w:rPr>
      </w:pPr>
      <w:r>
        <w:rPr>
          <w:rFonts w:eastAsia="Times New Roman" w:cstheme="minorHAnsi"/>
          <w:bCs/>
          <w:sz w:val="20"/>
          <w:szCs w:val="20"/>
        </w:rPr>
        <w:t>*</w:t>
      </w:r>
      <w:r w:rsidR="003A27F2">
        <w:rPr>
          <w:rFonts w:eastAsia="Times New Roman" w:cstheme="minorHAnsi"/>
          <w:bCs/>
          <w:sz w:val="20"/>
          <w:szCs w:val="20"/>
        </w:rPr>
        <w:t xml:space="preserve">Tiekėjui nesiekiant </w:t>
      </w:r>
      <w:r>
        <w:rPr>
          <w:rFonts w:eastAsia="Times New Roman" w:cstheme="minorHAnsi"/>
          <w:bCs/>
          <w:sz w:val="20"/>
          <w:szCs w:val="20"/>
        </w:rPr>
        <w:t>gauti ekonominio naudingumo balų ir nenurodant statinio statybos vadovo patirties, tokia informacija nepildoma (neprivaloma).</w:t>
      </w:r>
    </w:p>
    <w:p w14:paraId="4F6A56AE" w14:textId="77777777" w:rsidR="00526CBE" w:rsidRPr="001728BD" w:rsidRDefault="00526CBE" w:rsidP="00526CBE">
      <w:pPr>
        <w:spacing w:after="0" w:line="240" w:lineRule="auto"/>
        <w:jc w:val="right"/>
        <w:rPr>
          <w:rFonts w:eastAsia="Times New Roman" w:cstheme="minorHAnsi"/>
          <w:b/>
          <w:sz w:val="20"/>
          <w:szCs w:val="20"/>
        </w:rPr>
      </w:pPr>
      <w:bookmarkStart w:id="86" w:name="_Hlk148620863"/>
    </w:p>
    <w:p w14:paraId="4F662D9E" w14:textId="77777777" w:rsidR="00CF7B72" w:rsidRDefault="00CF7B72" w:rsidP="00526CBE">
      <w:pPr>
        <w:spacing w:after="0" w:line="240" w:lineRule="auto"/>
        <w:jc w:val="center"/>
        <w:rPr>
          <w:rFonts w:eastAsia="Times New Roman" w:cstheme="minorHAnsi"/>
          <w:sz w:val="20"/>
          <w:szCs w:val="20"/>
        </w:rPr>
      </w:pPr>
    </w:p>
    <w:p w14:paraId="3D8C286E" w14:textId="04C3321D"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44F7C7EC"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86"/>
    </w:p>
    <w:p w14:paraId="45437F49" w14:textId="77777777" w:rsidR="0093708A" w:rsidRDefault="0093708A" w:rsidP="00526CBE">
      <w:pPr>
        <w:tabs>
          <w:tab w:val="left" w:pos="1145"/>
        </w:tabs>
        <w:rPr>
          <w:rFonts w:eastAsia="Times New Roman" w:cstheme="minorHAnsi"/>
          <w:i/>
          <w:sz w:val="20"/>
          <w:szCs w:val="20"/>
        </w:rPr>
      </w:pPr>
    </w:p>
    <w:p w14:paraId="0085C521" w14:textId="77777777" w:rsidR="00B35C80" w:rsidRDefault="00B35C80" w:rsidP="00B35C80">
      <w:pPr>
        <w:tabs>
          <w:tab w:val="left" w:pos="9570"/>
        </w:tabs>
        <w:rPr>
          <w:rFonts w:eastAsia="Times New Roman" w:cstheme="minorHAnsi"/>
          <w:i/>
          <w:sz w:val="20"/>
          <w:szCs w:val="20"/>
        </w:rPr>
      </w:pPr>
      <w:r>
        <w:rPr>
          <w:rFonts w:eastAsia="Times New Roman" w:cstheme="minorHAnsi"/>
          <w:i/>
          <w:sz w:val="20"/>
          <w:szCs w:val="20"/>
        </w:rPr>
        <w:tab/>
      </w:r>
    </w:p>
    <w:p w14:paraId="5081D4CC" w14:textId="5735EBCA" w:rsidR="00A03F12" w:rsidRDefault="000C7D86" w:rsidP="00A2270B">
      <w:pPr>
        <w:pStyle w:val="Antrat2"/>
        <w:ind w:left="5103"/>
        <w:jc w:val="right"/>
        <w:rPr>
          <w:rFonts w:cstheme="minorHAnsi"/>
          <w:sz w:val="22"/>
          <w:szCs w:val="22"/>
        </w:rPr>
      </w:pPr>
      <w:bookmarkStart w:id="87" w:name="_Toc237525028"/>
      <w:bookmarkStart w:id="88" w:name="_Hlk206390991"/>
      <w:bookmarkStart w:id="89" w:name="_Hlk216086969"/>
      <w:bookmarkStart w:id="90" w:name="_Hlk216258870"/>
      <w:r>
        <w:rPr>
          <w:rFonts w:cstheme="minorHAnsi"/>
          <w:sz w:val="22"/>
          <w:szCs w:val="22"/>
        </w:rPr>
        <w:t>.</w:t>
      </w:r>
      <w:bookmarkEnd w:id="87"/>
    </w:p>
    <w:p w14:paraId="2E552260" w14:textId="77777777" w:rsidR="00CF7B72" w:rsidRDefault="00CF7B72" w:rsidP="00FE1075">
      <w:pPr>
        <w:pStyle w:val="Antrat2"/>
        <w:ind w:left="5103"/>
        <w:jc w:val="right"/>
        <w:rPr>
          <w:rFonts w:asciiTheme="minorHAnsi" w:eastAsia="Calibri" w:hAnsiTheme="minorHAnsi" w:cstheme="minorHAnsi"/>
          <w:color w:val="0070C0"/>
          <w:sz w:val="21"/>
          <w:szCs w:val="21"/>
        </w:rPr>
      </w:pPr>
    </w:p>
    <w:bookmarkEnd w:id="88"/>
    <w:bookmarkEnd w:id="89"/>
    <w:bookmarkEnd w:id="90"/>
    <w:p w14:paraId="134C032C" w14:textId="171DA5DA" w:rsidR="00CF7B72" w:rsidRDefault="00CF7B72" w:rsidP="00FE1075">
      <w:pPr>
        <w:pStyle w:val="Antrat2"/>
        <w:ind w:left="5103"/>
        <w:jc w:val="right"/>
        <w:rPr>
          <w:rFonts w:asciiTheme="minorHAnsi" w:eastAsia="Calibri" w:hAnsiTheme="minorHAnsi" w:cstheme="minorHAnsi"/>
          <w:color w:val="0070C0"/>
          <w:sz w:val="21"/>
          <w:szCs w:val="21"/>
        </w:rPr>
      </w:pPr>
    </w:p>
    <w:p w14:paraId="677064A6" w14:textId="5DD226F2" w:rsidR="00E7083E" w:rsidRDefault="00E7083E" w:rsidP="00E7083E"/>
    <w:p w14:paraId="6E7F1D70" w14:textId="77777777" w:rsidR="00E7083E" w:rsidRDefault="00E7083E" w:rsidP="00E7083E">
      <w:pPr>
        <w:sectPr w:rsidR="00E7083E" w:rsidSect="00BB0C88">
          <w:pgSz w:w="15840" w:h="12240" w:orient="landscape"/>
          <w:pgMar w:top="1701" w:right="675" w:bottom="567" w:left="1134" w:header="720" w:footer="720" w:gutter="0"/>
          <w:cols w:space="720"/>
          <w:titlePg/>
          <w:docGrid w:linePitch="360"/>
        </w:sectPr>
      </w:pPr>
    </w:p>
    <w:p w14:paraId="605FA49F" w14:textId="29448AF2" w:rsidR="00E7083E" w:rsidRPr="00391119" w:rsidRDefault="00E7083E" w:rsidP="00391119">
      <w:pPr>
        <w:pStyle w:val="Antrat2"/>
        <w:ind w:left="5103"/>
        <w:jc w:val="right"/>
        <w:rPr>
          <w:rFonts w:asciiTheme="minorHAnsi" w:eastAsia="Calibri" w:hAnsiTheme="minorHAnsi" w:cstheme="minorHAnsi"/>
          <w:color w:val="0070C0"/>
          <w:sz w:val="21"/>
          <w:szCs w:val="21"/>
        </w:rPr>
      </w:pPr>
      <w:bookmarkStart w:id="91" w:name="_Toc187054418"/>
      <w:bookmarkStart w:id="92" w:name="_Toc237525029"/>
      <w:r w:rsidRPr="001D68D2">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2</w:t>
      </w:r>
      <w:r w:rsidRPr="009A0F53">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sidRPr="009A0F53">
        <w:rPr>
          <w:rFonts w:asciiTheme="minorHAnsi" w:eastAsia="Calibri" w:hAnsiTheme="minorHAnsi" w:cstheme="minorHAnsi"/>
          <w:color w:val="0070C0"/>
          <w:sz w:val="21"/>
          <w:szCs w:val="21"/>
        </w:rPr>
        <w:t xml:space="preserve">Tiekėjo </w:t>
      </w:r>
      <w:r w:rsidR="00F10766">
        <w:rPr>
          <w:rFonts w:asciiTheme="minorHAnsi" w:eastAsia="Calibri" w:hAnsiTheme="minorHAnsi" w:cstheme="minorHAnsi"/>
          <w:color w:val="0070C0"/>
          <w:sz w:val="21"/>
          <w:szCs w:val="21"/>
        </w:rPr>
        <w:t>statinio statybos vadovo</w:t>
      </w:r>
      <w:r w:rsidRPr="00780655">
        <w:rPr>
          <w:rFonts w:asciiTheme="minorHAnsi" w:eastAsia="Calibri" w:hAnsiTheme="minorHAnsi" w:cstheme="minorHAnsi"/>
          <w:color w:val="0070C0"/>
          <w:sz w:val="21"/>
          <w:szCs w:val="21"/>
        </w:rPr>
        <w:t xml:space="preserve"> objektų sąrašas“</w:t>
      </w:r>
      <w:bookmarkStart w:id="93" w:name="_Toc47102591"/>
      <w:bookmarkEnd w:id="91"/>
      <w:bookmarkEnd w:id="92"/>
    </w:p>
    <w:p w14:paraId="3BFC0C8E" w14:textId="77777777" w:rsidR="00391119" w:rsidRDefault="00391119" w:rsidP="00E7083E">
      <w:pPr>
        <w:jc w:val="center"/>
      </w:pPr>
      <w:bookmarkStart w:id="94" w:name="_Toc183720271"/>
      <w:bookmarkEnd w:id="93"/>
    </w:p>
    <w:p w14:paraId="386D1144" w14:textId="2C0E7EF9" w:rsidR="00AC4212" w:rsidRPr="00557A82" w:rsidRDefault="00E7083E" w:rsidP="00AC4212">
      <w:pPr>
        <w:spacing w:after="0" w:line="240" w:lineRule="auto"/>
        <w:jc w:val="center"/>
        <w:rPr>
          <w:color w:val="0070C0"/>
          <w:sz w:val="20"/>
          <w:szCs w:val="20"/>
        </w:rPr>
      </w:pPr>
      <w:r w:rsidRPr="00780655">
        <w:t xml:space="preserve">TIEKĖJO </w:t>
      </w:r>
      <w:r w:rsidR="00F10766">
        <w:t>STATINIO STATYBOS VADOVO</w:t>
      </w:r>
      <w:r w:rsidRPr="00780655">
        <w:t xml:space="preserve"> OBJEKTŲ SĄRAŠAS</w:t>
      </w:r>
      <w:bookmarkEnd w:id="94"/>
      <w:r w:rsidR="00AC4212">
        <w:t xml:space="preserve"> </w:t>
      </w:r>
      <w:r w:rsidR="00AC4212" w:rsidRPr="00557A82">
        <w:rPr>
          <w:color w:val="0070C0"/>
          <w:sz w:val="20"/>
          <w:szCs w:val="20"/>
        </w:rPr>
        <w:t>/</w:t>
      </w:r>
      <w:r w:rsidR="00AC4212" w:rsidRPr="00557A82">
        <w:rPr>
          <w:color w:val="0070C0"/>
          <w:sz w:val="18"/>
          <w:szCs w:val="18"/>
        </w:rPr>
        <w:t xml:space="preserve"> </w:t>
      </w:r>
      <w:r w:rsidR="00474221" w:rsidRPr="00557A82">
        <w:rPr>
          <w:color w:val="0070C0"/>
          <w:sz w:val="18"/>
          <w:szCs w:val="18"/>
        </w:rPr>
        <w:t xml:space="preserve">pateikia </w:t>
      </w:r>
      <w:r w:rsidR="00474221">
        <w:rPr>
          <w:color w:val="0070C0"/>
          <w:sz w:val="18"/>
          <w:szCs w:val="18"/>
        </w:rPr>
        <w:t xml:space="preserve">kiekvienas dalyvis </w:t>
      </w:r>
      <w:r w:rsidR="00474221" w:rsidRPr="00E7083E">
        <w:rPr>
          <w:color w:val="0070C0"/>
          <w:sz w:val="18"/>
          <w:szCs w:val="18"/>
          <w:u w:val="single"/>
        </w:rPr>
        <w:t>su pasiūlymu</w:t>
      </w:r>
      <w:r w:rsidR="00474221" w:rsidRPr="00557A82">
        <w:rPr>
          <w:color w:val="0070C0"/>
          <w:sz w:val="18"/>
          <w:szCs w:val="18"/>
        </w:rPr>
        <w:t xml:space="preserve"> </w:t>
      </w:r>
      <w:r w:rsidR="00AC4212" w:rsidRPr="00557A82">
        <w:rPr>
          <w:color w:val="0070C0"/>
          <w:sz w:val="18"/>
          <w:szCs w:val="18"/>
        </w:rPr>
        <w:t>/</w:t>
      </w:r>
    </w:p>
    <w:p w14:paraId="05BFA8FB" w14:textId="77777777" w:rsidR="00AC4212" w:rsidRDefault="00AC4212" w:rsidP="00E7083E">
      <w:pPr>
        <w:rPr>
          <w:rFonts w:asciiTheme="majorHAnsi" w:hAnsiTheme="majorHAnsi" w:cstheme="majorHAnsi"/>
          <w:b/>
          <w:bCs/>
        </w:rPr>
      </w:pPr>
    </w:p>
    <w:p w14:paraId="544AC56A" w14:textId="64C57252" w:rsidR="00E7083E" w:rsidRPr="00780655" w:rsidRDefault="00E7083E" w:rsidP="00E7083E">
      <w:pPr>
        <w:rPr>
          <w:rFonts w:asciiTheme="majorHAnsi" w:hAnsiTheme="majorHAnsi" w:cstheme="majorHAnsi"/>
        </w:rPr>
      </w:pPr>
      <w:r w:rsidRPr="00780655">
        <w:rPr>
          <w:rFonts w:asciiTheme="majorHAnsi" w:hAnsiTheme="majorHAnsi" w:cstheme="majorHAnsi"/>
          <w:b/>
          <w:bCs/>
        </w:rPr>
        <w:t>Siūlomas statinio statybos vadovas</w:t>
      </w:r>
      <w:r w:rsidRPr="00780655">
        <w:rPr>
          <w:rFonts w:asciiTheme="majorHAnsi" w:hAnsiTheme="majorHAnsi" w:cstheme="majorHAnsi"/>
        </w:rPr>
        <w:t xml:space="preserve">  ___________________________________________</w:t>
      </w:r>
    </w:p>
    <w:p w14:paraId="538468B2" w14:textId="77777777" w:rsidR="00E7083E" w:rsidRPr="00780655" w:rsidRDefault="00E7083E" w:rsidP="00E7083E">
      <w:pPr>
        <w:rPr>
          <w:rFonts w:asciiTheme="majorHAnsi" w:hAnsiTheme="majorHAnsi" w:cstheme="majorHAnsi"/>
          <w:i/>
          <w:iCs/>
          <w:sz w:val="20"/>
          <w:szCs w:val="20"/>
        </w:rPr>
      </w:pPr>
      <w:r w:rsidRPr="00780655">
        <w:rPr>
          <w:rFonts w:asciiTheme="majorHAnsi" w:hAnsiTheme="majorHAnsi" w:cstheme="majorHAnsi"/>
        </w:rPr>
        <w:tab/>
      </w:r>
      <w:r w:rsidRPr="00780655">
        <w:rPr>
          <w:rFonts w:asciiTheme="majorHAnsi" w:hAnsiTheme="majorHAnsi" w:cstheme="majorHAnsi"/>
        </w:rPr>
        <w:tab/>
      </w:r>
      <w:r w:rsidRPr="00780655">
        <w:rPr>
          <w:rFonts w:asciiTheme="majorHAnsi" w:hAnsiTheme="majorHAnsi" w:cstheme="majorHAnsi"/>
        </w:rPr>
        <w:tab/>
        <w:t xml:space="preserve">            </w:t>
      </w:r>
      <w:r w:rsidRPr="00780655">
        <w:rPr>
          <w:rFonts w:asciiTheme="majorHAnsi" w:hAnsiTheme="majorHAnsi" w:cstheme="majorHAnsi"/>
          <w:i/>
          <w:iCs/>
          <w:sz w:val="20"/>
          <w:szCs w:val="20"/>
        </w:rPr>
        <w:t>(vardas, pavardė, kvalifikacijos atestato Nr.)</w:t>
      </w:r>
    </w:p>
    <w:p w14:paraId="7459A058" w14:textId="77777777" w:rsidR="00E7083E" w:rsidRPr="00780655" w:rsidRDefault="00E7083E" w:rsidP="00E7083E">
      <w:pPr>
        <w:jc w:val="center"/>
        <w:rPr>
          <w:rFonts w:asciiTheme="majorHAnsi" w:hAnsiTheme="majorHAnsi" w:cstheme="majorHAnsi"/>
          <w:b/>
          <w:bCs/>
        </w:rPr>
      </w:pPr>
      <w:r w:rsidRPr="00780655">
        <w:rPr>
          <w:rFonts w:asciiTheme="majorHAnsi" w:hAnsiTheme="majorHAnsi" w:cstheme="majorHAnsi"/>
          <w:b/>
          <w:bCs/>
        </w:rPr>
        <w:t>STATINIO STATYBOS VADOVO PATIRTIS</w:t>
      </w:r>
    </w:p>
    <w:p w14:paraId="2D69550B" w14:textId="77777777" w:rsidR="00E7083E" w:rsidRPr="00780655" w:rsidRDefault="00E7083E" w:rsidP="00E7083E">
      <w:pPr>
        <w:rPr>
          <w:rFonts w:asciiTheme="majorHAnsi" w:hAnsiTheme="majorHAnsi" w:cstheme="majorHAnsi"/>
          <w:b/>
        </w:rPr>
      </w:pPr>
      <w:r w:rsidRPr="00780655">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E7083E" w:rsidRPr="00780655" w14:paraId="4A9A7AA8" w14:textId="77777777" w:rsidTr="008E3139">
        <w:tc>
          <w:tcPr>
            <w:tcW w:w="683" w:type="dxa"/>
            <w:vAlign w:val="center"/>
          </w:tcPr>
          <w:p w14:paraId="3CF05140" w14:textId="77777777" w:rsidR="00E7083E" w:rsidRPr="00780655" w:rsidRDefault="00E7083E" w:rsidP="008E3139">
            <w:pPr>
              <w:jc w:val="center"/>
              <w:rPr>
                <w:rFonts w:asciiTheme="majorHAnsi" w:hAnsiTheme="majorHAnsi" w:cstheme="majorHAnsi"/>
                <w:i/>
              </w:rPr>
            </w:pPr>
            <w:r w:rsidRPr="00780655">
              <w:rPr>
                <w:rFonts w:asciiTheme="majorHAnsi" w:hAnsiTheme="majorHAnsi" w:cstheme="majorHAnsi"/>
                <w:i/>
              </w:rPr>
              <w:t>Eil.</w:t>
            </w:r>
          </w:p>
          <w:p w14:paraId="6A69DE50" w14:textId="77777777" w:rsidR="00E7083E" w:rsidRPr="00780655" w:rsidRDefault="00E7083E" w:rsidP="008E3139">
            <w:pPr>
              <w:jc w:val="center"/>
              <w:rPr>
                <w:rFonts w:asciiTheme="majorHAnsi" w:hAnsiTheme="majorHAnsi" w:cstheme="majorHAnsi"/>
                <w:i/>
              </w:rPr>
            </w:pPr>
            <w:r w:rsidRPr="00780655">
              <w:rPr>
                <w:rFonts w:asciiTheme="majorHAnsi" w:hAnsiTheme="majorHAnsi" w:cstheme="majorHAnsi"/>
                <w:i/>
              </w:rPr>
              <w:t>Nr.</w:t>
            </w:r>
          </w:p>
        </w:tc>
        <w:tc>
          <w:tcPr>
            <w:tcW w:w="5088" w:type="dxa"/>
            <w:vAlign w:val="center"/>
          </w:tcPr>
          <w:p w14:paraId="7A8289A3" w14:textId="77777777" w:rsidR="00E7083E" w:rsidRPr="00780655" w:rsidRDefault="00E7083E" w:rsidP="008E3139">
            <w:pPr>
              <w:jc w:val="center"/>
              <w:rPr>
                <w:rFonts w:asciiTheme="majorHAnsi" w:hAnsiTheme="majorHAnsi" w:cstheme="majorHAnsi"/>
                <w:b/>
                <w:bCs/>
                <w:i/>
              </w:rPr>
            </w:pPr>
            <w:r w:rsidRPr="00780655">
              <w:rPr>
                <w:rFonts w:asciiTheme="majorHAnsi" w:hAnsiTheme="majorHAnsi" w:cstheme="majorHAnsi"/>
                <w:b/>
                <w:bCs/>
                <w:i/>
              </w:rPr>
              <w:t>Reikalaujama informacija</w:t>
            </w:r>
          </w:p>
        </w:tc>
        <w:tc>
          <w:tcPr>
            <w:tcW w:w="3279" w:type="dxa"/>
            <w:vAlign w:val="center"/>
          </w:tcPr>
          <w:p w14:paraId="7CE7259A" w14:textId="50D51450" w:rsidR="00E7083E" w:rsidRPr="00780655" w:rsidRDefault="00E7083E" w:rsidP="008E3139">
            <w:pPr>
              <w:jc w:val="center"/>
              <w:rPr>
                <w:rFonts w:asciiTheme="majorHAnsi" w:hAnsiTheme="majorHAnsi" w:cstheme="majorHAnsi"/>
                <w:b/>
                <w:bCs/>
                <w:i/>
              </w:rPr>
            </w:pPr>
            <w:r w:rsidRPr="00780655">
              <w:rPr>
                <w:rFonts w:asciiTheme="majorHAnsi" w:hAnsiTheme="majorHAnsi" w:cstheme="majorHAnsi"/>
                <w:b/>
                <w:bCs/>
                <w:i/>
              </w:rPr>
              <w:t xml:space="preserve">Tiekėjo teikiama informacija apie </w:t>
            </w:r>
            <w:r w:rsidR="00F10766">
              <w:rPr>
                <w:rFonts w:asciiTheme="majorHAnsi" w:hAnsiTheme="majorHAnsi" w:cstheme="majorHAnsi"/>
                <w:b/>
                <w:bCs/>
                <w:i/>
              </w:rPr>
              <w:t>objektą</w:t>
            </w:r>
          </w:p>
        </w:tc>
      </w:tr>
      <w:tr w:rsidR="00E7083E" w:rsidRPr="00780655" w14:paraId="5F23D543" w14:textId="77777777" w:rsidTr="008E3139">
        <w:trPr>
          <w:trHeight w:val="499"/>
        </w:trPr>
        <w:tc>
          <w:tcPr>
            <w:tcW w:w="683" w:type="dxa"/>
          </w:tcPr>
          <w:p w14:paraId="236066A9"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1.</w:t>
            </w:r>
          </w:p>
        </w:tc>
        <w:tc>
          <w:tcPr>
            <w:tcW w:w="5088" w:type="dxa"/>
          </w:tcPr>
          <w:p w14:paraId="444F1CE3" w14:textId="4A134CD9" w:rsidR="00E7083E" w:rsidRPr="00780655" w:rsidRDefault="00E7083E" w:rsidP="008E3139">
            <w:pPr>
              <w:spacing w:after="120"/>
              <w:jc w:val="both"/>
              <w:rPr>
                <w:rFonts w:asciiTheme="majorHAnsi" w:hAnsiTheme="majorHAnsi" w:cstheme="majorHAnsi"/>
                <w:b/>
              </w:rPr>
            </w:pPr>
            <w:r w:rsidRPr="00780655">
              <w:rPr>
                <w:rFonts w:asciiTheme="majorHAnsi" w:eastAsia="Times New Roman" w:hAnsiTheme="majorHAnsi" w:cstheme="majorHAnsi"/>
                <w:bCs/>
              </w:rPr>
              <w:t xml:space="preserve">Statybos darbų pradžia </w:t>
            </w:r>
            <w:r w:rsidRPr="00780655">
              <w:rPr>
                <w:rFonts w:asciiTheme="majorHAnsi" w:eastAsia="Times New Roman" w:hAnsiTheme="majorHAnsi" w:cstheme="majorHAnsi"/>
                <w:bCs/>
                <w:i/>
              </w:rPr>
              <w:t>(metai, mėnuo)</w:t>
            </w:r>
          </w:p>
        </w:tc>
        <w:tc>
          <w:tcPr>
            <w:tcW w:w="3279" w:type="dxa"/>
            <w:vAlign w:val="center"/>
          </w:tcPr>
          <w:p w14:paraId="2A1412D9" w14:textId="77777777" w:rsidR="00E7083E" w:rsidRPr="00780655" w:rsidRDefault="00E7083E" w:rsidP="008E3139">
            <w:pPr>
              <w:spacing w:after="120"/>
              <w:jc w:val="center"/>
              <w:rPr>
                <w:rFonts w:asciiTheme="majorHAnsi" w:hAnsiTheme="majorHAnsi" w:cstheme="majorHAnsi"/>
                <w:b/>
              </w:rPr>
            </w:pPr>
          </w:p>
        </w:tc>
      </w:tr>
      <w:tr w:rsidR="00E7083E" w:rsidRPr="00780655" w14:paraId="160E525E" w14:textId="77777777" w:rsidTr="008E3139">
        <w:tc>
          <w:tcPr>
            <w:tcW w:w="683" w:type="dxa"/>
          </w:tcPr>
          <w:p w14:paraId="7CB961A6"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2.</w:t>
            </w:r>
          </w:p>
        </w:tc>
        <w:tc>
          <w:tcPr>
            <w:tcW w:w="5088" w:type="dxa"/>
          </w:tcPr>
          <w:p w14:paraId="6EE4163D" w14:textId="52628F75" w:rsidR="00E7083E" w:rsidRPr="00780655" w:rsidRDefault="00E7083E" w:rsidP="008E3139">
            <w:pPr>
              <w:spacing w:after="120"/>
              <w:jc w:val="both"/>
              <w:rPr>
                <w:rFonts w:asciiTheme="majorHAnsi" w:eastAsia="Times New Roman" w:hAnsiTheme="majorHAnsi" w:cstheme="majorHAnsi"/>
                <w:bCs/>
              </w:rPr>
            </w:pPr>
            <w:r w:rsidRPr="00780655">
              <w:rPr>
                <w:rFonts w:asciiTheme="majorHAnsi" w:eastAsia="Times New Roman" w:hAnsiTheme="majorHAnsi" w:cstheme="majorHAnsi"/>
                <w:bCs/>
              </w:rPr>
              <w:t xml:space="preserve">Statybos darbų pabaiga </w:t>
            </w:r>
            <w:r w:rsidRPr="00780655">
              <w:rPr>
                <w:rFonts w:asciiTheme="majorHAnsi" w:eastAsia="Times New Roman" w:hAnsiTheme="majorHAnsi" w:cstheme="majorHAnsi"/>
                <w:bCs/>
                <w:i/>
              </w:rPr>
              <w:t>(metai, mėnuo)</w:t>
            </w:r>
          </w:p>
        </w:tc>
        <w:tc>
          <w:tcPr>
            <w:tcW w:w="3279" w:type="dxa"/>
            <w:vAlign w:val="center"/>
          </w:tcPr>
          <w:p w14:paraId="3F360298" w14:textId="77777777" w:rsidR="00E7083E" w:rsidRPr="00780655" w:rsidRDefault="00E7083E" w:rsidP="008E3139">
            <w:pPr>
              <w:spacing w:after="120"/>
              <w:jc w:val="center"/>
              <w:rPr>
                <w:rFonts w:asciiTheme="majorHAnsi" w:hAnsiTheme="majorHAnsi" w:cstheme="majorHAnsi"/>
                <w:b/>
              </w:rPr>
            </w:pPr>
          </w:p>
        </w:tc>
      </w:tr>
      <w:tr w:rsidR="00E7083E" w:rsidRPr="00780655" w14:paraId="392E1824" w14:textId="77777777" w:rsidTr="008E3139">
        <w:trPr>
          <w:trHeight w:val="283"/>
        </w:trPr>
        <w:tc>
          <w:tcPr>
            <w:tcW w:w="683" w:type="dxa"/>
          </w:tcPr>
          <w:p w14:paraId="3E7AAF20"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3.</w:t>
            </w:r>
          </w:p>
        </w:tc>
        <w:tc>
          <w:tcPr>
            <w:tcW w:w="5088" w:type="dxa"/>
          </w:tcPr>
          <w:p w14:paraId="039D2357" w14:textId="77777777" w:rsidR="00E7083E" w:rsidRPr="00780655" w:rsidRDefault="00E7083E" w:rsidP="008E3139">
            <w:pPr>
              <w:spacing w:after="120"/>
              <w:rPr>
                <w:rFonts w:asciiTheme="majorHAnsi" w:hAnsiTheme="majorHAnsi" w:cstheme="majorHAnsi"/>
                <w:b/>
              </w:rPr>
            </w:pPr>
            <w:r w:rsidRPr="00780655">
              <w:rPr>
                <w:rFonts w:asciiTheme="majorHAnsi" w:eastAsia="Times New Roman" w:hAnsiTheme="majorHAnsi" w:cstheme="majorHAnsi"/>
                <w:bCs/>
              </w:rPr>
              <w:t>Užsakovas (pavadinimas, adresas)</w:t>
            </w:r>
          </w:p>
        </w:tc>
        <w:tc>
          <w:tcPr>
            <w:tcW w:w="3279" w:type="dxa"/>
            <w:vAlign w:val="center"/>
          </w:tcPr>
          <w:p w14:paraId="3E61635F" w14:textId="77777777" w:rsidR="00E7083E" w:rsidRPr="00780655" w:rsidRDefault="00E7083E" w:rsidP="008E3139">
            <w:pPr>
              <w:spacing w:after="120"/>
              <w:jc w:val="center"/>
              <w:rPr>
                <w:rFonts w:asciiTheme="majorHAnsi" w:hAnsiTheme="majorHAnsi" w:cstheme="majorHAnsi"/>
                <w:b/>
              </w:rPr>
            </w:pPr>
          </w:p>
        </w:tc>
      </w:tr>
      <w:tr w:rsidR="00E7083E" w:rsidRPr="00780655" w14:paraId="5905904F" w14:textId="77777777" w:rsidTr="008E3139">
        <w:trPr>
          <w:trHeight w:val="273"/>
        </w:trPr>
        <w:tc>
          <w:tcPr>
            <w:tcW w:w="683" w:type="dxa"/>
          </w:tcPr>
          <w:p w14:paraId="3860F4BF"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p>
        </w:tc>
        <w:tc>
          <w:tcPr>
            <w:tcW w:w="5088" w:type="dxa"/>
          </w:tcPr>
          <w:p w14:paraId="7A9A0ACA"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Pagal sutartį atlikti darbai:</w:t>
            </w:r>
          </w:p>
        </w:tc>
        <w:tc>
          <w:tcPr>
            <w:tcW w:w="3279" w:type="dxa"/>
            <w:vAlign w:val="center"/>
          </w:tcPr>
          <w:p w14:paraId="029CEB8F" w14:textId="77777777" w:rsidR="00E7083E" w:rsidRPr="00780655" w:rsidRDefault="00E7083E" w:rsidP="008E3139">
            <w:pPr>
              <w:spacing w:after="120"/>
              <w:jc w:val="center"/>
              <w:rPr>
                <w:rFonts w:asciiTheme="majorHAnsi" w:hAnsiTheme="majorHAnsi" w:cstheme="majorHAnsi"/>
                <w:b/>
              </w:rPr>
            </w:pPr>
          </w:p>
        </w:tc>
      </w:tr>
      <w:tr w:rsidR="00E7083E" w:rsidRPr="00780655" w14:paraId="3C415959" w14:textId="77777777" w:rsidTr="008E3139">
        <w:trPr>
          <w:trHeight w:val="273"/>
        </w:trPr>
        <w:tc>
          <w:tcPr>
            <w:tcW w:w="683" w:type="dxa"/>
          </w:tcPr>
          <w:p w14:paraId="457E0BDB" w14:textId="77777777" w:rsidR="00E7083E" w:rsidRPr="00780655" w:rsidRDefault="00E7083E" w:rsidP="008E3139">
            <w:pPr>
              <w:spacing w:after="120"/>
              <w:rPr>
                <w:rFonts w:asciiTheme="majorHAnsi" w:eastAsia="Times New Roman" w:hAnsiTheme="majorHAnsi" w:cstheme="majorHAnsi"/>
                <w:bCs/>
              </w:rPr>
            </w:pPr>
            <w:r>
              <w:rPr>
                <w:rFonts w:asciiTheme="majorHAnsi" w:eastAsia="Times New Roman" w:hAnsiTheme="majorHAnsi" w:cstheme="majorHAnsi"/>
                <w:bCs/>
              </w:rPr>
              <w:t>4.1.</w:t>
            </w:r>
          </w:p>
        </w:tc>
        <w:tc>
          <w:tcPr>
            <w:tcW w:w="5088" w:type="dxa"/>
          </w:tcPr>
          <w:p w14:paraId="0F99A348" w14:textId="569D39F7" w:rsidR="00E7083E" w:rsidRPr="00780655" w:rsidRDefault="001A3540"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sutarties objektas</w:t>
            </w:r>
            <w:r>
              <w:rPr>
                <w:rFonts w:asciiTheme="majorHAnsi" w:eastAsia="Times New Roman" w:hAnsiTheme="majorHAnsi" w:cstheme="majorHAnsi"/>
                <w:bCs/>
              </w:rPr>
              <w:t xml:space="preserve"> </w:t>
            </w:r>
          </w:p>
        </w:tc>
        <w:tc>
          <w:tcPr>
            <w:tcW w:w="3279" w:type="dxa"/>
            <w:vAlign w:val="center"/>
          </w:tcPr>
          <w:p w14:paraId="1419C904" w14:textId="77777777" w:rsidR="00E7083E" w:rsidRPr="00780655" w:rsidRDefault="00E7083E" w:rsidP="008E3139">
            <w:pPr>
              <w:spacing w:after="120"/>
              <w:jc w:val="center"/>
              <w:rPr>
                <w:rFonts w:asciiTheme="majorHAnsi" w:hAnsiTheme="majorHAnsi" w:cstheme="majorHAnsi"/>
                <w:b/>
              </w:rPr>
            </w:pPr>
          </w:p>
        </w:tc>
      </w:tr>
      <w:tr w:rsidR="00E7083E" w:rsidRPr="00780655" w14:paraId="2E923D89" w14:textId="77777777" w:rsidTr="008E3139">
        <w:trPr>
          <w:trHeight w:val="277"/>
        </w:trPr>
        <w:tc>
          <w:tcPr>
            <w:tcW w:w="683" w:type="dxa"/>
          </w:tcPr>
          <w:p w14:paraId="320D7C55"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r>
              <w:rPr>
                <w:rFonts w:asciiTheme="majorHAnsi" w:eastAsia="Times New Roman" w:hAnsiTheme="majorHAnsi" w:cstheme="majorHAnsi"/>
                <w:bCs/>
              </w:rPr>
              <w:t>2</w:t>
            </w:r>
            <w:r w:rsidRPr="00780655">
              <w:rPr>
                <w:rFonts w:asciiTheme="majorHAnsi" w:eastAsia="Times New Roman" w:hAnsiTheme="majorHAnsi" w:cstheme="majorHAnsi"/>
                <w:bCs/>
              </w:rPr>
              <w:t>.</w:t>
            </w:r>
          </w:p>
        </w:tc>
        <w:tc>
          <w:tcPr>
            <w:tcW w:w="5088" w:type="dxa"/>
          </w:tcPr>
          <w:p w14:paraId="4A6789EB" w14:textId="2A220873" w:rsidR="00E7083E" w:rsidRPr="00780655" w:rsidRDefault="001A3540" w:rsidP="008E3139">
            <w:pPr>
              <w:spacing w:after="120"/>
              <w:rPr>
                <w:rFonts w:asciiTheme="majorHAnsi" w:eastAsia="Times New Roman" w:hAnsiTheme="majorHAnsi" w:cstheme="majorHAnsi"/>
                <w:bCs/>
              </w:rPr>
            </w:pPr>
            <w:r>
              <w:rPr>
                <w:rFonts w:asciiTheme="majorHAnsi" w:eastAsia="Times New Roman" w:hAnsiTheme="majorHAnsi" w:cstheme="majorHAnsi"/>
                <w:bCs/>
              </w:rPr>
              <w:t>buitinių nuotekų šalinimo tinklų ilgis m</w:t>
            </w:r>
          </w:p>
        </w:tc>
        <w:tc>
          <w:tcPr>
            <w:tcW w:w="3279" w:type="dxa"/>
            <w:vAlign w:val="center"/>
          </w:tcPr>
          <w:p w14:paraId="0122C954" w14:textId="77777777" w:rsidR="00E7083E" w:rsidRPr="00780655" w:rsidRDefault="00E7083E" w:rsidP="008E3139">
            <w:pPr>
              <w:spacing w:after="120"/>
              <w:jc w:val="center"/>
              <w:rPr>
                <w:rFonts w:asciiTheme="majorHAnsi" w:hAnsiTheme="majorHAnsi" w:cstheme="majorHAnsi"/>
                <w:b/>
              </w:rPr>
            </w:pPr>
          </w:p>
        </w:tc>
      </w:tr>
      <w:tr w:rsidR="00E7083E" w:rsidRPr="00780655" w14:paraId="49220785" w14:textId="77777777" w:rsidTr="008E3139">
        <w:trPr>
          <w:trHeight w:val="267"/>
        </w:trPr>
        <w:tc>
          <w:tcPr>
            <w:tcW w:w="683" w:type="dxa"/>
          </w:tcPr>
          <w:p w14:paraId="3B4F7614"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r>
              <w:rPr>
                <w:rFonts w:asciiTheme="majorHAnsi" w:eastAsia="Times New Roman" w:hAnsiTheme="majorHAnsi" w:cstheme="majorHAnsi"/>
                <w:bCs/>
              </w:rPr>
              <w:t>3</w:t>
            </w:r>
            <w:r w:rsidRPr="00780655">
              <w:rPr>
                <w:rFonts w:asciiTheme="majorHAnsi" w:eastAsia="Times New Roman" w:hAnsiTheme="majorHAnsi" w:cstheme="majorHAnsi"/>
                <w:bCs/>
              </w:rPr>
              <w:t>.</w:t>
            </w:r>
          </w:p>
        </w:tc>
        <w:tc>
          <w:tcPr>
            <w:tcW w:w="5088" w:type="dxa"/>
          </w:tcPr>
          <w:p w14:paraId="7271C347"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statybos darbų rūšis</w:t>
            </w:r>
          </w:p>
        </w:tc>
        <w:tc>
          <w:tcPr>
            <w:tcW w:w="3279" w:type="dxa"/>
            <w:vAlign w:val="center"/>
          </w:tcPr>
          <w:p w14:paraId="115D736E" w14:textId="77777777" w:rsidR="00E7083E" w:rsidRPr="00780655" w:rsidRDefault="00E7083E" w:rsidP="008E3139">
            <w:pPr>
              <w:spacing w:after="120"/>
              <w:jc w:val="center"/>
              <w:rPr>
                <w:rFonts w:asciiTheme="majorHAnsi" w:hAnsiTheme="majorHAnsi" w:cstheme="majorHAnsi"/>
                <w:b/>
              </w:rPr>
            </w:pPr>
          </w:p>
        </w:tc>
      </w:tr>
      <w:tr w:rsidR="00E7083E" w:rsidRPr="00780655" w14:paraId="6C756044" w14:textId="77777777" w:rsidTr="008E3139">
        <w:trPr>
          <w:trHeight w:val="285"/>
        </w:trPr>
        <w:tc>
          <w:tcPr>
            <w:tcW w:w="683" w:type="dxa"/>
          </w:tcPr>
          <w:p w14:paraId="39875AE0"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5.</w:t>
            </w:r>
          </w:p>
        </w:tc>
        <w:tc>
          <w:tcPr>
            <w:tcW w:w="5088" w:type="dxa"/>
          </w:tcPr>
          <w:p w14:paraId="18B609E3"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Statinio kategorija</w:t>
            </w:r>
          </w:p>
        </w:tc>
        <w:tc>
          <w:tcPr>
            <w:tcW w:w="3279" w:type="dxa"/>
            <w:vAlign w:val="center"/>
          </w:tcPr>
          <w:p w14:paraId="1AA5FA05" w14:textId="77777777" w:rsidR="00E7083E" w:rsidRPr="00780655" w:rsidRDefault="00E7083E" w:rsidP="008E3139">
            <w:pPr>
              <w:spacing w:after="120"/>
              <w:jc w:val="center"/>
              <w:rPr>
                <w:rFonts w:asciiTheme="majorHAnsi" w:eastAsia="Times New Roman" w:hAnsiTheme="majorHAnsi" w:cstheme="majorHAnsi"/>
                <w:bCs/>
              </w:rPr>
            </w:pPr>
          </w:p>
        </w:tc>
      </w:tr>
      <w:tr w:rsidR="00E7083E" w:rsidRPr="00780655" w14:paraId="60919E6B" w14:textId="77777777" w:rsidTr="008E3139">
        <w:trPr>
          <w:trHeight w:val="261"/>
        </w:trPr>
        <w:tc>
          <w:tcPr>
            <w:tcW w:w="683" w:type="dxa"/>
            <w:tcBorders>
              <w:top w:val="single" w:sz="4" w:space="0" w:color="auto"/>
              <w:left w:val="single" w:sz="4" w:space="0" w:color="auto"/>
              <w:bottom w:val="single" w:sz="8" w:space="0" w:color="auto"/>
              <w:right w:val="nil"/>
            </w:tcBorders>
          </w:tcPr>
          <w:p w14:paraId="6DFAF15C" w14:textId="77777777" w:rsidR="00E7083E" w:rsidRPr="00780655" w:rsidRDefault="00E7083E" w:rsidP="008E3139">
            <w:pPr>
              <w:spacing w:after="120"/>
              <w:rPr>
                <w:rFonts w:asciiTheme="majorHAnsi" w:hAnsiTheme="majorHAnsi" w:cstheme="majorHAnsi"/>
              </w:rPr>
            </w:pPr>
            <w:r w:rsidRPr="00780655">
              <w:rPr>
                <w:rFonts w:asciiTheme="majorHAnsi" w:hAnsiTheme="majorHAnsi" w:cstheme="majorHAnsi"/>
              </w:rPr>
              <w:t>6.</w:t>
            </w:r>
          </w:p>
        </w:tc>
        <w:tc>
          <w:tcPr>
            <w:tcW w:w="5088" w:type="dxa"/>
            <w:tcBorders>
              <w:top w:val="single" w:sz="4" w:space="0" w:color="auto"/>
              <w:left w:val="single" w:sz="4" w:space="0" w:color="auto"/>
              <w:bottom w:val="single" w:sz="8" w:space="0" w:color="auto"/>
              <w:right w:val="nil"/>
            </w:tcBorders>
          </w:tcPr>
          <w:p w14:paraId="4F0A3C8C"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hAnsiTheme="majorHAnsi" w:cstheme="majorHAnsi"/>
              </w:rPr>
              <w:t>Statinio grupė</w:t>
            </w:r>
          </w:p>
        </w:tc>
        <w:tc>
          <w:tcPr>
            <w:tcW w:w="3279" w:type="dxa"/>
            <w:vAlign w:val="center"/>
          </w:tcPr>
          <w:p w14:paraId="56C1B6E0" w14:textId="77777777" w:rsidR="00E7083E" w:rsidRPr="00780655" w:rsidRDefault="00E7083E" w:rsidP="008E3139">
            <w:pPr>
              <w:spacing w:after="120"/>
              <w:jc w:val="center"/>
              <w:rPr>
                <w:rFonts w:asciiTheme="majorHAnsi" w:eastAsia="Times New Roman" w:hAnsiTheme="majorHAnsi" w:cstheme="majorHAnsi"/>
                <w:bCs/>
              </w:rPr>
            </w:pPr>
          </w:p>
        </w:tc>
      </w:tr>
      <w:tr w:rsidR="00E7083E" w:rsidRPr="00780655" w14:paraId="43888B1A" w14:textId="77777777" w:rsidTr="008E3139">
        <w:trPr>
          <w:trHeight w:val="269"/>
        </w:trPr>
        <w:tc>
          <w:tcPr>
            <w:tcW w:w="683" w:type="dxa"/>
            <w:tcBorders>
              <w:top w:val="single" w:sz="4" w:space="0" w:color="auto"/>
              <w:left w:val="single" w:sz="4" w:space="0" w:color="auto"/>
              <w:bottom w:val="single" w:sz="8" w:space="0" w:color="auto"/>
              <w:right w:val="nil"/>
            </w:tcBorders>
          </w:tcPr>
          <w:p w14:paraId="4D77500D"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7.</w:t>
            </w:r>
          </w:p>
        </w:tc>
        <w:tc>
          <w:tcPr>
            <w:tcW w:w="5088" w:type="dxa"/>
            <w:tcBorders>
              <w:top w:val="single" w:sz="4" w:space="0" w:color="auto"/>
              <w:left w:val="single" w:sz="4" w:space="0" w:color="auto"/>
              <w:bottom w:val="single" w:sz="8" w:space="0" w:color="auto"/>
              <w:right w:val="nil"/>
            </w:tcBorders>
          </w:tcPr>
          <w:p w14:paraId="7546F31D" w14:textId="77777777" w:rsidR="00E7083E" w:rsidRPr="00780655" w:rsidRDefault="00E7083E"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Statinio adresas</w:t>
            </w:r>
          </w:p>
        </w:tc>
        <w:tc>
          <w:tcPr>
            <w:tcW w:w="3279" w:type="dxa"/>
            <w:vAlign w:val="center"/>
          </w:tcPr>
          <w:p w14:paraId="3DE98B0F" w14:textId="77777777" w:rsidR="00E7083E" w:rsidRPr="00780655" w:rsidRDefault="00E7083E" w:rsidP="008E3139">
            <w:pPr>
              <w:spacing w:after="120"/>
              <w:jc w:val="center"/>
              <w:rPr>
                <w:rFonts w:asciiTheme="majorHAnsi" w:eastAsia="Times New Roman" w:hAnsiTheme="majorHAnsi" w:cstheme="majorHAnsi"/>
                <w:bCs/>
              </w:rPr>
            </w:pPr>
          </w:p>
        </w:tc>
      </w:tr>
      <w:tr w:rsidR="00E7083E" w:rsidRPr="00780655" w14:paraId="16DDADFB" w14:textId="77777777" w:rsidTr="008E3139">
        <w:tc>
          <w:tcPr>
            <w:tcW w:w="683" w:type="dxa"/>
          </w:tcPr>
          <w:p w14:paraId="684D3750" w14:textId="77777777" w:rsidR="00E7083E" w:rsidRPr="00780655" w:rsidRDefault="00E7083E" w:rsidP="008E3139">
            <w:pPr>
              <w:spacing w:after="120"/>
              <w:jc w:val="both"/>
              <w:rPr>
                <w:rFonts w:asciiTheme="majorHAnsi" w:hAnsiTheme="majorHAnsi" w:cstheme="majorHAnsi"/>
                <w:bCs/>
              </w:rPr>
            </w:pPr>
            <w:r w:rsidRPr="00780655">
              <w:rPr>
                <w:rFonts w:asciiTheme="majorHAnsi" w:hAnsiTheme="majorHAnsi" w:cstheme="majorHAnsi"/>
                <w:bCs/>
              </w:rPr>
              <w:t>8.</w:t>
            </w:r>
          </w:p>
        </w:tc>
        <w:tc>
          <w:tcPr>
            <w:tcW w:w="5088" w:type="dxa"/>
          </w:tcPr>
          <w:p w14:paraId="754FF437" w14:textId="57E13169" w:rsidR="00E7083E" w:rsidRPr="00780655" w:rsidRDefault="00E7083E" w:rsidP="008E3139">
            <w:pPr>
              <w:spacing w:after="120"/>
              <w:jc w:val="both"/>
              <w:rPr>
                <w:rFonts w:asciiTheme="majorHAnsi" w:hAnsiTheme="majorHAnsi" w:cstheme="majorHAnsi"/>
                <w:bCs/>
              </w:rPr>
            </w:pPr>
            <w:r w:rsidRPr="00780655">
              <w:rPr>
                <w:rFonts w:asciiTheme="majorHAnsi" w:hAnsiTheme="majorHAnsi" w:cstheme="majorHAnsi"/>
                <w:bCs/>
              </w:rPr>
              <w:t>Patvirtinantys dokumentai:</w:t>
            </w:r>
          </w:p>
          <w:p w14:paraId="1758E15D" w14:textId="789F785F" w:rsidR="00E7083E" w:rsidRPr="00780655" w:rsidRDefault="00E7083E" w:rsidP="008E3139">
            <w:pPr>
              <w:spacing w:after="120"/>
              <w:jc w:val="both"/>
              <w:rPr>
                <w:rFonts w:asciiTheme="majorHAnsi" w:hAnsiTheme="majorHAnsi" w:cstheme="majorHAnsi"/>
              </w:rPr>
            </w:pPr>
            <w:r w:rsidRPr="00780655">
              <w:rPr>
                <w:rFonts w:asciiTheme="majorHAnsi" w:hAnsiTheme="majorHAnsi" w:cstheme="majorHAnsi"/>
              </w:rPr>
              <w:t xml:space="preserve">1) statybos darbų užbaigimo dokumentai ir / ar kiti pagrindžiantys dokumentai ar įrodymai (jei juose bus reikalaujama informacija), iš kurių būtų galima nustatyti, kad vadovaujantis specialistas ėjo statinio statybos vadovo pareigas vykdant rangos darbus, kai objektas buvo </w:t>
            </w:r>
            <w:r w:rsidR="00F10766">
              <w:rPr>
                <w:rFonts w:asciiTheme="majorHAnsi" w:hAnsiTheme="majorHAnsi" w:cstheme="majorHAnsi"/>
              </w:rPr>
              <w:t>n</w:t>
            </w:r>
            <w:r w:rsidRPr="00780655">
              <w:rPr>
                <w:rFonts w:asciiTheme="majorHAnsi" w:hAnsiTheme="majorHAnsi" w:cstheme="majorHAnsi"/>
              </w:rPr>
              <w:t>uotekų</w:t>
            </w:r>
            <w:r w:rsidR="00F10766">
              <w:rPr>
                <w:rFonts w:asciiTheme="majorHAnsi" w:hAnsiTheme="majorHAnsi" w:cstheme="majorHAnsi"/>
              </w:rPr>
              <w:t xml:space="preserve"> šalinimo tinklų statybos ir(ar) rekonstravimo ir(ar) kapitalinio remonto</w:t>
            </w:r>
            <w:r w:rsidRPr="00780655">
              <w:rPr>
                <w:rFonts w:asciiTheme="majorHAnsi" w:hAnsiTheme="majorHAnsi" w:cstheme="majorHAnsi"/>
              </w:rPr>
              <w:t xml:space="preserve"> darbai.</w:t>
            </w:r>
          </w:p>
          <w:p w14:paraId="38A549FB" w14:textId="18D9DA90" w:rsidR="00E7083E" w:rsidRPr="00780655" w:rsidRDefault="00E7083E" w:rsidP="00F10766">
            <w:pPr>
              <w:spacing w:after="120"/>
              <w:jc w:val="both"/>
              <w:rPr>
                <w:rFonts w:asciiTheme="majorHAnsi" w:hAnsiTheme="majorHAnsi" w:cstheme="majorHAnsi"/>
                <w:b/>
              </w:rPr>
            </w:pPr>
            <w:r w:rsidRPr="00780655">
              <w:rPr>
                <w:rFonts w:asciiTheme="majorHAnsi" w:hAnsiTheme="majorHAnsi" w:cstheme="majorHAnsi"/>
              </w:rPr>
              <w:t>2) vadovaujančio specialisto paskyrimo būti sąraše nurodyto statinio statybos vadovu objekte dokumentai</w:t>
            </w:r>
            <w:r w:rsidR="001A3540">
              <w:rPr>
                <w:rFonts w:asciiTheme="majorHAnsi" w:hAnsiTheme="majorHAnsi" w:cstheme="majorHAnsi"/>
              </w:rPr>
              <w:t xml:space="preserve"> (pvz. įsakymas)</w:t>
            </w:r>
            <w:r w:rsidRPr="00780655">
              <w:rPr>
                <w:rFonts w:asciiTheme="majorHAnsi" w:hAnsiTheme="majorHAnsi" w:cstheme="majorHAnsi"/>
              </w:rPr>
              <w:t xml:space="preserve">. Šių dokumentų duomenys turi įrodyti, kad siūlomas vadovaujantis specialistas objekto statybos darbų </w:t>
            </w:r>
            <w:r w:rsidR="00F10766">
              <w:rPr>
                <w:rFonts w:asciiTheme="majorHAnsi" w:hAnsiTheme="majorHAnsi" w:cstheme="majorHAnsi"/>
              </w:rPr>
              <w:t>metu</w:t>
            </w:r>
            <w:r w:rsidRPr="00780655">
              <w:rPr>
                <w:rFonts w:asciiTheme="majorHAnsi" w:hAnsiTheme="majorHAnsi" w:cstheme="majorHAnsi"/>
              </w:rPr>
              <w:t xml:space="preserve"> buvo paskirtas vykdyti nurodyto </w:t>
            </w:r>
            <w:r w:rsidRPr="00780655">
              <w:rPr>
                <w:rFonts w:asciiTheme="majorHAnsi" w:hAnsiTheme="majorHAnsi" w:cstheme="majorHAnsi"/>
                <w:b/>
                <w:bCs/>
              </w:rPr>
              <w:t>statinio statybos vadovo funkcijas</w:t>
            </w:r>
            <w:r w:rsidRPr="00780655">
              <w:rPr>
                <w:rFonts w:asciiTheme="majorHAnsi" w:hAnsiTheme="majorHAnsi" w:cstheme="majorHAnsi"/>
              </w:rPr>
              <w:t xml:space="preserve">. Jei iš specialisto paskyrimo dokumentų neįmanoma vienareikšmiškai nustatyti, kad jis buvo paskirtas statinio statybos vadovu (pvz. nurodyta, kad buvo atsakingas už priešgaisrinę saugą, darbų saugą ir pan.), tiekėjas turi pateikti kitus įrodymus (pvz. užsakovo pranešimą Valstybinei teritorijų planavimo ir statybos inspekcijai prie Aplinkos ministerijos apie statybos pradžią, rangovų ir pagrindinių </w:t>
            </w:r>
            <w:r w:rsidRPr="00780655">
              <w:rPr>
                <w:rFonts w:asciiTheme="majorHAnsi" w:hAnsiTheme="majorHAnsi" w:cstheme="majorHAnsi"/>
              </w:rPr>
              <w:lastRenderedPageBreak/>
              <w:t>statybos sričių specialistų pasamdymą ar paskyrimą, išrašą iš IS „Infostatyba“ ar kitus įrodymus)</w:t>
            </w:r>
          </w:p>
        </w:tc>
        <w:tc>
          <w:tcPr>
            <w:tcW w:w="3279" w:type="dxa"/>
          </w:tcPr>
          <w:p w14:paraId="6F5C9F02" w14:textId="6C6ACC99" w:rsidR="00E7083E" w:rsidRPr="00780655" w:rsidRDefault="00E7083E" w:rsidP="00AC4212">
            <w:pPr>
              <w:widowControl w:val="0"/>
              <w:autoSpaceDE w:val="0"/>
              <w:autoSpaceDN w:val="0"/>
              <w:adjustRightInd w:val="0"/>
              <w:spacing w:after="120"/>
              <w:rPr>
                <w:rFonts w:asciiTheme="majorHAnsi" w:eastAsia="Times New Roman" w:hAnsiTheme="majorHAnsi" w:cstheme="majorHAnsi"/>
                <w:i/>
              </w:rPr>
            </w:pPr>
            <w:r w:rsidRPr="00780655">
              <w:rPr>
                <w:rFonts w:asciiTheme="majorHAnsi" w:hAnsiTheme="majorHAnsi" w:cstheme="majorHAnsi"/>
              </w:rPr>
              <w:lastRenderedPageBreak/>
              <w:t xml:space="preserve">Pridedami dokumentai </w:t>
            </w:r>
            <w:r w:rsidRPr="00780655">
              <w:rPr>
                <w:rFonts w:asciiTheme="majorHAnsi" w:hAnsiTheme="majorHAnsi" w:cstheme="majorHAnsi"/>
                <w:i/>
              </w:rPr>
              <w:t xml:space="preserve">(įrašyti </w:t>
            </w:r>
            <w:r w:rsidRPr="00780655">
              <w:rPr>
                <w:rFonts w:asciiTheme="majorHAnsi" w:eastAsia="Times New Roman" w:hAnsiTheme="majorHAnsi" w:cstheme="majorHAnsi"/>
                <w:i/>
              </w:rPr>
              <w:t>pridedamų dokumentų pavadinimus, dat</w:t>
            </w:r>
            <w:r w:rsidR="001A3540">
              <w:rPr>
                <w:rFonts w:asciiTheme="majorHAnsi" w:eastAsia="Times New Roman" w:hAnsiTheme="majorHAnsi" w:cstheme="majorHAnsi"/>
                <w:i/>
              </w:rPr>
              <w:t>ą</w:t>
            </w:r>
            <w:r w:rsidRPr="00780655">
              <w:rPr>
                <w:rFonts w:asciiTheme="majorHAnsi" w:eastAsia="Times New Roman" w:hAnsiTheme="majorHAnsi" w:cstheme="majorHAnsi"/>
                <w:i/>
              </w:rPr>
              <w:t>, Nr.)</w:t>
            </w:r>
          </w:p>
          <w:p w14:paraId="4F4CFE8B" w14:textId="77777777" w:rsidR="00E7083E" w:rsidRPr="00780655" w:rsidRDefault="00E7083E" w:rsidP="008E3139">
            <w:pPr>
              <w:spacing w:after="120"/>
              <w:rPr>
                <w:rFonts w:asciiTheme="majorHAnsi" w:eastAsia="Times New Roman" w:hAnsiTheme="majorHAnsi" w:cstheme="majorHAnsi"/>
                <w:bCs/>
                <w:iCs/>
              </w:rPr>
            </w:pPr>
          </w:p>
          <w:p w14:paraId="57CE0D36" w14:textId="77777777" w:rsidR="00E7083E" w:rsidRPr="00780655" w:rsidRDefault="00E7083E" w:rsidP="008E3139">
            <w:pPr>
              <w:spacing w:after="120"/>
              <w:rPr>
                <w:rFonts w:asciiTheme="majorHAnsi" w:hAnsiTheme="majorHAnsi" w:cstheme="majorHAnsi"/>
                <w:bCs/>
                <w:iCs/>
              </w:rPr>
            </w:pPr>
            <w:r w:rsidRPr="00780655">
              <w:rPr>
                <w:rFonts w:asciiTheme="majorHAnsi" w:eastAsia="Times New Roman" w:hAnsiTheme="majorHAnsi" w:cstheme="majorHAnsi"/>
                <w:bCs/>
                <w:iCs/>
              </w:rPr>
              <w:t xml:space="preserve"> </w:t>
            </w:r>
          </w:p>
        </w:tc>
      </w:tr>
    </w:tbl>
    <w:p w14:paraId="51683619" w14:textId="1E46D8BE" w:rsidR="00E7083E" w:rsidRDefault="00E7083E" w:rsidP="00E7083E">
      <w:pPr>
        <w:ind w:firstLine="567"/>
        <w:rPr>
          <w:rFonts w:asciiTheme="majorHAnsi" w:hAnsiTheme="majorHAnsi" w:cstheme="majorHAnsi"/>
          <w:b/>
          <w:i/>
          <w:position w:val="6"/>
        </w:rPr>
      </w:pPr>
    </w:p>
    <w:p w14:paraId="1EF5A673" w14:textId="036C6F56" w:rsidR="00F10766" w:rsidRPr="00780655" w:rsidRDefault="00F10766" w:rsidP="00E7083E">
      <w:pPr>
        <w:ind w:firstLine="567"/>
        <w:rPr>
          <w:rFonts w:asciiTheme="majorHAnsi" w:hAnsiTheme="majorHAnsi" w:cstheme="majorHAnsi"/>
          <w:b/>
          <w:i/>
          <w:position w:val="6"/>
        </w:rPr>
      </w:pPr>
      <w:r>
        <w:rPr>
          <w:rFonts w:asciiTheme="majorHAnsi" w:hAnsiTheme="majorHAnsi" w:cstheme="majorHAnsi"/>
          <w:b/>
          <w:i/>
          <w:position w:val="6"/>
        </w:rPr>
        <w:t>Dėl kiekvieno objekto pildoma atskiros lentelės</w:t>
      </w:r>
    </w:p>
    <w:p w14:paraId="25F0349A" w14:textId="77777777" w:rsidR="00E7083E" w:rsidRPr="00780655" w:rsidRDefault="00E7083E" w:rsidP="00E7083E">
      <w:pPr>
        <w:rPr>
          <w:rFonts w:asciiTheme="majorHAnsi" w:hAnsiTheme="majorHAnsi" w:cstheme="majorHAnsi"/>
          <w:b/>
          <w:i/>
          <w:position w:val="6"/>
        </w:rPr>
      </w:pPr>
      <w:r w:rsidRPr="00780655">
        <w:rPr>
          <w:rFonts w:asciiTheme="majorHAnsi" w:hAnsiTheme="majorHAnsi" w:cstheme="majorHAnsi"/>
          <w:b/>
        </w:rPr>
        <w:t>2 OBJEKTAS..</w:t>
      </w:r>
    </w:p>
    <w:p w14:paraId="0B1EB16B" w14:textId="77777777" w:rsidR="00E7083E" w:rsidRPr="00780655" w:rsidRDefault="00E7083E" w:rsidP="00E7083E">
      <w:pPr>
        <w:rPr>
          <w:rFonts w:asciiTheme="majorHAnsi" w:hAnsiTheme="majorHAnsi" w:cstheme="majorHAnsi"/>
          <w:b/>
          <w:i/>
          <w:position w:val="6"/>
        </w:rPr>
      </w:pPr>
      <w:r w:rsidRPr="00780655">
        <w:rPr>
          <w:rFonts w:asciiTheme="majorHAnsi" w:hAnsiTheme="majorHAnsi" w:cstheme="majorHAnsi"/>
          <w:b/>
        </w:rPr>
        <w:t>3 OBJEKTAS ..</w:t>
      </w:r>
    </w:p>
    <w:p w14:paraId="33891590" w14:textId="77777777" w:rsidR="00E7083E" w:rsidRPr="00780655" w:rsidRDefault="00E7083E" w:rsidP="00E7083E">
      <w:pPr>
        <w:rPr>
          <w:rFonts w:asciiTheme="majorHAnsi" w:hAnsiTheme="majorHAnsi" w:cstheme="majorHAnsi"/>
          <w:b/>
        </w:rPr>
      </w:pPr>
      <w:r w:rsidRPr="00780655">
        <w:rPr>
          <w:rFonts w:asciiTheme="majorHAnsi" w:hAnsiTheme="majorHAnsi" w:cstheme="majorHAnsi"/>
          <w:b/>
        </w:rPr>
        <w:t>4 OBJEKTAS ...</w:t>
      </w:r>
    </w:p>
    <w:p w14:paraId="659004EE" w14:textId="78A27823" w:rsidR="00E7083E" w:rsidRPr="00780655" w:rsidRDefault="00E7083E" w:rsidP="00E7083E">
      <w:pPr>
        <w:ind w:firstLine="567"/>
        <w:jc w:val="both"/>
        <w:rPr>
          <w:rFonts w:asciiTheme="majorHAnsi" w:hAnsiTheme="majorHAnsi" w:cstheme="majorHAnsi"/>
          <w:b/>
          <w:i/>
          <w:position w:val="6"/>
        </w:rPr>
      </w:pPr>
      <w:r w:rsidRPr="00780655">
        <w:rPr>
          <w:rFonts w:asciiTheme="majorHAnsi" w:hAnsiTheme="majorHAnsi" w:cstheme="majorHAnsi"/>
          <w:b/>
          <w:i/>
          <w:position w:val="6"/>
        </w:rPr>
        <w:t>*Pastaba. Nepateikus pasirinkto ekonominio vertinimo kriterijaus patvirtinančių dokumentų arba pateikus netikslius, neatitinkančius ar prieštaraujančius duomenis už vertinamo ekonominio vertinimo kriterijų suteikiama 0 balų.</w:t>
      </w:r>
    </w:p>
    <w:p w14:paraId="622CE84E" w14:textId="71F1A37B" w:rsidR="00E7083E" w:rsidRDefault="00E7083E" w:rsidP="00E7083E">
      <w:pPr>
        <w:ind w:left="142"/>
      </w:pPr>
    </w:p>
    <w:p w14:paraId="5E199028" w14:textId="15BC2CB8" w:rsidR="00F10766" w:rsidRDefault="00F10766" w:rsidP="00E7083E">
      <w:pPr>
        <w:ind w:left="142"/>
      </w:pPr>
    </w:p>
    <w:p w14:paraId="6F0C4EAE" w14:textId="4633601F" w:rsidR="00F10766" w:rsidRDefault="00F10766" w:rsidP="00E7083E">
      <w:pPr>
        <w:ind w:left="142"/>
      </w:pPr>
    </w:p>
    <w:p w14:paraId="3BFB694B" w14:textId="37032888" w:rsidR="00F10766" w:rsidRDefault="00F10766" w:rsidP="00E7083E">
      <w:pPr>
        <w:ind w:left="142"/>
      </w:pPr>
    </w:p>
    <w:p w14:paraId="0F36AB6C" w14:textId="3F5B02AF" w:rsidR="00F10766" w:rsidRDefault="00F10766" w:rsidP="00E7083E">
      <w:pPr>
        <w:ind w:left="142"/>
      </w:pPr>
    </w:p>
    <w:p w14:paraId="2182D31C" w14:textId="32E9A35A" w:rsidR="00F10766" w:rsidRDefault="00F10766" w:rsidP="00E7083E">
      <w:pPr>
        <w:ind w:left="142"/>
      </w:pPr>
    </w:p>
    <w:p w14:paraId="482C86CA" w14:textId="6F3BDE14" w:rsidR="00F10766" w:rsidRDefault="00F10766" w:rsidP="00E7083E">
      <w:pPr>
        <w:ind w:left="142"/>
      </w:pPr>
    </w:p>
    <w:p w14:paraId="66C39847" w14:textId="78B5D519" w:rsidR="00F10766" w:rsidRDefault="00F10766" w:rsidP="00E7083E">
      <w:pPr>
        <w:ind w:left="142"/>
      </w:pPr>
    </w:p>
    <w:p w14:paraId="72BD2334" w14:textId="5CFC7D4C" w:rsidR="00F10766" w:rsidRDefault="00F10766" w:rsidP="00E7083E">
      <w:pPr>
        <w:ind w:left="142"/>
      </w:pPr>
    </w:p>
    <w:p w14:paraId="5D5FACBE" w14:textId="3A72D096" w:rsidR="00F10766" w:rsidRDefault="00F10766" w:rsidP="00E7083E">
      <w:pPr>
        <w:ind w:left="142"/>
      </w:pPr>
    </w:p>
    <w:p w14:paraId="61B8E2FB" w14:textId="0CE8A4E2" w:rsidR="00F10766" w:rsidRDefault="00F10766" w:rsidP="00E7083E">
      <w:pPr>
        <w:ind w:left="142"/>
      </w:pPr>
    </w:p>
    <w:p w14:paraId="540A2294" w14:textId="23DD759D" w:rsidR="00F10766" w:rsidRDefault="00F10766" w:rsidP="00E7083E">
      <w:pPr>
        <w:ind w:left="142"/>
      </w:pPr>
    </w:p>
    <w:p w14:paraId="01F5C674" w14:textId="1A9E7F3E" w:rsidR="00F10766" w:rsidRDefault="00F10766" w:rsidP="00E7083E">
      <w:pPr>
        <w:ind w:left="142"/>
      </w:pPr>
    </w:p>
    <w:p w14:paraId="4D841C34" w14:textId="603AD6F2" w:rsidR="005345E5" w:rsidRDefault="005345E5" w:rsidP="00E7083E">
      <w:pPr>
        <w:ind w:left="142"/>
      </w:pPr>
    </w:p>
    <w:p w14:paraId="4C54FCDF" w14:textId="77777777" w:rsidR="005345E5" w:rsidRDefault="005345E5" w:rsidP="00E7083E">
      <w:pPr>
        <w:ind w:left="142"/>
      </w:pPr>
    </w:p>
    <w:p w14:paraId="2519E1C5" w14:textId="6CF711C3" w:rsidR="00F10766" w:rsidRDefault="00F10766" w:rsidP="00E7083E">
      <w:pPr>
        <w:ind w:left="142"/>
      </w:pPr>
    </w:p>
    <w:p w14:paraId="5D7165D1" w14:textId="625BE60E" w:rsidR="00F10766" w:rsidRDefault="00F10766" w:rsidP="00E7083E">
      <w:pPr>
        <w:ind w:left="142"/>
      </w:pPr>
    </w:p>
    <w:p w14:paraId="7A958CD6" w14:textId="5648E135" w:rsidR="00F10766" w:rsidRDefault="00F10766" w:rsidP="00E7083E">
      <w:pPr>
        <w:ind w:left="142"/>
      </w:pPr>
    </w:p>
    <w:p w14:paraId="44F484A5" w14:textId="73919856" w:rsidR="00F10766" w:rsidRDefault="00F10766" w:rsidP="00E7083E">
      <w:pPr>
        <w:ind w:left="142"/>
      </w:pPr>
    </w:p>
    <w:p w14:paraId="338E18C0" w14:textId="6D583AD0" w:rsidR="00F10766" w:rsidRDefault="00F10766" w:rsidP="00E7083E">
      <w:pPr>
        <w:ind w:left="142"/>
      </w:pPr>
    </w:p>
    <w:p w14:paraId="6CD53F30" w14:textId="4BE5F791" w:rsidR="00F10766" w:rsidRDefault="00F10766" w:rsidP="00E7083E">
      <w:pPr>
        <w:ind w:left="142"/>
      </w:pPr>
    </w:p>
    <w:p w14:paraId="425E37EF" w14:textId="26EAA590" w:rsidR="00F10766" w:rsidRPr="00780655" w:rsidRDefault="00F10766" w:rsidP="00F10766">
      <w:pPr>
        <w:pStyle w:val="Antrat2"/>
        <w:ind w:left="5103"/>
        <w:jc w:val="right"/>
        <w:rPr>
          <w:rFonts w:asciiTheme="minorHAnsi" w:eastAsia="Calibri" w:hAnsiTheme="minorHAnsi" w:cstheme="minorHAnsi"/>
          <w:color w:val="0070C0"/>
          <w:sz w:val="21"/>
          <w:szCs w:val="21"/>
        </w:rPr>
      </w:pPr>
      <w:bookmarkStart w:id="95" w:name="_Toc237525030"/>
      <w:r w:rsidRPr="001D68D2">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sidRPr="009A0F53">
        <w:rPr>
          <w:rFonts w:asciiTheme="minorHAnsi" w:eastAsia="Calibri" w:hAnsiTheme="minorHAnsi" w:cstheme="minorHAnsi"/>
          <w:color w:val="0070C0"/>
          <w:sz w:val="21"/>
          <w:szCs w:val="21"/>
        </w:rPr>
        <w:t xml:space="preserve">Tiekėjo </w:t>
      </w:r>
      <w:r>
        <w:rPr>
          <w:rFonts w:asciiTheme="minorHAnsi" w:eastAsia="Calibri" w:hAnsiTheme="minorHAnsi" w:cstheme="minorHAnsi"/>
          <w:color w:val="0070C0"/>
          <w:sz w:val="21"/>
          <w:szCs w:val="21"/>
        </w:rPr>
        <w:t>melioracijos statinio statybos vadovo</w:t>
      </w:r>
      <w:r w:rsidRPr="00780655">
        <w:rPr>
          <w:rFonts w:asciiTheme="minorHAnsi" w:eastAsia="Calibri" w:hAnsiTheme="minorHAnsi" w:cstheme="minorHAnsi"/>
          <w:color w:val="0070C0"/>
          <w:sz w:val="21"/>
          <w:szCs w:val="21"/>
        </w:rPr>
        <w:t xml:space="preserve"> objektų sąrašas“</w:t>
      </w:r>
      <w:bookmarkEnd w:id="95"/>
    </w:p>
    <w:p w14:paraId="0FA0F082" w14:textId="77777777" w:rsidR="00F10766" w:rsidRPr="00780655" w:rsidRDefault="00F10766" w:rsidP="00F10766">
      <w:pPr>
        <w:keepNext/>
        <w:tabs>
          <w:tab w:val="left" w:pos="5174"/>
        </w:tabs>
        <w:ind w:left="720" w:right="140"/>
        <w:jc w:val="center"/>
        <w:outlineLvl w:val="0"/>
        <w:rPr>
          <w:rFonts w:asciiTheme="majorHAnsi" w:eastAsia="Times New Roman" w:hAnsiTheme="majorHAnsi" w:cstheme="majorHAnsi"/>
          <w:b/>
        </w:rPr>
      </w:pPr>
    </w:p>
    <w:p w14:paraId="4F4E9760" w14:textId="003975B6" w:rsidR="00AC4212" w:rsidRPr="00557A82" w:rsidRDefault="00F10766" w:rsidP="00AC4212">
      <w:pPr>
        <w:spacing w:after="0" w:line="240" w:lineRule="auto"/>
        <w:jc w:val="center"/>
        <w:rPr>
          <w:color w:val="0070C0"/>
          <w:sz w:val="20"/>
          <w:szCs w:val="20"/>
        </w:rPr>
      </w:pPr>
      <w:r w:rsidRPr="00780655">
        <w:t xml:space="preserve">TIEKĖJO </w:t>
      </w:r>
      <w:r w:rsidR="00391119">
        <w:t xml:space="preserve">MELIORACIJOS </w:t>
      </w:r>
      <w:r>
        <w:t>STATINIO STATYBOS VADOVO</w:t>
      </w:r>
      <w:r w:rsidRPr="00780655">
        <w:t xml:space="preserve"> OBJEKTŲ SĄRAŠAS</w:t>
      </w:r>
      <w:r w:rsidR="00AC4212">
        <w:t xml:space="preserve"> </w:t>
      </w:r>
      <w:r w:rsidR="00AC4212" w:rsidRPr="00557A82">
        <w:rPr>
          <w:color w:val="0070C0"/>
          <w:sz w:val="20"/>
          <w:szCs w:val="20"/>
        </w:rPr>
        <w:t>/</w:t>
      </w:r>
      <w:r w:rsidR="00AC4212" w:rsidRPr="00557A82">
        <w:rPr>
          <w:color w:val="0070C0"/>
          <w:sz w:val="18"/>
          <w:szCs w:val="18"/>
        </w:rPr>
        <w:t xml:space="preserve"> </w:t>
      </w:r>
      <w:r w:rsidR="00474221" w:rsidRPr="00557A82">
        <w:rPr>
          <w:color w:val="0070C0"/>
          <w:sz w:val="18"/>
          <w:szCs w:val="18"/>
        </w:rPr>
        <w:t xml:space="preserve">pateikia </w:t>
      </w:r>
      <w:r w:rsidR="00474221">
        <w:rPr>
          <w:color w:val="0070C0"/>
          <w:sz w:val="18"/>
          <w:szCs w:val="18"/>
        </w:rPr>
        <w:t xml:space="preserve">kiekvienas dalyvis </w:t>
      </w:r>
      <w:r w:rsidR="00474221" w:rsidRPr="00E7083E">
        <w:rPr>
          <w:color w:val="0070C0"/>
          <w:sz w:val="18"/>
          <w:szCs w:val="18"/>
          <w:u w:val="single"/>
        </w:rPr>
        <w:t>su pasiūlymu</w:t>
      </w:r>
      <w:r w:rsidR="00474221" w:rsidRPr="00557A82">
        <w:rPr>
          <w:color w:val="0070C0"/>
          <w:sz w:val="18"/>
          <w:szCs w:val="18"/>
        </w:rPr>
        <w:t xml:space="preserve"> </w:t>
      </w:r>
      <w:r w:rsidR="00AC4212" w:rsidRPr="00557A82">
        <w:rPr>
          <w:color w:val="0070C0"/>
          <w:sz w:val="18"/>
          <w:szCs w:val="18"/>
        </w:rPr>
        <w:t>/</w:t>
      </w:r>
    </w:p>
    <w:p w14:paraId="618124D9" w14:textId="151221C2" w:rsidR="00F10766" w:rsidRPr="005345E5" w:rsidRDefault="00F10766" w:rsidP="005345E5">
      <w:pPr>
        <w:jc w:val="center"/>
      </w:pPr>
    </w:p>
    <w:p w14:paraId="326F82EF" w14:textId="61C12EB9" w:rsidR="00F10766" w:rsidRPr="00780655" w:rsidRDefault="00F10766" w:rsidP="00F10766">
      <w:pPr>
        <w:rPr>
          <w:rFonts w:asciiTheme="majorHAnsi" w:hAnsiTheme="majorHAnsi" w:cstheme="majorHAnsi"/>
        </w:rPr>
      </w:pPr>
      <w:r w:rsidRPr="00780655">
        <w:rPr>
          <w:rFonts w:asciiTheme="majorHAnsi" w:hAnsiTheme="majorHAnsi" w:cstheme="majorHAnsi"/>
          <w:b/>
          <w:bCs/>
        </w:rPr>
        <w:t xml:space="preserve">Siūlomas </w:t>
      </w:r>
      <w:r>
        <w:rPr>
          <w:rFonts w:asciiTheme="majorHAnsi" w:hAnsiTheme="majorHAnsi" w:cstheme="majorHAnsi"/>
          <w:b/>
          <w:bCs/>
        </w:rPr>
        <w:t xml:space="preserve">melioracijos </w:t>
      </w:r>
      <w:r w:rsidRPr="00780655">
        <w:rPr>
          <w:rFonts w:asciiTheme="majorHAnsi" w:hAnsiTheme="majorHAnsi" w:cstheme="majorHAnsi"/>
          <w:b/>
          <w:bCs/>
        </w:rPr>
        <w:t>statinio statybos vadovas</w:t>
      </w:r>
      <w:r w:rsidRPr="00780655">
        <w:rPr>
          <w:rFonts w:asciiTheme="majorHAnsi" w:hAnsiTheme="majorHAnsi" w:cstheme="majorHAnsi"/>
        </w:rPr>
        <w:t xml:space="preserve">  ___________________________________________</w:t>
      </w:r>
    </w:p>
    <w:p w14:paraId="7AFEC617" w14:textId="77777777" w:rsidR="00F10766" w:rsidRPr="00780655" w:rsidRDefault="00F10766" w:rsidP="00F10766">
      <w:pPr>
        <w:rPr>
          <w:rFonts w:asciiTheme="majorHAnsi" w:hAnsiTheme="majorHAnsi" w:cstheme="majorHAnsi"/>
          <w:i/>
          <w:iCs/>
          <w:sz w:val="20"/>
          <w:szCs w:val="20"/>
        </w:rPr>
      </w:pPr>
      <w:r w:rsidRPr="00780655">
        <w:rPr>
          <w:rFonts w:asciiTheme="majorHAnsi" w:hAnsiTheme="majorHAnsi" w:cstheme="majorHAnsi"/>
        </w:rPr>
        <w:tab/>
      </w:r>
      <w:r w:rsidRPr="00780655">
        <w:rPr>
          <w:rFonts w:asciiTheme="majorHAnsi" w:hAnsiTheme="majorHAnsi" w:cstheme="majorHAnsi"/>
        </w:rPr>
        <w:tab/>
      </w:r>
      <w:r w:rsidRPr="00780655">
        <w:rPr>
          <w:rFonts w:asciiTheme="majorHAnsi" w:hAnsiTheme="majorHAnsi" w:cstheme="majorHAnsi"/>
        </w:rPr>
        <w:tab/>
        <w:t xml:space="preserve">            </w:t>
      </w:r>
      <w:r w:rsidRPr="00780655">
        <w:rPr>
          <w:rFonts w:asciiTheme="majorHAnsi" w:hAnsiTheme="majorHAnsi" w:cstheme="majorHAnsi"/>
          <w:i/>
          <w:iCs/>
          <w:sz w:val="20"/>
          <w:szCs w:val="20"/>
        </w:rPr>
        <w:t>(vardas, pavardė, kvalifikacijos atestato Nr.)</w:t>
      </w:r>
    </w:p>
    <w:p w14:paraId="1B025432" w14:textId="394F7725" w:rsidR="00F10766" w:rsidRPr="00780655" w:rsidRDefault="00F10766" w:rsidP="00F10766">
      <w:pPr>
        <w:jc w:val="center"/>
        <w:rPr>
          <w:rFonts w:asciiTheme="majorHAnsi" w:hAnsiTheme="majorHAnsi" w:cstheme="majorHAnsi"/>
          <w:b/>
          <w:bCs/>
        </w:rPr>
      </w:pPr>
      <w:r>
        <w:rPr>
          <w:rFonts w:asciiTheme="majorHAnsi" w:hAnsiTheme="majorHAnsi" w:cstheme="majorHAnsi"/>
          <w:b/>
          <w:bCs/>
        </w:rPr>
        <w:t xml:space="preserve">MELIORACIJOS </w:t>
      </w:r>
      <w:r w:rsidRPr="00780655">
        <w:rPr>
          <w:rFonts w:asciiTheme="majorHAnsi" w:hAnsiTheme="majorHAnsi" w:cstheme="majorHAnsi"/>
          <w:b/>
          <w:bCs/>
        </w:rPr>
        <w:t>STATINIO STATYBOS VADOVO PATIRTIS</w:t>
      </w:r>
    </w:p>
    <w:p w14:paraId="4364D51C" w14:textId="77777777" w:rsidR="00F10766" w:rsidRPr="00780655" w:rsidRDefault="00F10766" w:rsidP="00F10766">
      <w:pPr>
        <w:rPr>
          <w:rFonts w:asciiTheme="majorHAnsi" w:hAnsiTheme="majorHAnsi" w:cstheme="majorHAnsi"/>
          <w:b/>
        </w:rPr>
      </w:pPr>
      <w:r w:rsidRPr="00780655">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F10766" w:rsidRPr="00780655" w14:paraId="183A528A" w14:textId="77777777" w:rsidTr="008E3139">
        <w:tc>
          <w:tcPr>
            <w:tcW w:w="683" w:type="dxa"/>
            <w:vAlign w:val="center"/>
          </w:tcPr>
          <w:p w14:paraId="0E506FF0" w14:textId="77777777" w:rsidR="00F10766" w:rsidRPr="00780655" w:rsidRDefault="00F10766" w:rsidP="008E3139">
            <w:pPr>
              <w:jc w:val="center"/>
              <w:rPr>
                <w:rFonts w:asciiTheme="majorHAnsi" w:hAnsiTheme="majorHAnsi" w:cstheme="majorHAnsi"/>
                <w:i/>
              </w:rPr>
            </w:pPr>
            <w:r w:rsidRPr="00780655">
              <w:rPr>
                <w:rFonts w:asciiTheme="majorHAnsi" w:hAnsiTheme="majorHAnsi" w:cstheme="majorHAnsi"/>
                <w:i/>
              </w:rPr>
              <w:t>Eil.</w:t>
            </w:r>
          </w:p>
          <w:p w14:paraId="3EE2F8B8" w14:textId="77777777" w:rsidR="00F10766" w:rsidRPr="00780655" w:rsidRDefault="00F10766" w:rsidP="008E3139">
            <w:pPr>
              <w:jc w:val="center"/>
              <w:rPr>
                <w:rFonts w:asciiTheme="majorHAnsi" w:hAnsiTheme="majorHAnsi" w:cstheme="majorHAnsi"/>
                <w:i/>
              </w:rPr>
            </w:pPr>
            <w:r w:rsidRPr="00780655">
              <w:rPr>
                <w:rFonts w:asciiTheme="majorHAnsi" w:hAnsiTheme="majorHAnsi" w:cstheme="majorHAnsi"/>
                <w:i/>
              </w:rPr>
              <w:t>Nr.</w:t>
            </w:r>
          </w:p>
        </w:tc>
        <w:tc>
          <w:tcPr>
            <w:tcW w:w="5088" w:type="dxa"/>
            <w:vAlign w:val="center"/>
          </w:tcPr>
          <w:p w14:paraId="246C7CF8" w14:textId="77777777" w:rsidR="00F10766" w:rsidRPr="00780655" w:rsidRDefault="00F10766" w:rsidP="008E3139">
            <w:pPr>
              <w:jc w:val="center"/>
              <w:rPr>
                <w:rFonts w:asciiTheme="majorHAnsi" w:hAnsiTheme="majorHAnsi" w:cstheme="majorHAnsi"/>
                <w:b/>
                <w:bCs/>
                <w:i/>
              </w:rPr>
            </w:pPr>
            <w:r w:rsidRPr="00780655">
              <w:rPr>
                <w:rFonts w:asciiTheme="majorHAnsi" w:hAnsiTheme="majorHAnsi" w:cstheme="majorHAnsi"/>
                <w:b/>
                <w:bCs/>
                <w:i/>
              </w:rPr>
              <w:t>Reikalaujama informacija</w:t>
            </w:r>
          </w:p>
        </w:tc>
        <w:tc>
          <w:tcPr>
            <w:tcW w:w="3279" w:type="dxa"/>
            <w:vAlign w:val="center"/>
          </w:tcPr>
          <w:p w14:paraId="7102EC90" w14:textId="606C751F" w:rsidR="00F10766" w:rsidRPr="00780655" w:rsidRDefault="00F10766" w:rsidP="008E3139">
            <w:pPr>
              <w:jc w:val="center"/>
              <w:rPr>
                <w:rFonts w:asciiTheme="majorHAnsi" w:hAnsiTheme="majorHAnsi" w:cstheme="majorHAnsi"/>
                <w:b/>
                <w:bCs/>
                <w:i/>
              </w:rPr>
            </w:pPr>
            <w:r w:rsidRPr="00780655">
              <w:rPr>
                <w:rFonts w:asciiTheme="majorHAnsi" w:hAnsiTheme="majorHAnsi" w:cstheme="majorHAnsi"/>
                <w:b/>
                <w:bCs/>
                <w:i/>
              </w:rPr>
              <w:t xml:space="preserve">Tiekėjo teikiama informacija apie </w:t>
            </w:r>
            <w:r>
              <w:rPr>
                <w:rFonts w:asciiTheme="majorHAnsi" w:hAnsiTheme="majorHAnsi" w:cstheme="majorHAnsi"/>
                <w:b/>
                <w:bCs/>
                <w:i/>
              </w:rPr>
              <w:t>objektą</w:t>
            </w:r>
          </w:p>
        </w:tc>
      </w:tr>
      <w:tr w:rsidR="00F10766" w:rsidRPr="00780655" w14:paraId="4A647DD5" w14:textId="77777777" w:rsidTr="008E3139">
        <w:trPr>
          <w:trHeight w:val="499"/>
        </w:trPr>
        <w:tc>
          <w:tcPr>
            <w:tcW w:w="683" w:type="dxa"/>
          </w:tcPr>
          <w:p w14:paraId="107D4649"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1.</w:t>
            </w:r>
          </w:p>
        </w:tc>
        <w:tc>
          <w:tcPr>
            <w:tcW w:w="5088" w:type="dxa"/>
          </w:tcPr>
          <w:p w14:paraId="30FE234E" w14:textId="77777777" w:rsidR="00F10766" w:rsidRPr="00780655" w:rsidRDefault="00F10766" w:rsidP="008E3139">
            <w:pPr>
              <w:spacing w:after="120"/>
              <w:jc w:val="both"/>
              <w:rPr>
                <w:rFonts w:asciiTheme="majorHAnsi" w:hAnsiTheme="majorHAnsi" w:cstheme="majorHAnsi"/>
                <w:b/>
              </w:rPr>
            </w:pPr>
            <w:r w:rsidRPr="00780655">
              <w:rPr>
                <w:rFonts w:asciiTheme="majorHAnsi" w:eastAsia="Times New Roman" w:hAnsiTheme="majorHAnsi" w:cstheme="majorHAnsi"/>
                <w:bCs/>
              </w:rPr>
              <w:t xml:space="preserve">Statybos darbų pradžia </w:t>
            </w:r>
            <w:r w:rsidRPr="00780655">
              <w:rPr>
                <w:rFonts w:asciiTheme="majorHAnsi" w:eastAsia="Times New Roman" w:hAnsiTheme="majorHAnsi" w:cstheme="majorHAnsi"/>
                <w:bCs/>
                <w:i/>
              </w:rPr>
              <w:t>(metai, mėnuo)</w:t>
            </w:r>
          </w:p>
        </w:tc>
        <w:tc>
          <w:tcPr>
            <w:tcW w:w="3279" w:type="dxa"/>
            <w:vAlign w:val="center"/>
          </w:tcPr>
          <w:p w14:paraId="209D3770" w14:textId="77777777" w:rsidR="00F10766" w:rsidRPr="00780655" w:rsidRDefault="00F10766" w:rsidP="008E3139">
            <w:pPr>
              <w:spacing w:after="120"/>
              <w:jc w:val="center"/>
              <w:rPr>
                <w:rFonts w:asciiTheme="majorHAnsi" w:hAnsiTheme="majorHAnsi" w:cstheme="majorHAnsi"/>
                <w:b/>
              </w:rPr>
            </w:pPr>
          </w:p>
        </w:tc>
      </w:tr>
      <w:tr w:rsidR="00F10766" w:rsidRPr="00780655" w14:paraId="00765DE8" w14:textId="77777777" w:rsidTr="008E3139">
        <w:tc>
          <w:tcPr>
            <w:tcW w:w="683" w:type="dxa"/>
          </w:tcPr>
          <w:p w14:paraId="0C3C2C6C"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2.</w:t>
            </w:r>
          </w:p>
        </w:tc>
        <w:tc>
          <w:tcPr>
            <w:tcW w:w="5088" w:type="dxa"/>
          </w:tcPr>
          <w:p w14:paraId="7B80EF1E" w14:textId="77777777" w:rsidR="00F10766" w:rsidRPr="00780655" w:rsidRDefault="00F10766" w:rsidP="008E3139">
            <w:pPr>
              <w:spacing w:after="120"/>
              <w:jc w:val="both"/>
              <w:rPr>
                <w:rFonts w:asciiTheme="majorHAnsi" w:eastAsia="Times New Roman" w:hAnsiTheme="majorHAnsi" w:cstheme="majorHAnsi"/>
                <w:bCs/>
              </w:rPr>
            </w:pPr>
            <w:r w:rsidRPr="00780655">
              <w:rPr>
                <w:rFonts w:asciiTheme="majorHAnsi" w:eastAsia="Times New Roman" w:hAnsiTheme="majorHAnsi" w:cstheme="majorHAnsi"/>
                <w:bCs/>
              </w:rPr>
              <w:t xml:space="preserve">Statybos darbų pabaiga </w:t>
            </w:r>
            <w:r w:rsidRPr="00780655">
              <w:rPr>
                <w:rFonts w:asciiTheme="majorHAnsi" w:eastAsia="Times New Roman" w:hAnsiTheme="majorHAnsi" w:cstheme="majorHAnsi"/>
                <w:bCs/>
                <w:i/>
              </w:rPr>
              <w:t>(metai, mėnuo)</w:t>
            </w:r>
          </w:p>
        </w:tc>
        <w:tc>
          <w:tcPr>
            <w:tcW w:w="3279" w:type="dxa"/>
            <w:vAlign w:val="center"/>
          </w:tcPr>
          <w:p w14:paraId="1C624178" w14:textId="77777777" w:rsidR="00F10766" w:rsidRPr="00780655" w:rsidRDefault="00F10766" w:rsidP="008E3139">
            <w:pPr>
              <w:spacing w:after="120"/>
              <w:jc w:val="center"/>
              <w:rPr>
                <w:rFonts w:asciiTheme="majorHAnsi" w:hAnsiTheme="majorHAnsi" w:cstheme="majorHAnsi"/>
                <w:b/>
              </w:rPr>
            </w:pPr>
          </w:p>
        </w:tc>
      </w:tr>
      <w:tr w:rsidR="00F10766" w:rsidRPr="00780655" w14:paraId="0003AD6E" w14:textId="77777777" w:rsidTr="008E3139">
        <w:trPr>
          <w:trHeight w:val="283"/>
        </w:trPr>
        <w:tc>
          <w:tcPr>
            <w:tcW w:w="683" w:type="dxa"/>
          </w:tcPr>
          <w:p w14:paraId="57FD416E"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3.</w:t>
            </w:r>
          </w:p>
        </w:tc>
        <w:tc>
          <w:tcPr>
            <w:tcW w:w="5088" w:type="dxa"/>
          </w:tcPr>
          <w:p w14:paraId="29C402FD" w14:textId="77777777" w:rsidR="00F10766" w:rsidRPr="00780655" w:rsidRDefault="00F10766" w:rsidP="008E3139">
            <w:pPr>
              <w:spacing w:after="120"/>
              <w:rPr>
                <w:rFonts w:asciiTheme="majorHAnsi" w:hAnsiTheme="majorHAnsi" w:cstheme="majorHAnsi"/>
                <w:b/>
              </w:rPr>
            </w:pPr>
            <w:r w:rsidRPr="00780655">
              <w:rPr>
                <w:rFonts w:asciiTheme="majorHAnsi" w:eastAsia="Times New Roman" w:hAnsiTheme="majorHAnsi" w:cstheme="majorHAnsi"/>
                <w:bCs/>
              </w:rPr>
              <w:t>Užsakovas (pavadinimas, adresas)</w:t>
            </w:r>
          </w:p>
        </w:tc>
        <w:tc>
          <w:tcPr>
            <w:tcW w:w="3279" w:type="dxa"/>
            <w:vAlign w:val="center"/>
          </w:tcPr>
          <w:p w14:paraId="5FB363AC" w14:textId="77777777" w:rsidR="00F10766" w:rsidRPr="00780655" w:rsidRDefault="00F10766" w:rsidP="008E3139">
            <w:pPr>
              <w:spacing w:after="120"/>
              <w:jc w:val="center"/>
              <w:rPr>
                <w:rFonts w:asciiTheme="majorHAnsi" w:hAnsiTheme="majorHAnsi" w:cstheme="majorHAnsi"/>
                <w:b/>
              </w:rPr>
            </w:pPr>
          </w:p>
        </w:tc>
      </w:tr>
      <w:tr w:rsidR="00F10766" w:rsidRPr="00780655" w14:paraId="166FC475" w14:textId="77777777" w:rsidTr="008E3139">
        <w:trPr>
          <w:trHeight w:val="273"/>
        </w:trPr>
        <w:tc>
          <w:tcPr>
            <w:tcW w:w="683" w:type="dxa"/>
          </w:tcPr>
          <w:p w14:paraId="282116AD"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p>
        </w:tc>
        <w:tc>
          <w:tcPr>
            <w:tcW w:w="5088" w:type="dxa"/>
          </w:tcPr>
          <w:p w14:paraId="186FA9CB" w14:textId="18884E41" w:rsidR="00F10766" w:rsidRPr="00780655" w:rsidRDefault="00F10766" w:rsidP="008E3139">
            <w:pPr>
              <w:spacing w:after="120"/>
              <w:rPr>
                <w:rFonts w:asciiTheme="majorHAnsi" w:eastAsia="Times New Roman" w:hAnsiTheme="majorHAnsi" w:cstheme="majorHAnsi"/>
                <w:bCs/>
              </w:rPr>
            </w:pPr>
            <w:r>
              <w:rPr>
                <w:rFonts w:asciiTheme="majorHAnsi" w:eastAsia="Times New Roman" w:hAnsiTheme="majorHAnsi" w:cstheme="majorHAnsi"/>
                <w:bCs/>
              </w:rPr>
              <w:t>S</w:t>
            </w:r>
            <w:r w:rsidRPr="00780655">
              <w:rPr>
                <w:rFonts w:asciiTheme="majorHAnsi" w:eastAsia="Times New Roman" w:hAnsiTheme="majorHAnsi" w:cstheme="majorHAnsi"/>
                <w:bCs/>
              </w:rPr>
              <w:t>utarties objekt</w:t>
            </w:r>
            <w:r>
              <w:rPr>
                <w:rFonts w:asciiTheme="majorHAnsi" w:eastAsia="Times New Roman" w:hAnsiTheme="majorHAnsi" w:cstheme="majorHAnsi"/>
                <w:bCs/>
              </w:rPr>
              <w:t>o pavadinimas</w:t>
            </w:r>
          </w:p>
        </w:tc>
        <w:tc>
          <w:tcPr>
            <w:tcW w:w="3279" w:type="dxa"/>
            <w:vAlign w:val="center"/>
          </w:tcPr>
          <w:p w14:paraId="0ED181DD" w14:textId="3E94215A" w:rsidR="00F10766" w:rsidRPr="00780655" w:rsidRDefault="00F10766" w:rsidP="008E3139">
            <w:pPr>
              <w:spacing w:after="120"/>
              <w:jc w:val="center"/>
              <w:rPr>
                <w:rFonts w:asciiTheme="majorHAnsi" w:hAnsiTheme="majorHAnsi" w:cstheme="majorHAnsi"/>
                <w:b/>
              </w:rPr>
            </w:pPr>
          </w:p>
        </w:tc>
      </w:tr>
      <w:tr w:rsidR="00F10766" w:rsidRPr="00780655" w14:paraId="61976E28" w14:textId="77777777" w:rsidTr="008E3139">
        <w:trPr>
          <w:trHeight w:val="273"/>
        </w:trPr>
        <w:tc>
          <w:tcPr>
            <w:tcW w:w="683" w:type="dxa"/>
          </w:tcPr>
          <w:p w14:paraId="58D06B12" w14:textId="621DDB9E" w:rsidR="00F10766" w:rsidRPr="00780655" w:rsidRDefault="00F10766" w:rsidP="008E3139">
            <w:pPr>
              <w:spacing w:after="120"/>
              <w:rPr>
                <w:rFonts w:asciiTheme="majorHAnsi" w:eastAsia="Times New Roman" w:hAnsiTheme="majorHAnsi" w:cstheme="majorHAnsi"/>
                <w:bCs/>
              </w:rPr>
            </w:pPr>
            <w:r>
              <w:rPr>
                <w:rFonts w:asciiTheme="majorHAnsi" w:eastAsia="Times New Roman" w:hAnsiTheme="majorHAnsi" w:cstheme="majorHAnsi"/>
                <w:bCs/>
              </w:rPr>
              <w:t>5.</w:t>
            </w:r>
          </w:p>
        </w:tc>
        <w:tc>
          <w:tcPr>
            <w:tcW w:w="5088" w:type="dxa"/>
          </w:tcPr>
          <w:p w14:paraId="4EA87A53" w14:textId="4F7A745C"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Pagal sutartį atlikti darbai</w:t>
            </w:r>
          </w:p>
        </w:tc>
        <w:tc>
          <w:tcPr>
            <w:tcW w:w="3279" w:type="dxa"/>
            <w:vAlign w:val="center"/>
          </w:tcPr>
          <w:p w14:paraId="3069B026" w14:textId="77777777" w:rsidR="00F10766" w:rsidRPr="00780655" w:rsidRDefault="00F10766" w:rsidP="008E3139">
            <w:pPr>
              <w:spacing w:after="120"/>
              <w:jc w:val="center"/>
              <w:rPr>
                <w:rFonts w:asciiTheme="majorHAnsi" w:hAnsiTheme="majorHAnsi" w:cstheme="majorHAnsi"/>
                <w:b/>
              </w:rPr>
            </w:pPr>
          </w:p>
        </w:tc>
      </w:tr>
      <w:tr w:rsidR="00F10766" w:rsidRPr="00780655" w14:paraId="74B10B87" w14:textId="77777777" w:rsidTr="008E3139">
        <w:trPr>
          <w:trHeight w:val="267"/>
        </w:trPr>
        <w:tc>
          <w:tcPr>
            <w:tcW w:w="683" w:type="dxa"/>
          </w:tcPr>
          <w:p w14:paraId="7CA58D99" w14:textId="209FC96A" w:rsidR="00F10766" w:rsidRPr="00780655" w:rsidRDefault="00F10766" w:rsidP="008E3139">
            <w:pPr>
              <w:spacing w:after="120"/>
              <w:rPr>
                <w:rFonts w:asciiTheme="majorHAnsi" w:eastAsia="Times New Roman" w:hAnsiTheme="majorHAnsi" w:cstheme="majorHAnsi"/>
                <w:bCs/>
              </w:rPr>
            </w:pPr>
            <w:r>
              <w:rPr>
                <w:rFonts w:asciiTheme="majorHAnsi" w:eastAsia="Times New Roman" w:hAnsiTheme="majorHAnsi" w:cstheme="majorHAnsi"/>
                <w:bCs/>
              </w:rPr>
              <w:t>6.</w:t>
            </w:r>
          </w:p>
        </w:tc>
        <w:tc>
          <w:tcPr>
            <w:tcW w:w="5088" w:type="dxa"/>
          </w:tcPr>
          <w:p w14:paraId="76360F8E" w14:textId="43271232" w:rsidR="00F10766" w:rsidRPr="00780655" w:rsidRDefault="00F10766" w:rsidP="008E3139">
            <w:pPr>
              <w:spacing w:after="120"/>
              <w:rPr>
                <w:rFonts w:asciiTheme="majorHAnsi" w:eastAsia="Times New Roman" w:hAnsiTheme="majorHAnsi" w:cstheme="majorHAnsi"/>
                <w:bCs/>
              </w:rPr>
            </w:pPr>
            <w:r>
              <w:rPr>
                <w:rFonts w:asciiTheme="majorHAnsi" w:eastAsia="Times New Roman" w:hAnsiTheme="majorHAnsi" w:cstheme="majorHAnsi"/>
                <w:bCs/>
              </w:rPr>
              <w:t>S</w:t>
            </w:r>
            <w:r w:rsidRPr="00780655">
              <w:rPr>
                <w:rFonts w:asciiTheme="majorHAnsi" w:eastAsia="Times New Roman" w:hAnsiTheme="majorHAnsi" w:cstheme="majorHAnsi"/>
                <w:bCs/>
              </w:rPr>
              <w:t>tatybos darbų rūšis</w:t>
            </w:r>
          </w:p>
        </w:tc>
        <w:tc>
          <w:tcPr>
            <w:tcW w:w="3279" w:type="dxa"/>
            <w:vAlign w:val="center"/>
          </w:tcPr>
          <w:p w14:paraId="12FFA6DC" w14:textId="77777777" w:rsidR="00F10766" w:rsidRPr="00780655" w:rsidRDefault="00F10766" w:rsidP="008E3139">
            <w:pPr>
              <w:spacing w:after="120"/>
              <w:jc w:val="center"/>
              <w:rPr>
                <w:rFonts w:asciiTheme="majorHAnsi" w:hAnsiTheme="majorHAnsi" w:cstheme="majorHAnsi"/>
                <w:b/>
              </w:rPr>
            </w:pPr>
          </w:p>
        </w:tc>
      </w:tr>
      <w:tr w:rsidR="00F10766" w:rsidRPr="00780655" w14:paraId="4CF38C6B" w14:textId="77777777" w:rsidTr="008E3139">
        <w:trPr>
          <w:trHeight w:val="285"/>
        </w:trPr>
        <w:tc>
          <w:tcPr>
            <w:tcW w:w="683" w:type="dxa"/>
          </w:tcPr>
          <w:p w14:paraId="4714306E" w14:textId="67A527B8" w:rsidR="00F10766" w:rsidRPr="00780655" w:rsidRDefault="00F10766" w:rsidP="008E3139">
            <w:pPr>
              <w:spacing w:after="120"/>
              <w:rPr>
                <w:rFonts w:asciiTheme="majorHAnsi" w:eastAsia="Times New Roman" w:hAnsiTheme="majorHAnsi" w:cstheme="majorHAnsi"/>
                <w:bCs/>
              </w:rPr>
            </w:pPr>
            <w:r>
              <w:rPr>
                <w:rFonts w:asciiTheme="majorHAnsi" w:eastAsia="Times New Roman" w:hAnsiTheme="majorHAnsi" w:cstheme="majorHAnsi"/>
                <w:bCs/>
              </w:rPr>
              <w:t>7.</w:t>
            </w:r>
          </w:p>
        </w:tc>
        <w:tc>
          <w:tcPr>
            <w:tcW w:w="5088" w:type="dxa"/>
          </w:tcPr>
          <w:p w14:paraId="6C92C57F"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Statinio kategorija</w:t>
            </w:r>
          </w:p>
        </w:tc>
        <w:tc>
          <w:tcPr>
            <w:tcW w:w="3279" w:type="dxa"/>
            <w:vAlign w:val="center"/>
          </w:tcPr>
          <w:p w14:paraId="55AF9BA9" w14:textId="77777777" w:rsidR="00F10766" w:rsidRPr="00780655" w:rsidRDefault="00F10766" w:rsidP="008E3139">
            <w:pPr>
              <w:spacing w:after="120"/>
              <w:jc w:val="center"/>
              <w:rPr>
                <w:rFonts w:asciiTheme="majorHAnsi" w:eastAsia="Times New Roman" w:hAnsiTheme="majorHAnsi" w:cstheme="majorHAnsi"/>
                <w:bCs/>
              </w:rPr>
            </w:pPr>
          </w:p>
        </w:tc>
      </w:tr>
      <w:tr w:rsidR="00F10766" w:rsidRPr="00780655" w14:paraId="474E9763" w14:textId="77777777" w:rsidTr="008E3139">
        <w:trPr>
          <w:trHeight w:val="261"/>
        </w:trPr>
        <w:tc>
          <w:tcPr>
            <w:tcW w:w="683" w:type="dxa"/>
            <w:tcBorders>
              <w:top w:val="single" w:sz="4" w:space="0" w:color="auto"/>
              <w:left w:val="single" w:sz="4" w:space="0" w:color="auto"/>
              <w:bottom w:val="single" w:sz="8" w:space="0" w:color="auto"/>
              <w:right w:val="nil"/>
            </w:tcBorders>
          </w:tcPr>
          <w:p w14:paraId="365EBF89" w14:textId="1C080471" w:rsidR="00F10766" w:rsidRPr="00780655" w:rsidRDefault="00F10766" w:rsidP="008E3139">
            <w:pPr>
              <w:spacing w:after="120"/>
              <w:rPr>
                <w:rFonts w:asciiTheme="majorHAnsi" w:hAnsiTheme="majorHAnsi" w:cstheme="majorHAnsi"/>
              </w:rPr>
            </w:pPr>
            <w:r>
              <w:rPr>
                <w:rFonts w:asciiTheme="majorHAnsi" w:hAnsiTheme="majorHAnsi" w:cstheme="majorHAnsi"/>
              </w:rPr>
              <w:t>8.</w:t>
            </w:r>
          </w:p>
        </w:tc>
        <w:tc>
          <w:tcPr>
            <w:tcW w:w="5088" w:type="dxa"/>
            <w:tcBorders>
              <w:top w:val="single" w:sz="4" w:space="0" w:color="auto"/>
              <w:left w:val="single" w:sz="4" w:space="0" w:color="auto"/>
              <w:bottom w:val="single" w:sz="8" w:space="0" w:color="auto"/>
              <w:right w:val="nil"/>
            </w:tcBorders>
          </w:tcPr>
          <w:p w14:paraId="6BE6BC5D"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hAnsiTheme="majorHAnsi" w:cstheme="majorHAnsi"/>
              </w:rPr>
              <w:t>Statinio grupė</w:t>
            </w:r>
          </w:p>
        </w:tc>
        <w:tc>
          <w:tcPr>
            <w:tcW w:w="3279" w:type="dxa"/>
            <w:vAlign w:val="center"/>
          </w:tcPr>
          <w:p w14:paraId="0DD53493" w14:textId="77777777" w:rsidR="00F10766" w:rsidRPr="00780655" w:rsidRDefault="00F10766" w:rsidP="008E3139">
            <w:pPr>
              <w:spacing w:after="120"/>
              <w:jc w:val="center"/>
              <w:rPr>
                <w:rFonts w:asciiTheme="majorHAnsi" w:eastAsia="Times New Roman" w:hAnsiTheme="majorHAnsi" w:cstheme="majorHAnsi"/>
                <w:bCs/>
              </w:rPr>
            </w:pPr>
          </w:p>
        </w:tc>
      </w:tr>
      <w:tr w:rsidR="00F10766" w:rsidRPr="00780655" w14:paraId="473C6A7D" w14:textId="77777777" w:rsidTr="008E3139">
        <w:trPr>
          <w:trHeight w:val="269"/>
        </w:trPr>
        <w:tc>
          <w:tcPr>
            <w:tcW w:w="683" w:type="dxa"/>
            <w:tcBorders>
              <w:top w:val="single" w:sz="4" w:space="0" w:color="auto"/>
              <w:left w:val="single" w:sz="4" w:space="0" w:color="auto"/>
              <w:bottom w:val="single" w:sz="8" w:space="0" w:color="auto"/>
              <w:right w:val="nil"/>
            </w:tcBorders>
          </w:tcPr>
          <w:p w14:paraId="2D127C58" w14:textId="3870DFB2" w:rsidR="00F10766" w:rsidRPr="00780655" w:rsidRDefault="00F10766" w:rsidP="008E3139">
            <w:pPr>
              <w:spacing w:after="120"/>
              <w:rPr>
                <w:rFonts w:asciiTheme="majorHAnsi" w:eastAsia="Times New Roman" w:hAnsiTheme="majorHAnsi" w:cstheme="majorHAnsi"/>
                <w:bCs/>
              </w:rPr>
            </w:pPr>
            <w:r>
              <w:rPr>
                <w:rFonts w:asciiTheme="majorHAnsi" w:eastAsia="Times New Roman" w:hAnsiTheme="majorHAnsi" w:cstheme="majorHAnsi"/>
                <w:bCs/>
              </w:rPr>
              <w:t>9.</w:t>
            </w:r>
          </w:p>
        </w:tc>
        <w:tc>
          <w:tcPr>
            <w:tcW w:w="5088" w:type="dxa"/>
            <w:tcBorders>
              <w:top w:val="single" w:sz="4" w:space="0" w:color="auto"/>
              <w:left w:val="single" w:sz="4" w:space="0" w:color="auto"/>
              <w:bottom w:val="single" w:sz="8" w:space="0" w:color="auto"/>
              <w:right w:val="nil"/>
            </w:tcBorders>
          </w:tcPr>
          <w:p w14:paraId="39390B78" w14:textId="77777777" w:rsidR="00F10766" w:rsidRPr="00780655" w:rsidRDefault="00F10766" w:rsidP="008E3139">
            <w:pPr>
              <w:spacing w:after="120"/>
              <w:rPr>
                <w:rFonts w:asciiTheme="majorHAnsi" w:eastAsia="Times New Roman" w:hAnsiTheme="majorHAnsi" w:cstheme="majorHAnsi"/>
                <w:bCs/>
              </w:rPr>
            </w:pPr>
            <w:r w:rsidRPr="00780655">
              <w:rPr>
                <w:rFonts w:asciiTheme="majorHAnsi" w:eastAsia="Times New Roman" w:hAnsiTheme="majorHAnsi" w:cstheme="majorHAnsi"/>
                <w:bCs/>
              </w:rPr>
              <w:t>Statinio adresas</w:t>
            </w:r>
          </w:p>
        </w:tc>
        <w:tc>
          <w:tcPr>
            <w:tcW w:w="3279" w:type="dxa"/>
            <w:vAlign w:val="center"/>
          </w:tcPr>
          <w:p w14:paraId="5C79C9B7" w14:textId="77777777" w:rsidR="00F10766" w:rsidRPr="00780655" w:rsidRDefault="00F10766" w:rsidP="008E3139">
            <w:pPr>
              <w:spacing w:after="120"/>
              <w:jc w:val="center"/>
              <w:rPr>
                <w:rFonts w:asciiTheme="majorHAnsi" w:eastAsia="Times New Roman" w:hAnsiTheme="majorHAnsi" w:cstheme="majorHAnsi"/>
                <w:bCs/>
              </w:rPr>
            </w:pPr>
          </w:p>
        </w:tc>
      </w:tr>
      <w:tr w:rsidR="00F10766" w:rsidRPr="00780655" w14:paraId="7F8ED1A3" w14:textId="77777777" w:rsidTr="008E3139">
        <w:tc>
          <w:tcPr>
            <w:tcW w:w="683" w:type="dxa"/>
          </w:tcPr>
          <w:p w14:paraId="73CE24A9" w14:textId="7235D19C" w:rsidR="00F10766" w:rsidRPr="00780655" w:rsidRDefault="00F10766" w:rsidP="008E3139">
            <w:pPr>
              <w:spacing w:after="120"/>
              <w:jc w:val="both"/>
              <w:rPr>
                <w:rFonts w:asciiTheme="majorHAnsi" w:hAnsiTheme="majorHAnsi" w:cstheme="majorHAnsi"/>
                <w:bCs/>
              </w:rPr>
            </w:pPr>
            <w:r>
              <w:rPr>
                <w:rFonts w:asciiTheme="majorHAnsi" w:hAnsiTheme="majorHAnsi" w:cstheme="majorHAnsi"/>
                <w:bCs/>
              </w:rPr>
              <w:t>10</w:t>
            </w:r>
          </w:p>
        </w:tc>
        <w:tc>
          <w:tcPr>
            <w:tcW w:w="5088" w:type="dxa"/>
          </w:tcPr>
          <w:p w14:paraId="46614CC6" w14:textId="77777777" w:rsidR="00F10766" w:rsidRPr="00780655" w:rsidRDefault="00F10766" w:rsidP="008E3139">
            <w:pPr>
              <w:spacing w:after="120"/>
              <w:jc w:val="both"/>
              <w:rPr>
                <w:rFonts w:asciiTheme="majorHAnsi" w:hAnsiTheme="majorHAnsi" w:cstheme="majorHAnsi"/>
                <w:bCs/>
              </w:rPr>
            </w:pPr>
            <w:r w:rsidRPr="00780655">
              <w:rPr>
                <w:rFonts w:asciiTheme="majorHAnsi" w:hAnsiTheme="majorHAnsi" w:cstheme="majorHAnsi"/>
                <w:bCs/>
              </w:rPr>
              <w:t>Patvirtinantys dokumentai:</w:t>
            </w:r>
          </w:p>
          <w:p w14:paraId="162A7065" w14:textId="61B3D444" w:rsidR="009D26C0" w:rsidRPr="009D26C0" w:rsidRDefault="00F10766" w:rsidP="009D26C0">
            <w:pPr>
              <w:spacing w:after="120"/>
              <w:jc w:val="both"/>
              <w:rPr>
                <w:rFonts w:asciiTheme="majorHAnsi" w:hAnsiTheme="majorHAnsi" w:cstheme="majorHAnsi"/>
                <w:i/>
              </w:rPr>
            </w:pPr>
            <w:r w:rsidRPr="00780655">
              <w:rPr>
                <w:rFonts w:asciiTheme="majorHAnsi" w:hAnsiTheme="majorHAnsi" w:cstheme="majorHAnsi"/>
              </w:rPr>
              <w:t xml:space="preserve">1) </w:t>
            </w:r>
            <w:r w:rsidR="00D96723">
              <w:rPr>
                <w:rFonts w:asciiTheme="majorHAnsi" w:hAnsiTheme="majorHAnsi" w:cstheme="majorHAnsi"/>
              </w:rPr>
              <w:t xml:space="preserve">melioracijos </w:t>
            </w:r>
            <w:r w:rsidRPr="00780655">
              <w:rPr>
                <w:rFonts w:asciiTheme="majorHAnsi" w:hAnsiTheme="majorHAnsi" w:cstheme="majorHAnsi"/>
              </w:rPr>
              <w:t>statybos darbų užbaigimo dokumentai</w:t>
            </w:r>
            <w:r w:rsidR="00D96723">
              <w:rPr>
                <w:rFonts w:asciiTheme="majorHAnsi" w:hAnsiTheme="majorHAnsi" w:cstheme="majorHAnsi"/>
              </w:rPr>
              <w:t xml:space="preserve"> (</w:t>
            </w:r>
            <w:r w:rsidR="00D96723" w:rsidRPr="00D96723">
              <w:rPr>
                <w:rFonts w:asciiTheme="majorHAnsi" w:hAnsiTheme="majorHAnsi" w:cstheme="majorHAnsi"/>
              </w:rPr>
              <w:t xml:space="preserve">melioracijos statinių pripažinimo tinkamais naudoti </w:t>
            </w:r>
            <w:r w:rsidR="00D96723">
              <w:rPr>
                <w:rFonts w:asciiTheme="majorHAnsi" w:hAnsiTheme="majorHAnsi" w:cstheme="majorHAnsi"/>
              </w:rPr>
              <w:t>aktų</w:t>
            </w:r>
            <w:r w:rsidR="00D96723" w:rsidRPr="00D96723">
              <w:rPr>
                <w:rFonts w:asciiTheme="majorHAnsi" w:hAnsiTheme="majorHAnsi" w:cstheme="majorHAnsi"/>
              </w:rPr>
              <w:t xml:space="preserve">  kopijos, parengtos vadovaujantis MTR 1.11.01:2006 „Melioracijos statinių pripažinimo tinkamais naudoti tvarka“</w:t>
            </w:r>
            <w:r w:rsidR="00D96723">
              <w:rPr>
                <w:rFonts w:asciiTheme="majorHAnsi" w:hAnsiTheme="majorHAnsi" w:cstheme="majorHAnsi"/>
              </w:rPr>
              <w:t>)</w:t>
            </w:r>
            <w:r w:rsidRPr="00780655">
              <w:rPr>
                <w:rFonts w:asciiTheme="majorHAnsi" w:hAnsiTheme="majorHAnsi" w:cstheme="majorHAnsi"/>
              </w:rPr>
              <w:t xml:space="preserve">, iš kurių būtų galima nustatyti, kad vadovaujantis specialistas ėjo </w:t>
            </w:r>
            <w:r w:rsidR="00D96723">
              <w:rPr>
                <w:rFonts w:asciiTheme="majorHAnsi" w:hAnsiTheme="majorHAnsi" w:cstheme="majorHAnsi"/>
              </w:rPr>
              <w:t xml:space="preserve">melioracijos </w:t>
            </w:r>
            <w:r w:rsidRPr="00780655">
              <w:rPr>
                <w:rFonts w:asciiTheme="majorHAnsi" w:hAnsiTheme="majorHAnsi" w:cstheme="majorHAnsi"/>
              </w:rPr>
              <w:t xml:space="preserve">statinio statybos vadovo pareigas </w:t>
            </w:r>
            <w:r w:rsidR="00D96723">
              <w:rPr>
                <w:rFonts w:asciiTheme="majorHAnsi" w:hAnsiTheme="majorHAnsi" w:cstheme="majorHAnsi"/>
              </w:rPr>
              <w:t>objekte</w:t>
            </w:r>
            <w:r w:rsidRPr="00780655">
              <w:rPr>
                <w:rFonts w:asciiTheme="majorHAnsi" w:hAnsiTheme="majorHAnsi" w:cstheme="majorHAnsi"/>
              </w:rPr>
              <w:t>.</w:t>
            </w:r>
            <w:r w:rsidR="009D26C0" w:rsidRPr="009D26C0">
              <w:rPr>
                <w:rFonts w:asciiTheme="minorHAnsi" w:eastAsiaTheme="minorEastAsia" w:hAnsiTheme="minorHAnsi" w:cstheme="minorBidi"/>
                <w:sz w:val="21"/>
                <w:szCs w:val="21"/>
              </w:rPr>
              <w:t xml:space="preserve"> </w:t>
            </w:r>
            <w:r w:rsidR="009D26C0" w:rsidRPr="009D26C0">
              <w:rPr>
                <w:rFonts w:asciiTheme="majorHAnsi" w:hAnsiTheme="majorHAnsi" w:cstheme="majorHAnsi"/>
              </w:rPr>
              <w:t>Jeigu pripažinimo tinkamu naudoti akte nenurodytas melioracijos statinio statybos vadovas, tuomet papildomai pateikiama rašytinė užsakovo pažyma, įrodanti, kad nurodytas specialistas objekto/objektų vykdyme dalyvavo kaip atliktų statybos melioracijos darbų vadovas.</w:t>
            </w:r>
          </w:p>
          <w:p w14:paraId="137CA405" w14:textId="6548A4E1" w:rsidR="00F10766" w:rsidRPr="00780655" w:rsidRDefault="00F10766" w:rsidP="008E3139">
            <w:pPr>
              <w:spacing w:after="120"/>
              <w:jc w:val="both"/>
              <w:rPr>
                <w:rFonts w:asciiTheme="majorHAnsi" w:hAnsiTheme="majorHAnsi" w:cstheme="majorHAnsi"/>
                <w:b/>
              </w:rPr>
            </w:pPr>
            <w:r w:rsidRPr="00780655">
              <w:rPr>
                <w:rFonts w:asciiTheme="majorHAnsi" w:hAnsiTheme="majorHAnsi" w:cstheme="majorHAnsi"/>
              </w:rPr>
              <w:t xml:space="preserve">2) vadovaujančio specialisto paskyrimo būti sąraše nurodyto </w:t>
            </w:r>
            <w:r>
              <w:rPr>
                <w:rFonts w:asciiTheme="majorHAnsi" w:hAnsiTheme="majorHAnsi" w:cstheme="majorHAnsi"/>
              </w:rPr>
              <w:t xml:space="preserve">melioracijos </w:t>
            </w:r>
            <w:r w:rsidRPr="00780655">
              <w:rPr>
                <w:rFonts w:asciiTheme="majorHAnsi" w:hAnsiTheme="majorHAnsi" w:cstheme="majorHAnsi"/>
              </w:rPr>
              <w:t>statinio statybos vadovu objekte dokumentai</w:t>
            </w:r>
            <w:r>
              <w:rPr>
                <w:rFonts w:asciiTheme="majorHAnsi" w:hAnsiTheme="majorHAnsi" w:cstheme="majorHAnsi"/>
              </w:rPr>
              <w:t xml:space="preserve"> (pvz. įsakymas)</w:t>
            </w:r>
            <w:r w:rsidRPr="00780655">
              <w:rPr>
                <w:rFonts w:asciiTheme="majorHAnsi" w:hAnsiTheme="majorHAnsi" w:cstheme="majorHAnsi"/>
              </w:rPr>
              <w:t xml:space="preserve">. Šių dokumentų duomenys turi įrodyti, kad siūlomas vadovaujantis specialistas objekto statybos darbų </w:t>
            </w:r>
            <w:r>
              <w:rPr>
                <w:rFonts w:asciiTheme="majorHAnsi" w:hAnsiTheme="majorHAnsi" w:cstheme="majorHAnsi"/>
              </w:rPr>
              <w:t>metu</w:t>
            </w:r>
            <w:r w:rsidRPr="00780655">
              <w:rPr>
                <w:rFonts w:asciiTheme="majorHAnsi" w:hAnsiTheme="majorHAnsi" w:cstheme="majorHAnsi"/>
              </w:rPr>
              <w:t xml:space="preserve"> buvo paskirtas vykdyti nurodyto </w:t>
            </w:r>
            <w:r w:rsidR="00391119">
              <w:rPr>
                <w:rFonts w:asciiTheme="majorHAnsi" w:hAnsiTheme="majorHAnsi" w:cstheme="majorHAnsi"/>
              </w:rPr>
              <w:t xml:space="preserve">melioracijos </w:t>
            </w:r>
            <w:r w:rsidRPr="00D96723">
              <w:rPr>
                <w:rFonts w:asciiTheme="majorHAnsi" w:hAnsiTheme="majorHAnsi" w:cstheme="majorHAnsi"/>
              </w:rPr>
              <w:t>statinio statybos vadovo funkcijas. J</w:t>
            </w:r>
            <w:r w:rsidRPr="00780655">
              <w:rPr>
                <w:rFonts w:asciiTheme="majorHAnsi" w:hAnsiTheme="majorHAnsi" w:cstheme="majorHAnsi"/>
              </w:rPr>
              <w:t xml:space="preserve">ei iš specialisto paskyrimo dokumentų neįmanoma vienareikšmiškai nustatyti, kad jis buvo paskirtas </w:t>
            </w:r>
            <w:r w:rsidR="00391119">
              <w:rPr>
                <w:rFonts w:asciiTheme="majorHAnsi" w:hAnsiTheme="majorHAnsi" w:cstheme="majorHAnsi"/>
              </w:rPr>
              <w:t xml:space="preserve">melioracijos </w:t>
            </w:r>
            <w:r w:rsidRPr="00780655">
              <w:rPr>
                <w:rFonts w:asciiTheme="majorHAnsi" w:hAnsiTheme="majorHAnsi" w:cstheme="majorHAnsi"/>
              </w:rPr>
              <w:t>statinio statybos vadovu (pvz. nurodyta, kad buvo atsakingas už priešgaisrinę saugą, darbų saugą ir pan</w:t>
            </w:r>
            <w:r w:rsidRPr="00722FD9">
              <w:rPr>
                <w:rFonts w:asciiTheme="majorHAnsi" w:hAnsiTheme="majorHAnsi" w:cstheme="majorHAnsi"/>
              </w:rPr>
              <w:t xml:space="preserve">.), tiekėjas turi pateikti kitus įrodymus (pvz. užsakovo pranešimą Valstybinei teritorijų planavimo ir statybos inspekcijai prie Aplinkos ministerijos apie statybos </w:t>
            </w:r>
            <w:r w:rsidRPr="00722FD9">
              <w:rPr>
                <w:rFonts w:asciiTheme="majorHAnsi" w:hAnsiTheme="majorHAnsi" w:cstheme="majorHAnsi"/>
              </w:rPr>
              <w:lastRenderedPageBreak/>
              <w:t>pradžią, rangovų ir pagrindinių</w:t>
            </w:r>
            <w:r w:rsidRPr="00AC4212">
              <w:rPr>
                <w:rFonts w:asciiTheme="majorHAnsi" w:hAnsiTheme="majorHAnsi" w:cstheme="majorHAnsi"/>
              </w:rPr>
              <w:t xml:space="preserve"> statybos sričių specialistų pasamdymą ar paskyrimą</w:t>
            </w:r>
            <w:r w:rsidRPr="00780655">
              <w:rPr>
                <w:rFonts w:asciiTheme="majorHAnsi" w:hAnsiTheme="majorHAnsi" w:cstheme="majorHAnsi"/>
              </w:rPr>
              <w:t xml:space="preserve"> ar kitus įrodymus)</w:t>
            </w:r>
            <w:r w:rsidR="00391119">
              <w:rPr>
                <w:rFonts w:asciiTheme="majorHAnsi" w:hAnsiTheme="majorHAnsi" w:cstheme="majorHAnsi"/>
              </w:rPr>
              <w:t>.</w:t>
            </w:r>
          </w:p>
        </w:tc>
        <w:tc>
          <w:tcPr>
            <w:tcW w:w="3279" w:type="dxa"/>
          </w:tcPr>
          <w:p w14:paraId="1C8793B6" w14:textId="61D2C82A" w:rsidR="00F10766" w:rsidRPr="00780655" w:rsidRDefault="00F10766" w:rsidP="00D96723">
            <w:pPr>
              <w:widowControl w:val="0"/>
              <w:autoSpaceDE w:val="0"/>
              <w:autoSpaceDN w:val="0"/>
              <w:adjustRightInd w:val="0"/>
              <w:spacing w:after="120"/>
              <w:rPr>
                <w:rFonts w:asciiTheme="majorHAnsi" w:eastAsia="Times New Roman" w:hAnsiTheme="majorHAnsi" w:cstheme="majorHAnsi"/>
                <w:i/>
              </w:rPr>
            </w:pPr>
            <w:r w:rsidRPr="00780655">
              <w:rPr>
                <w:rFonts w:asciiTheme="majorHAnsi" w:hAnsiTheme="majorHAnsi" w:cstheme="majorHAnsi"/>
              </w:rPr>
              <w:lastRenderedPageBreak/>
              <w:t xml:space="preserve">Pridedami dokumentai </w:t>
            </w:r>
            <w:r w:rsidR="00D96723">
              <w:rPr>
                <w:rFonts w:asciiTheme="majorHAnsi" w:hAnsiTheme="majorHAnsi" w:cstheme="majorHAnsi"/>
              </w:rPr>
              <w:t xml:space="preserve"> </w:t>
            </w:r>
            <w:r w:rsidRPr="00780655">
              <w:rPr>
                <w:rFonts w:asciiTheme="majorHAnsi" w:hAnsiTheme="majorHAnsi" w:cstheme="majorHAnsi"/>
                <w:i/>
              </w:rPr>
              <w:t xml:space="preserve">(įrašyti </w:t>
            </w:r>
            <w:r w:rsidRPr="00780655">
              <w:rPr>
                <w:rFonts w:asciiTheme="majorHAnsi" w:eastAsia="Times New Roman" w:hAnsiTheme="majorHAnsi" w:cstheme="majorHAnsi"/>
                <w:i/>
              </w:rPr>
              <w:t>pridedamų dokumentų pavadinimus, dat</w:t>
            </w:r>
            <w:r>
              <w:rPr>
                <w:rFonts w:asciiTheme="majorHAnsi" w:eastAsia="Times New Roman" w:hAnsiTheme="majorHAnsi" w:cstheme="majorHAnsi"/>
                <w:i/>
              </w:rPr>
              <w:t>ą</w:t>
            </w:r>
            <w:r w:rsidRPr="00780655">
              <w:rPr>
                <w:rFonts w:asciiTheme="majorHAnsi" w:eastAsia="Times New Roman" w:hAnsiTheme="majorHAnsi" w:cstheme="majorHAnsi"/>
                <w:i/>
              </w:rPr>
              <w:t>, Nr.)</w:t>
            </w:r>
          </w:p>
          <w:p w14:paraId="183A8084" w14:textId="77777777" w:rsidR="00F10766" w:rsidRPr="00780655" w:rsidRDefault="00F10766" w:rsidP="008E3139">
            <w:pPr>
              <w:spacing w:after="120"/>
              <w:rPr>
                <w:rFonts w:asciiTheme="majorHAnsi" w:eastAsia="Times New Roman" w:hAnsiTheme="majorHAnsi" w:cstheme="majorHAnsi"/>
                <w:bCs/>
                <w:iCs/>
              </w:rPr>
            </w:pPr>
          </w:p>
          <w:p w14:paraId="176101CD" w14:textId="77777777" w:rsidR="00F10766" w:rsidRPr="00780655" w:rsidRDefault="00F10766" w:rsidP="008E3139">
            <w:pPr>
              <w:spacing w:after="120"/>
              <w:rPr>
                <w:rFonts w:asciiTheme="majorHAnsi" w:hAnsiTheme="majorHAnsi" w:cstheme="majorHAnsi"/>
                <w:bCs/>
                <w:iCs/>
              </w:rPr>
            </w:pPr>
            <w:r w:rsidRPr="00780655">
              <w:rPr>
                <w:rFonts w:asciiTheme="majorHAnsi" w:eastAsia="Times New Roman" w:hAnsiTheme="majorHAnsi" w:cstheme="majorHAnsi"/>
                <w:bCs/>
                <w:iCs/>
              </w:rPr>
              <w:t xml:space="preserve"> </w:t>
            </w:r>
          </w:p>
        </w:tc>
      </w:tr>
    </w:tbl>
    <w:p w14:paraId="250D54F3" w14:textId="77777777" w:rsidR="00F10766" w:rsidRPr="005345E5" w:rsidRDefault="00F10766" w:rsidP="00F10766">
      <w:pPr>
        <w:ind w:firstLine="567"/>
        <w:rPr>
          <w:rFonts w:asciiTheme="majorHAnsi" w:hAnsiTheme="majorHAnsi" w:cstheme="majorHAnsi"/>
          <w:bCs/>
          <w:i/>
          <w:position w:val="6"/>
        </w:rPr>
      </w:pPr>
    </w:p>
    <w:p w14:paraId="0B80B623" w14:textId="39665219" w:rsidR="00F10766" w:rsidRPr="00CD7CBC" w:rsidRDefault="00F10766" w:rsidP="00F10766">
      <w:pPr>
        <w:ind w:firstLine="567"/>
        <w:rPr>
          <w:rFonts w:asciiTheme="majorHAnsi" w:hAnsiTheme="majorHAnsi" w:cstheme="majorHAnsi"/>
          <w:b/>
          <w:i/>
          <w:position w:val="6"/>
        </w:rPr>
      </w:pPr>
      <w:r w:rsidRPr="00CD7CBC">
        <w:rPr>
          <w:rFonts w:asciiTheme="majorHAnsi" w:hAnsiTheme="majorHAnsi" w:cstheme="majorHAnsi"/>
          <w:b/>
          <w:i/>
          <w:position w:val="6"/>
        </w:rPr>
        <w:t>Dėl kiekvieno objekto pildom</w:t>
      </w:r>
      <w:r w:rsidR="00AC4212" w:rsidRPr="00CD7CBC">
        <w:rPr>
          <w:rFonts w:asciiTheme="majorHAnsi" w:hAnsiTheme="majorHAnsi" w:cstheme="majorHAnsi"/>
          <w:b/>
          <w:i/>
          <w:position w:val="6"/>
        </w:rPr>
        <w:t>os</w:t>
      </w:r>
      <w:r w:rsidRPr="00CD7CBC">
        <w:rPr>
          <w:rFonts w:asciiTheme="majorHAnsi" w:hAnsiTheme="majorHAnsi" w:cstheme="majorHAnsi"/>
          <w:b/>
          <w:i/>
          <w:position w:val="6"/>
        </w:rPr>
        <w:t xml:space="preserve"> atskiros lentelės</w:t>
      </w:r>
    </w:p>
    <w:p w14:paraId="63D8179B" w14:textId="77777777" w:rsidR="00F10766" w:rsidRPr="00CD7CBC" w:rsidRDefault="00F10766" w:rsidP="00F10766">
      <w:pPr>
        <w:rPr>
          <w:rFonts w:asciiTheme="majorHAnsi" w:hAnsiTheme="majorHAnsi" w:cstheme="majorHAnsi"/>
          <w:b/>
          <w:i/>
          <w:position w:val="6"/>
        </w:rPr>
      </w:pPr>
      <w:r w:rsidRPr="00CD7CBC">
        <w:rPr>
          <w:rFonts w:asciiTheme="majorHAnsi" w:hAnsiTheme="majorHAnsi" w:cstheme="majorHAnsi"/>
          <w:b/>
        </w:rPr>
        <w:t>2 OBJEKTAS..</w:t>
      </w:r>
    </w:p>
    <w:p w14:paraId="740E8CAB" w14:textId="77777777" w:rsidR="00F10766" w:rsidRPr="00CD7CBC" w:rsidRDefault="00F10766" w:rsidP="00F10766">
      <w:pPr>
        <w:rPr>
          <w:rFonts w:asciiTheme="majorHAnsi" w:hAnsiTheme="majorHAnsi" w:cstheme="majorHAnsi"/>
          <w:b/>
          <w:i/>
          <w:position w:val="6"/>
        </w:rPr>
      </w:pPr>
      <w:r w:rsidRPr="00CD7CBC">
        <w:rPr>
          <w:rFonts w:asciiTheme="majorHAnsi" w:hAnsiTheme="majorHAnsi" w:cstheme="majorHAnsi"/>
          <w:b/>
        </w:rPr>
        <w:t>3 OBJEKTAS ..</w:t>
      </w:r>
    </w:p>
    <w:p w14:paraId="00F1D8A3" w14:textId="77777777" w:rsidR="00F10766" w:rsidRPr="005345E5" w:rsidRDefault="00F10766" w:rsidP="00F10766">
      <w:pPr>
        <w:ind w:firstLine="567"/>
        <w:jc w:val="both"/>
        <w:rPr>
          <w:rFonts w:asciiTheme="majorHAnsi" w:hAnsiTheme="majorHAnsi" w:cstheme="majorHAnsi"/>
          <w:bCs/>
          <w:i/>
          <w:position w:val="6"/>
        </w:rPr>
      </w:pPr>
      <w:r w:rsidRPr="005345E5">
        <w:rPr>
          <w:rFonts w:asciiTheme="majorHAnsi" w:hAnsiTheme="majorHAnsi" w:cstheme="majorHAnsi"/>
          <w:bCs/>
          <w:i/>
          <w:position w:val="6"/>
        </w:rPr>
        <w:t>*Pastaba. Nepateikus pasirinkto ekonominio vertinimo kriterijaus patvirtinančių dokumentų arba pateikus netikslius, neatitinkančius ar prieštaraujančius duomenis už vertinamo ekonominio vertinimo kriterijų suteikiama 0 balų.</w:t>
      </w:r>
    </w:p>
    <w:p w14:paraId="5910874E" w14:textId="77777777" w:rsidR="00F10766" w:rsidRPr="005345E5" w:rsidRDefault="00F10766" w:rsidP="00F10766">
      <w:pPr>
        <w:ind w:left="142"/>
        <w:rPr>
          <w:bCs/>
        </w:rPr>
      </w:pPr>
    </w:p>
    <w:p w14:paraId="50575B81" w14:textId="25685AD5" w:rsidR="00F10766" w:rsidRDefault="00F10766" w:rsidP="00E7083E">
      <w:pPr>
        <w:ind w:left="142"/>
      </w:pPr>
    </w:p>
    <w:p w14:paraId="2F715760" w14:textId="2A31C7FB" w:rsidR="00AC4212" w:rsidRDefault="00AC4212" w:rsidP="00E7083E">
      <w:pPr>
        <w:ind w:left="142"/>
      </w:pPr>
    </w:p>
    <w:p w14:paraId="52D1B44F" w14:textId="51FF2984" w:rsidR="00AC4212" w:rsidRDefault="00AC4212" w:rsidP="00E7083E">
      <w:pPr>
        <w:ind w:left="142"/>
      </w:pPr>
    </w:p>
    <w:p w14:paraId="44E89F98" w14:textId="2B3F609D" w:rsidR="00AC4212" w:rsidRDefault="00AC4212" w:rsidP="00E7083E">
      <w:pPr>
        <w:ind w:left="142"/>
      </w:pPr>
    </w:p>
    <w:p w14:paraId="396A2B12" w14:textId="390328AE" w:rsidR="00AC4212" w:rsidRDefault="00AC4212" w:rsidP="00E7083E">
      <w:pPr>
        <w:ind w:left="142"/>
      </w:pPr>
    </w:p>
    <w:p w14:paraId="493C7E91" w14:textId="30D054F9" w:rsidR="00AC4212" w:rsidRDefault="00AC4212" w:rsidP="00E7083E">
      <w:pPr>
        <w:ind w:left="142"/>
      </w:pPr>
    </w:p>
    <w:p w14:paraId="43589532" w14:textId="3860769B" w:rsidR="00AC4212" w:rsidRDefault="00AC4212" w:rsidP="00E7083E">
      <w:pPr>
        <w:ind w:left="142"/>
      </w:pPr>
    </w:p>
    <w:p w14:paraId="67B2F12C" w14:textId="56DB0F28" w:rsidR="00AC4212" w:rsidRDefault="00AC4212" w:rsidP="00E7083E">
      <w:pPr>
        <w:ind w:left="142"/>
      </w:pPr>
    </w:p>
    <w:p w14:paraId="2CE15A22" w14:textId="5C4B93B4" w:rsidR="00AC4212" w:rsidRDefault="00AC4212" w:rsidP="00E7083E">
      <w:pPr>
        <w:ind w:left="142"/>
      </w:pPr>
    </w:p>
    <w:p w14:paraId="5A6E59EC" w14:textId="567CA466" w:rsidR="00AC4212" w:rsidRDefault="00AC4212" w:rsidP="00E7083E">
      <w:pPr>
        <w:ind w:left="142"/>
      </w:pPr>
    </w:p>
    <w:p w14:paraId="06BBCBF4" w14:textId="6D8BFC85" w:rsidR="00AC4212" w:rsidRDefault="00AC4212" w:rsidP="00E7083E">
      <w:pPr>
        <w:ind w:left="142"/>
      </w:pPr>
    </w:p>
    <w:p w14:paraId="2E6372F4" w14:textId="383DBF33" w:rsidR="00AC4212" w:rsidRDefault="00AC4212" w:rsidP="00E7083E">
      <w:pPr>
        <w:ind w:left="142"/>
      </w:pPr>
    </w:p>
    <w:p w14:paraId="33DCE916" w14:textId="3CE6B780" w:rsidR="00AC4212" w:rsidRDefault="00AC4212" w:rsidP="00E7083E">
      <w:pPr>
        <w:ind w:left="142"/>
      </w:pPr>
    </w:p>
    <w:p w14:paraId="7A1A806A" w14:textId="65BD5752" w:rsidR="00AC4212" w:rsidRDefault="00AC4212" w:rsidP="00E7083E">
      <w:pPr>
        <w:ind w:left="142"/>
      </w:pPr>
    </w:p>
    <w:p w14:paraId="2BCBC586" w14:textId="43656C43" w:rsidR="00AC4212" w:rsidRDefault="00AC4212" w:rsidP="00E7083E">
      <w:pPr>
        <w:ind w:left="142"/>
      </w:pPr>
    </w:p>
    <w:p w14:paraId="24F7243A" w14:textId="38358F66" w:rsidR="00AC4212" w:rsidRDefault="00AC4212" w:rsidP="00E7083E">
      <w:pPr>
        <w:ind w:left="142"/>
      </w:pPr>
    </w:p>
    <w:p w14:paraId="79CB1D15" w14:textId="0027B774" w:rsidR="00AC4212" w:rsidRDefault="00AC4212" w:rsidP="00E7083E">
      <w:pPr>
        <w:ind w:left="142"/>
      </w:pPr>
    </w:p>
    <w:p w14:paraId="0EB58455" w14:textId="64A26447" w:rsidR="00AC4212" w:rsidRDefault="00AC4212" w:rsidP="00E7083E">
      <w:pPr>
        <w:ind w:left="142"/>
      </w:pPr>
    </w:p>
    <w:p w14:paraId="44EDF73A" w14:textId="78324CA6" w:rsidR="00AC4212" w:rsidRDefault="00AC4212" w:rsidP="00E7083E">
      <w:pPr>
        <w:ind w:left="142"/>
      </w:pPr>
    </w:p>
    <w:p w14:paraId="3CB381AD" w14:textId="4D82AFF9" w:rsidR="00AC4212" w:rsidRDefault="00AC4212" w:rsidP="00E7083E">
      <w:pPr>
        <w:ind w:left="142"/>
      </w:pPr>
    </w:p>
    <w:p w14:paraId="29A5D367" w14:textId="59ABD821" w:rsidR="00AC4212" w:rsidRDefault="00AC4212" w:rsidP="00E7083E">
      <w:pPr>
        <w:ind w:left="142"/>
      </w:pPr>
    </w:p>
    <w:p w14:paraId="308F4F4B" w14:textId="04E1B9E8" w:rsidR="00AC4212" w:rsidRDefault="00AC4212" w:rsidP="00E7083E">
      <w:pPr>
        <w:ind w:left="142"/>
      </w:pPr>
    </w:p>
    <w:p w14:paraId="0D77BF96" w14:textId="45FD8308" w:rsidR="00AC4212" w:rsidRDefault="00AC4212" w:rsidP="00E7083E">
      <w:pPr>
        <w:ind w:left="142"/>
      </w:pPr>
    </w:p>
    <w:p w14:paraId="1F84FD1A" w14:textId="6519B623" w:rsidR="00AC4212" w:rsidRPr="00780655" w:rsidRDefault="00AC4212" w:rsidP="00AC4212">
      <w:pPr>
        <w:pStyle w:val="Antrat2"/>
        <w:ind w:left="5103"/>
        <w:jc w:val="right"/>
        <w:rPr>
          <w:rFonts w:asciiTheme="minorHAnsi" w:eastAsia="Calibri" w:hAnsiTheme="minorHAnsi" w:cstheme="minorHAnsi"/>
          <w:color w:val="0070C0"/>
          <w:sz w:val="21"/>
          <w:szCs w:val="21"/>
        </w:rPr>
      </w:pPr>
      <w:bookmarkStart w:id="96" w:name="_Toc237525031"/>
      <w:r w:rsidRPr="001D68D2">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4</w:t>
      </w:r>
      <w:r w:rsidRPr="009A0F53">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sidRPr="009A0F53">
        <w:rPr>
          <w:rFonts w:asciiTheme="minorHAnsi" w:eastAsia="Calibri" w:hAnsiTheme="minorHAnsi" w:cstheme="minorHAnsi"/>
          <w:color w:val="0070C0"/>
          <w:sz w:val="21"/>
          <w:szCs w:val="21"/>
        </w:rPr>
        <w:t xml:space="preserve">Tiekėjo </w:t>
      </w:r>
      <w:r w:rsidR="008F3639">
        <w:rPr>
          <w:rFonts w:asciiTheme="minorHAnsi" w:eastAsia="Calibri" w:hAnsiTheme="minorHAnsi" w:cstheme="minorHAnsi"/>
          <w:color w:val="0070C0"/>
          <w:sz w:val="21"/>
          <w:szCs w:val="21"/>
        </w:rPr>
        <w:t>deklaracija dėl alkoholio kontrolės sistemos taikymo“</w:t>
      </w:r>
      <w:bookmarkEnd w:id="96"/>
    </w:p>
    <w:p w14:paraId="6C78110F" w14:textId="77777777" w:rsidR="00AC4212" w:rsidRDefault="00AC4212" w:rsidP="00AC4212">
      <w:pPr>
        <w:spacing w:after="0"/>
        <w:jc w:val="center"/>
        <w:rPr>
          <w:rFonts w:asciiTheme="majorHAnsi" w:hAnsiTheme="majorHAnsi" w:cstheme="majorHAnsi"/>
          <w:b/>
        </w:rPr>
      </w:pPr>
    </w:p>
    <w:p w14:paraId="519556C1" w14:textId="77777777" w:rsidR="00AC4212" w:rsidRDefault="00AC4212" w:rsidP="00AC4212">
      <w:pPr>
        <w:spacing w:after="0"/>
        <w:jc w:val="center"/>
        <w:rPr>
          <w:rFonts w:asciiTheme="majorHAnsi" w:hAnsiTheme="majorHAnsi" w:cstheme="majorHAnsi"/>
          <w:b/>
        </w:rPr>
      </w:pPr>
    </w:p>
    <w:p w14:paraId="1DC18CC0" w14:textId="6441F65E" w:rsidR="00AC4212" w:rsidRPr="00780655" w:rsidRDefault="00AC4212" w:rsidP="00AC4212">
      <w:pPr>
        <w:spacing w:after="0"/>
        <w:jc w:val="center"/>
        <w:rPr>
          <w:rFonts w:asciiTheme="majorHAnsi" w:hAnsiTheme="majorHAnsi" w:cstheme="majorHAnsi"/>
          <w:b/>
        </w:rPr>
      </w:pPr>
      <w:r w:rsidRPr="00780655">
        <w:rPr>
          <w:rFonts w:asciiTheme="majorHAnsi" w:hAnsiTheme="majorHAnsi" w:cstheme="majorHAnsi"/>
          <w:b/>
        </w:rPr>
        <w:t>TIEKĖJO DEKLARACIJA</w:t>
      </w:r>
      <w:r>
        <w:rPr>
          <w:rFonts w:asciiTheme="majorHAnsi" w:hAnsiTheme="majorHAnsi" w:cstheme="majorHAnsi"/>
          <w:b/>
        </w:rPr>
        <w:t xml:space="preserve"> DĖL ALKOHOLIO KONTROLĖS SISTEMOS TAIKYMO</w:t>
      </w:r>
    </w:p>
    <w:p w14:paraId="254169C2" w14:textId="0293E535" w:rsidR="00AC4212" w:rsidRPr="008F3639" w:rsidRDefault="008F3639" w:rsidP="008F3639">
      <w:pPr>
        <w:spacing w:after="0"/>
        <w:jc w:val="center"/>
        <w:rPr>
          <w:rFonts w:asciiTheme="majorHAnsi" w:hAnsiTheme="majorHAnsi" w:cstheme="majorHAnsi"/>
          <w:color w:val="0070C0"/>
          <w:sz w:val="20"/>
          <w:szCs w:val="20"/>
        </w:rPr>
      </w:pPr>
      <w:r w:rsidRPr="008F3639">
        <w:rPr>
          <w:rFonts w:asciiTheme="majorHAnsi" w:hAnsiTheme="majorHAnsi" w:cstheme="majorHAnsi"/>
          <w:color w:val="0070C0"/>
          <w:sz w:val="20"/>
          <w:szCs w:val="20"/>
        </w:rPr>
        <w:t xml:space="preserve">/pateikia kiekvienas </w:t>
      </w:r>
      <w:r w:rsidR="00474221">
        <w:rPr>
          <w:rFonts w:asciiTheme="majorHAnsi" w:hAnsiTheme="majorHAnsi" w:cstheme="majorHAnsi"/>
          <w:color w:val="0070C0"/>
          <w:sz w:val="20"/>
          <w:szCs w:val="20"/>
        </w:rPr>
        <w:t>dalyvis</w:t>
      </w:r>
      <w:r w:rsidRPr="008F3639">
        <w:rPr>
          <w:rFonts w:asciiTheme="majorHAnsi" w:hAnsiTheme="majorHAnsi" w:cstheme="majorHAnsi"/>
          <w:color w:val="0070C0"/>
          <w:sz w:val="20"/>
          <w:szCs w:val="20"/>
        </w:rPr>
        <w:t xml:space="preserve"> kartu su pasiūlymu/</w:t>
      </w:r>
    </w:p>
    <w:p w14:paraId="5983004E" w14:textId="77777777" w:rsidR="00AC4212" w:rsidRPr="00780655" w:rsidRDefault="00AC4212" w:rsidP="00AC4212">
      <w:pPr>
        <w:shd w:val="clear" w:color="auto" w:fill="FFFFFF"/>
        <w:spacing w:after="0"/>
        <w:jc w:val="center"/>
        <w:rPr>
          <w:rFonts w:asciiTheme="majorHAnsi" w:hAnsiTheme="majorHAnsi" w:cstheme="majorHAnsi"/>
          <w:bCs/>
          <w:color w:val="000000"/>
        </w:rPr>
      </w:pPr>
      <w:r w:rsidRPr="00780655">
        <w:rPr>
          <w:rFonts w:asciiTheme="majorHAnsi" w:hAnsiTheme="majorHAnsi" w:cstheme="majorHAnsi"/>
        </w:rPr>
        <w:t>_____________</w:t>
      </w:r>
      <w:r w:rsidRPr="00780655">
        <w:rPr>
          <w:rFonts w:asciiTheme="majorHAnsi" w:hAnsiTheme="majorHAnsi" w:cstheme="majorHAnsi"/>
          <w:b/>
          <w:bCs/>
          <w:color w:val="000000"/>
        </w:rPr>
        <w:t xml:space="preserve"> </w:t>
      </w:r>
      <w:r w:rsidRPr="00780655">
        <w:rPr>
          <w:rFonts w:asciiTheme="majorHAnsi" w:hAnsiTheme="majorHAnsi" w:cstheme="majorHAnsi"/>
        </w:rPr>
        <w:t>Nr.______</w:t>
      </w:r>
    </w:p>
    <w:p w14:paraId="11AF9F75" w14:textId="77777777" w:rsidR="00AC4212" w:rsidRPr="00780655" w:rsidRDefault="00AC4212" w:rsidP="00AC4212">
      <w:pPr>
        <w:shd w:val="clear" w:color="auto" w:fill="FFFFFF"/>
        <w:spacing w:after="0"/>
        <w:jc w:val="center"/>
        <w:rPr>
          <w:rFonts w:asciiTheme="majorHAnsi" w:hAnsiTheme="majorHAnsi" w:cstheme="majorHAnsi"/>
          <w:bCs/>
          <w:i/>
          <w:iCs/>
          <w:color w:val="000000"/>
        </w:rPr>
      </w:pPr>
      <w:r w:rsidRPr="00780655">
        <w:rPr>
          <w:rFonts w:asciiTheme="majorHAnsi" w:hAnsiTheme="majorHAnsi" w:cstheme="majorHAnsi"/>
          <w:bCs/>
          <w:i/>
          <w:iCs/>
          <w:color w:val="000000"/>
        </w:rPr>
        <w:t>(data)</w:t>
      </w:r>
    </w:p>
    <w:p w14:paraId="19850D4B" w14:textId="77777777" w:rsidR="00AC4212" w:rsidRPr="00780655" w:rsidRDefault="00AC4212" w:rsidP="00AC4212">
      <w:pPr>
        <w:shd w:val="clear" w:color="auto" w:fill="FFFFFF"/>
        <w:spacing w:after="0"/>
        <w:jc w:val="center"/>
        <w:rPr>
          <w:rFonts w:asciiTheme="majorHAnsi" w:hAnsiTheme="majorHAnsi" w:cstheme="majorHAnsi"/>
          <w:bCs/>
          <w:color w:val="000000"/>
        </w:rPr>
      </w:pPr>
      <w:r w:rsidRPr="00780655">
        <w:rPr>
          <w:rFonts w:asciiTheme="majorHAnsi" w:hAnsiTheme="majorHAnsi" w:cstheme="majorHAnsi"/>
          <w:bCs/>
          <w:color w:val="000000"/>
        </w:rPr>
        <w:t>_____________</w:t>
      </w:r>
    </w:p>
    <w:p w14:paraId="205BBC28" w14:textId="77777777" w:rsidR="00AC4212" w:rsidRPr="00780655" w:rsidRDefault="00AC4212" w:rsidP="00AC4212">
      <w:pPr>
        <w:shd w:val="clear" w:color="auto" w:fill="FFFFFF"/>
        <w:spacing w:after="0"/>
        <w:jc w:val="center"/>
        <w:rPr>
          <w:rFonts w:asciiTheme="majorHAnsi" w:hAnsiTheme="majorHAnsi" w:cstheme="majorHAnsi"/>
          <w:bCs/>
          <w:i/>
          <w:iCs/>
          <w:color w:val="000000"/>
        </w:rPr>
      </w:pPr>
      <w:r w:rsidRPr="00780655">
        <w:rPr>
          <w:rFonts w:asciiTheme="majorHAnsi" w:hAnsiTheme="majorHAnsi" w:cstheme="majorHAnsi"/>
          <w:bCs/>
          <w:i/>
          <w:iCs/>
          <w:color w:val="000000"/>
        </w:rPr>
        <w:t>(sudarymo vieta)</w:t>
      </w:r>
    </w:p>
    <w:p w14:paraId="7A4E1010" w14:textId="77777777" w:rsidR="00AC4212" w:rsidRPr="00780655" w:rsidRDefault="00AC4212" w:rsidP="00AC4212">
      <w:pPr>
        <w:shd w:val="clear" w:color="auto" w:fill="FFFFFF"/>
        <w:spacing w:after="0"/>
        <w:jc w:val="center"/>
        <w:rPr>
          <w:rFonts w:asciiTheme="majorHAnsi" w:hAnsiTheme="majorHAnsi" w:cstheme="majorHAnsi"/>
          <w:bCs/>
          <w:color w:val="000000"/>
        </w:rPr>
      </w:pPr>
    </w:p>
    <w:tbl>
      <w:tblPr>
        <w:tblW w:w="9828" w:type="dxa"/>
        <w:tblLayout w:type="fixed"/>
        <w:tblLook w:val="04A0" w:firstRow="1" w:lastRow="0" w:firstColumn="1" w:lastColumn="0" w:noHBand="0" w:noVBand="1"/>
      </w:tblPr>
      <w:tblGrid>
        <w:gridCol w:w="9828"/>
      </w:tblGrid>
      <w:tr w:rsidR="00AC4212" w:rsidRPr="00780655" w14:paraId="4F60262B" w14:textId="77777777" w:rsidTr="008E3139">
        <w:tc>
          <w:tcPr>
            <w:tcW w:w="9828" w:type="dxa"/>
          </w:tcPr>
          <w:p w14:paraId="1FCB253C" w14:textId="77777777" w:rsidR="00AC4212" w:rsidRPr="00780655" w:rsidRDefault="00AC4212" w:rsidP="008E3139">
            <w:pPr>
              <w:snapToGrid w:val="0"/>
              <w:spacing w:after="0"/>
              <w:ind w:right="-82" w:firstLine="900"/>
              <w:jc w:val="both"/>
              <w:rPr>
                <w:rFonts w:asciiTheme="majorHAnsi" w:hAnsiTheme="majorHAnsi" w:cstheme="majorHAnsi"/>
                <w:spacing w:val="-2"/>
              </w:rPr>
            </w:pPr>
            <w:r w:rsidRPr="00780655">
              <w:rPr>
                <w:rFonts w:asciiTheme="majorHAnsi" w:hAnsiTheme="majorHAnsi" w:cstheme="majorHAnsi"/>
                <w:spacing w:val="-2"/>
              </w:rPr>
              <w:t>Aš, ______________________________________________________________ ,</w:t>
            </w:r>
          </w:p>
        </w:tc>
      </w:tr>
      <w:tr w:rsidR="00AC4212" w:rsidRPr="00780655" w14:paraId="7824A625" w14:textId="77777777" w:rsidTr="008E3139">
        <w:tc>
          <w:tcPr>
            <w:tcW w:w="9828" w:type="dxa"/>
          </w:tcPr>
          <w:p w14:paraId="36A52261" w14:textId="77777777" w:rsidR="00AC4212" w:rsidRPr="00780655" w:rsidRDefault="00AC4212" w:rsidP="008E3139">
            <w:pPr>
              <w:snapToGrid w:val="0"/>
              <w:spacing w:after="0"/>
              <w:ind w:right="-82"/>
              <w:jc w:val="center"/>
              <w:rPr>
                <w:rFonts w:asciiTheme="majorHAnsi" w:hAnsiTheme="majorHAnsi" w:cstheme="majorHAnsi"/>
                <w:spacing w:val="-2"/>
              </w:rPr>
            </w:pPr>
            <w:r w:rsidRPr="00780655">
              <w:rPr>
                <w:rFonts w:asciiTheme="majorHAnsi" w:hAnsiTheme="majorHAnsi" w:cstheme="majorHAnsi"/>
                <w:spacing w:val="-2"/>
              </w:rPr>
              <w:t>(Tiekėjo vadovo ar jo įgalioto asmens pareigų pavadinimas, vardas ir pavardė)</w:t>
            </w:r>
          </w:p>
        </w:tc>
      </w:tr>
      <w:tr w:rsidR="00AC4212" w:rsidRPr="00780655" w14:paraId="70063308" w14:textId="77777777" w:rsidTr="008E3139">
        <w:tc>
          <w:tcPr>
            <w:tcW w:w="9828" w:type="dxa"/>
          </w:tcPr>
          <w:p w14:paraId="3106E183" w14:textId="77777777" w:rsidR="00AC4212" w:rsidRPr="00780655" w:rsidRDefault="00AC4212" w:rsidP="008E3139">
            <w:pPr>
              <w:snapToGrid w:val="0"/>
              <w:spacing w:after="0"/>
              <w:ind w:right="-82"/>
              <w:jc w:val="both"/>
              <w:rPr>
                <w:rFonts w:asciiTheme="majorHAnsi" w:hAnsiTheme="majorHAnsi" w:cstheme="majorHAnsi"/>
                <w:spacing w:val="-2"/>
              </w:rPr>
            </w:pPr>
            <w:r w:rsidRPr="00780655">
              <w:rPr>
                <w:rFonts w:asciiTheme="majorHAnsi" w:hAnsiTheme="majorHAnsi" w:cstheme="majorHAnsi"/>
                <w:spacing w:val="-2"/>
              </w:rPr>
              <w:t>tvirtinu, kad mano vadovaujamas (-a) (atstovaujamas (-a))_____________________________ ,</w:t>
            </w:r>
          </w:p>
        </w:tc>
      </w:tr>
      <w:tr w:rsidR="00AC4212" w:rsidRPr="00780655" w14:paraId="1EA44944" w14:textId="77777777" w:rsidTr="008E3139">
        <w:tc>
          <w:tcPr>
            <w:tcW w:w="9828" w:type="dxa"/>
          </w:tcPr>
          <w:p w14:paraId="38E0AEF2" w14:textId="77777777" w:rsidR="00AC4212" w:rsidRPr="00780655" w:rsidRDefault="00AC4212" w:rsidP="008E3139">
            <w:pPr>
              <w:snapToGrid w:val="0"/>
              <w:spacing w:after="0"/>
              <w:ind w:right="-82"/>
              <w:jc w:val="center"/>
              <w:rPr>
                <w:rFonts w:asciiTheme="majorHAnsi" w:hAnsiTheme="majorHAnsi" w:cstheme="majorHAnsi"/>
                <w:spacing w:val="-2"/>
              </w:rPr>
            </w:pPr>
            <w:r w:rsidRPr="00780655">
              <w:rPr>
                <w:rFonts w:asciiTheme="majorHAnsi" w:hAnsiTheme="majorHAnsi" w:cstheme="majorHAnsi"/>
                <w:spacing w:val="-2"/>
              </w:rPr>
              <w:t xml:space="preserve">                                                                                (Tiekėjo pavadinimas)</w:t>
            </w:r>
          </w:p>
        </w:tc>
      </w:tr>
      <w:tr w:rsidR="00AC4212" w:rsidRPr="00780655" w14:paraId="2A2CE3B8" w14:textId="77777777" w:rsidTr="008E3139">
        <w:tc>
          <w:tcPr>
            <w:tcW w:w="9828" w:type="dxa"/>
          </w:tcPr>
          <w:p w14:paraId="1F9B76E5" w14:textId="77777777" w:rsidR="00AC4212" w:rsidRPr="00780655" w:rsidRDefault="00AC4212" w:rsidP="008E3139">
            <w:pPr>
              <w:snapToGrid w:val="0"/>
              <w:spacing w:after="0"/>
              <w:ind w:right="-82"/>
              <w:jc w:val="both"/>
              <w:rPr>
                <w:rFonts w:asciiTheme="majorHAnsi" w:hAnsiTheme="majorHAnsi" w:cstheme="majorHAnsi"/>
                <w:spacing w:val="-2"/>
              </w:rPr>
            </w:pPr>
            <w:r w:rsidRPr="00780655">
              <w:rPr>
                <w:rFonts w:asciiTheme="majorHAnsi" w:hAnsiTheme="majorHAnsi" w:cstheme="majorHAnsi"/>
                <w:spacing w:val="-2"/>
              </w:rPr>
              <w:t xml:space="preserve">dalyvaujantis (-i) [vykdytojo pavadinimas]  organizuojamame pirkime </w:t>
            </w:r>
          </w:p>
        </w:tc>
      </w:tr>
      <w:tr w:rsidR="00AC4212" w:rsidRPr="00780655" w14:paraId="5DE9F365" w14:textId="77777777" w:rsidTr="008E3139">
        <w:trPr>
          <w:trHeight w:val="681"/>
        </w:trPr>
        <w:tc>
          <w:tcPr>
            <w:tcW w:w="9828" w:type="dxa"/>
          </w:tcPr>
          <w:p w14:paraId="1728C9FC" w14:textId="77777777" w:rsidR="00AC4212" w:rsidRPr="00780655" w:rsidRDefault="00AC4212" w:rsidP="008E3139">
            <w:pPr>
              <w:snapToGrid w:val="0"/>
              <w:spacing w:after="0"/>
              <w:ind w:right="-82"/>
              <w:jc w:val="both"/>
              <w:rPr>
                <w:rFonts w:asciiTheme="majorHAnsi" w:hAnsiTheme="majorHAnsi" w:cstheme="majorHAnsi"/>
                <w:spacing w:val="-2"/>
              </w:rPr>
            </w:pPr>
            <w:r w:rsidRPr="00780655">
              <w:rPr>
                <w:rFonts w:asciiTheme="majorHAnsi" w:hAnsiTheme="majorHAnsi" w:cstheme="majorHAnsi"/>
                <w:spacing w:val="-2"/>
              </w:rPr>
              <w:t>[pirkimo pavadinimas], vykdomame atviro konkurso būdu (CVP IS pirkimo numeris            ) pirkimo sutarties vykdymo (statybos proceso) metu</w:t>
            </w:r>
            <w:r>
              <w:rPr>
                <w:rFonts w:asciiTheme="majorHAnsi" w:hAnsiTheme="majorHAnsi" w:cstheme="majorHAnsi"/>
                <w:spacing w:val="-2"/>
              </w:rPr>
              <w:t xml:space="preserve"> statybvietėje </w:t>
            </w:r>
            <w:r w:rsidRPr="00780655">
              <w:rPr>
                <w:rFonts w:asciiTheme="majorHAnsi" w:hAnsiTheme="majorHAnsi" w:cstheme="majorHAnsi"/>
                <w:spacing w:val="-2"/>
              </w:rPr>
              <w:t xml:space="preserve"> </w:t>
            </w:r>
            <w:r>
              <w:rPr>
                <w:rFonts w:asciiTheme="majorHAnsi" w:hAnsiTheme="majorHAnsi" w:cstheme="majorHAnsi"/>
                <w:spacing w:val="-2"/>
              </w:rPr>
              <w:t xml:space="preserve">taikys alkoholio kontrolės darbe sistemą </w:t>
            </w:r>
            <w:r w:rsidRPr="00780655">
              <w:rPr>
                <w:rFonts w:asciiTheme="majorHAnsi" w:hAnsiTheme="majorHAnsi" w:cstheme="majorHAnsi"/>
                <w:spacing w:val="-2"/>
              </w:rPr>
              <w:t>(atitinkamą pažymėti):</w:t>
            </w:r>
          </w:p>
          <w:p w14:paraId="12D98E9C" w14:textId="77777777" w:rsidR="00AC4212" w:rsidRPr="00780655" w:rsidRDefault="00AC4212" w:rsidP="008E3139">
            <w:pPr>
              <w:snapToGrid w:val="0"/>
              <w:spacing w:after="0"/>
              <w:ind w:right="-82"/>
              <w:jc w:val="both"/>
              <w:rPr>
                <w:rFonts w:asciiTheme="majorHAnsi" w:hAnsiTheme="majorHAnsi" w:cstheme="majorHAnsi"/>
                <w:spacing w:val="-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6"/>
              <w:gridCol w:w="1418"/>
            </w:tblGrid>
            <w:tr w:rsidR="00AC4212" w:rsidRPr="00780655" w14:paraId="50310A01" w14:textId="77777777" w:rsidTr="008E3139">
              <w:tc>
                <w:tcPr>
                  <w:tcW w:w="1166" w:type="dxa"/>
                </w:tcPr>
                <w:p w14:paraId="3F40A3C7" w14:textId="77777777" w:rsidR="00AC4212" w:rsidRPr="001D68D2" w:rsidRDefault="00AC4212" w:rsidP="008E3139">
                  <w:pPr>
                    <w:snapToGrid w:val="0"/>
                    <w:ind w:right="-82"/>
                    <w:jc w:val="right"/>
                    <w:rPr>
                      <w:rFonts w:asciiTheme="majorHAnsi" w:hAnsiTheme="majorHAnsi" w:cstheme="majorHAnsi"/>
                      <w:spacing w:val="-2"/>
                    </w:rPr>
                  </w:pPr>
                  <w:r w:rsidRPr="001728BD">
                    <w:rPr>
                      <w:rFonts w:asciiTheme="majorHAnsi" w:hAnsiTheme="majorHAnsi" w:cstheme="majorHAnsi"/>
                      <w:spacing w:val="-2"/>
                    </w:rPr>
                    <w:fldChar w:fldCharType="begin">
                      <w:ffData>
                        <w:name w:val=""/>
                        <w:enabled/>
                        <w:calcOnExit w:val="0"/>
                        <w:checkBox>
                          <w:sizeAuto/>
                          <w:default w:val="0"/>
                        </w:checkBox>
                      </w:ffData>
                    </w:fldChar>
                  </w:r>
                  <w:r w:rsidRPr="00780655">
                    <w:rPr>
                      <w:rFonts w:asciiTheme="majorHAnsi" w:hAnsiTheme="majorHAnsi" w:cstheme="majorHAnsi"/>
                      <w:spacing w:val="-2"/>
                    </w:rPr>
                    <w:instrText xml:space="preserve"> FORMCHECKBOX </w:instrText>
                  </w:r>
                  <w:r w:rsidR="006D2E6D">
                    <w:rPr>
                      <w:rFonts w:asciiTheme="majorHAnsi" w:hAnsiTheme="majorHAnsi" w:cstheme="majorHAnsi"/>
                      <w:spacing w:val="-2"/>
                    </w:rPr>
                  </w:r>
                  <w:r w:rsidR="006D2E6D">
                    <w:rPr>
                      <w:rFonts w:asciiTheme="majorHAnsi" w:hAnsiTheme="majorHAnsi" w:cstheme="majorHAnsi"/>
                      <w:spacing w:val="-2"/>
                    </w:rPr>
                    <w:fldChar w:fldCharType="separate"/>
                  </w:r>
                  <w:r w:rsidRPr="001728BD">
                    <w:rPr>
                      <w:rFonts w:asciiTheme="majorHAnsi" w:hAnsiTheme="majorHAnsi" w:cstheme="majorHAnsi"/>
                      <w:spacing w:val="-2"/>
                    </w:rPr>
                    <w:fldChar w:fldCharType="end"/>
                  </w:r>
                </w:p>
              </w:tc>
              <w:tc>
                <w:tcPr>
                  <w:tcW w:w="1418" w:type="dxa"/>
                  <w:vAlign w:val="bottom"/>
                </w:tcPr>
                <w:p w14:paraId="2DD7F078" w14:textId="77777777" w:rsidR="00AC4212" w:rsidRPr="00780655" w:rsidRDefault="00AC4212" w:rsidP="008E3139">
                  <w:pPr>
                    <w:snapToGrid w:val="0"/>
                    <w:spacing w:line="480" w:lineRule="auto"/>
                    <w:ind w:right="-82"/>
                    <w:rPr>
                      <w:rFonts w:asciiTheme="majorHAnsi" w:hAnsiTheme="majorHAnsi" w:cstheme="majorHAnsi"/>
                      <w:spacing w:val="-2"/>
                    </w:rPr>
                  </w:pPr>
                  <w:r w:rsidRPr="009A0F53">
                    <w:rPr>
                      <w:rFonts w:asciiTheme="majorHAnsi" w:hAnsiTheme="majorHAnsi" w:cstheme="majorHAnsi"/>
                      <w:spacing w:val="-2"/>
                    </w:rPr>
                    <w:t>Taip</w:t>
                  </w:r>
                </w:p>
              </w:tc>
            </w:tr>
            <w:tr w:rsidR="00AC4212" w:rsidRPr="00780655" w14:paraId="2B0D2B23" w14:textId="77777777" w:rsidTr="008E3139">
              <w:tc>
                <w:tcPr>
                  <w:tcW w:w="1166" w:type="dxa"/>
                </w:tcPr>
                <w:p w14:paraId="04599D1C" w14:textId="77777777" w:rsidR="00AC4212" w:rsidRPr="001D68D2" w:rsidRDefault="00AC4212" w:rsidP="008E3139">
                  <w:pPr>
                    <w:snapToGrid w:val="0"/>
                    <w:ind w:right="-82"/>
                    <w:jc w:val="right"/>
                    <w:rPr>
                      <w:rFonts w:asciiTheme="majorHAnsi" w:hAnsiTheme="majorHAnsi" w:cstheme="majorHAnsi"/>
                      <w:spacing w:val="-2"/>
                    </w:rPr>
                  </w:pPr>
                  <w:r w:rsidRPr="001728BD">
                    <w:rPr>
                      <w:rFonts w:asciiTheme="majorHAnsi" w:hAnsiTheme="majorHAnsi" w:cstheme="majorHAnsi"/>
                      <w:spacing w:val="-2"/>
                    </w:rPr>
                    <w:fldChar w:fldCharType="begin">
                      <w:ffData>
                        <w:name w:val=""/>
                        <w:enabled/>
                        <w:calcOnExit w:val="0"/>
                        <w:checkBox>
                          <w:sizeAuto/>
                          <w:default w:val="0"/>
                        </w:checkBox>
                      </w:ffData>
                    </w:fldChar>
                  </w:r>
                  <w:r w:rsidRPr="00780655">
                    <w:rPr>
                      <w:rFonts w:asciiTheme="majorHAnsi" w:hAnsiTheme="majorHAnsi" w:cstheme="majorHAnsi"/>
                      <w:spacing w:val="-2"/>
                    </w:rPr>
                    <w:instrText xml:space="preserve"> FORMCHECKBOX </w:instrText>
                  </w:r>
                  <w:r w:rsidR="006D2E6D">
                    <w:rPr>
                      <w:rFonts w:asciiTheme="majorHAnsi" w:hAnsiTheme="majorHAnsi" w:cstheme="majorHAnsi"/>
                      <w:spacing w:val="-2"/>
                    </w:rPr>
                  </w:r>
                  <w:r w:rsidR="006D2E6D">
                    <w:rPr>
                      <w:rFonts w:asciiTheme="majorHAnsi" w:hAnsiTheme="majorHAnsi" w:cstheme="majorHAnsi"/>
                      <w:spacing w:val="-2"/>
                    </w:rPr>
                    <w:fldChar w:fldCharType="separate"/>
                  </w:r>
                  <w:r w:rsidRPr="001728BD">
                    <w:rPr>
                      <w:rFonts w:asciiTheme="majorHAnsi" w:hAnsiTheme="majorHAnsi" w:cstheme="majorHAnsi"/>
                      <w:spacing w:val="-2"/>
                    </w:rPr>
                    <w:fldChar w:fldCharType="end"/>
                  </w:r>
                </w:p>
              </w:tc>
              <w:tc>
                <w:tcPr>
                  <w:tcW w:w="1418" w:type="dxa"/>
                  <w:vAlign w:val="bottom"/>
                </w:tcPr>
                <w:p w14:paraId="7CECFF5A" w14:textId="77777777" w:rsidR="00AC4212" w:rsidRPr="00780655" w:rsidRDefault="00AC4212" w:rsidP="008E3139">
                  <w:pPr>
                    <w:snapToGrid w:val="0"/>
                    <w:spacing w:line="480" w:lineRule="auto"/>
                    <w:ind w:right="-82"/>
                    <w:rPr>
                      <w:rFonts w:asciiTheme="majorHAnsi" w:hAnsiTheme="majorHAnsi" w:cstheme="majorHAnsi"/>
                      <w:spacing w:val="-2"/>
                    </w:rPr>
                  </w:pPr>
                  <w:r w:rsidRPr="009A0F53">
                    <w:rPr>
                      <w:rFonts w:asciiTheme="majorHAnsi" w:hAnsiTheme="majorHAnsi" w:cstheme="majorHAnsi"/>
                      <w:spacing w:val="-2"/>
                    </w:rPr>
                    <w:t>Ne</w:t>
                  </w:r>
                </w:p>
              </w:tc>
            </w:tr>
          </w:tbl>
          <w:p w14:paraId="333CB8E7" w14:textId="77777777" w:rsidR="00AC4212" w:rsidRPr="00780655" w:rsidRDefault="00AC4212" w:rsidP="008E3139">
            <w:pPr>
              <w:snapToGrid w:val="0"/>
              <w:spacing w:after="0"/>
              <w:ind w:right="-82"/>
              <w:jc w:val="both"/>
              <w:rPr>
                <w:rFonts w:asciiTheme="majorHAnsi" w:hAnsiTheme="majorHAnsi" w:cstheme="majorHAnsi"/>
                <w:spacing w:val="-2"/>
              </w:rPr>
            </w:pPr>
          </w:p>
          <w:p w14:paraId="3B8E51EE" w14:textId="77777777" w:rsidR="00AC4212" w:rsidRPr="00780655" w:rsidRDefault="00AC4212" w:rsidP="008E3139">
            <w:pPr>
              <w:snapToGrid w:val="0"/>
              <w:spacing w:after="0"/>
              <w:ind w:right="-82"/>
              <w:jc w:val="both"/>
              <w:rPr>
                <w:rFonts w:asciiTheme="majorHAnsi" w:hAnsiTheme="majorHAnsi" w:cstheme="majorHAnsi"/>
                <w:spacing w:val="-2"/>
              </w:rPr>
            </w:pPr>
          </w:p>
        </w:tc>
      </w:tr>
    </w:tbl>
    <w:p w14:paraId="2998A3D2" w14:textId="77777777" w:rsidR="00AC4212" w:rsidRPr="00E7083E" w:rsidRDefault="00AC4212" w:rsidP="00E7083E">
      <w:pPr>
        <w:ind w:left="142"/>
      </w:pPr>
    </w:p>
    <w:sectPr w:rsidR="00AC4212" w:rsidRPr="00E7083E" w:rsidSect="00E7083E">
      <w:pgSz w:w="12240" w:h="15840"/>
      <w:pgMar w:top="1134" w:right="1701" w:bottom="675"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E007" w14:textId="77777777" w:rsidR="006D2E6D" w:rsidRDefault="006D2E6D" w:rsidP="00D05666">
      <w:r>
        <w:separator/>
      </w:r>
    </w:p>
  </w:endnote>
  <w:endnote w:type="continuationSeparator" w:id="0">
    <w:p w14:paraId="6D6A9A90" w14:textId="77777777" w:rsidR="006D2E6D" w:rsidRDefault="006D2E6D" w:rsidP="00D05666">
      <w:r>
        <w:continuationSeparator/>
      </w:r>
    </w:p>
  </w:endnote>
  <w:endnote w:type="continuationNotice" w:id="1">
    <w:p w14:paraId="17DA0CA3" w14:textId="77777777" w:rsidR="006D2E6D" w:rsidRDefault="006D2E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1AA3" w14:textId="77777777" w:rsidR="00EE0689" w:rsidRDefault="00EE0689">
    <w:pPr>
      <w:pStyle w:val="Porat"/>
      <w:jc w:val="right"/>
    </w:pPr>
  </w:p>
  <w:p w14:paraId="11ABBA1B"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C0FE" w14:textId="77777777" w:rsidR="006D2E6D" w:rsidRDefault="006D2E6D" w:rsidP="00D05666">
      <w:r>
        <w:separator/>
      </w:r>
    </w:p>
  </w:footnote>
  <w:footnote w:type="continuationSeparator" w:id="0">
    <w:p w14:paraId="0F434884" w14:textId="77777777" w:rsidR="006D2E6D" w:rsidRDefault="006D2E6D" w:rsidP="00D05666">
      <w:r>
        <w:continuationSeparator/>
      </w:r>
    </w:p>
  </w:footnote>
  <w:footnote w:type="continuationNotice" w:id="1">
    <w:p w14:paraId="2A1BAE22" w14:textId="77777777" w:rsidR="006D2E6D" w:rsidRDefault="006D2E6D">
      <w:pPr>
        <w:spacing w:after="0" w:line="240" w:lineRule="auto"/>
      </w:pPr>
    </w:p>
  </w:footnote>
  <w:footnote w:id="2">
    <w:p w14:paraId="17984BB6" w14:textId="6C4CAC23" w:rsidR="00541959" w:rsidRDefault="00541959" w:rsidP="00541959">
      <w:pPr>
        <w:pStyle w:val="Betarp"/>
        <w:jc w:val="both"/>
      </w:pPr>
      <w:r>
        <w:rPr>
          <w:rStyle w:val="CitataDiagrama"/>
        </w:rPr>
        <w:footnoteRef/>
      </w:r>
      <w:r>
        <w:t xml:space="preserve"> PĮ 2 str. </w:t>
      </w:r>
      <w:r w:rsidR="00A6205A">
        <w:t>4</w:t>
      </w:r>
      <w:r w:rsidRPr="00052F23">
        <w:rPr>
          <w:vertAlign w:val="superscript"/>
        </w:rPr>
        <w:t>1</w:t>
      </w:r>
      <w:r>
        <w:t xml:space="preserve"> d.: Kontroliuojantis asmuo – individualios įmonės savininkas arba juridinis ar fizinis asmuo, kuris kitame juridiniame asmenyje:</w:t>
      </w:r>
    </w:p>
    <w:p w14:paraId="489D5238" w14:textId="77777777" w:rsidR="00541959" w:rsidRDefault="00541959" w:rsidP="00541959">
      <w:pPr>
        <w:pStyle w:val="Betarp"/>
        <w:jc w:val="both"/>
      </w:pPr>
      <w:r>
        <w:t>1) tiesiogiai ar netiesiogiai valdo daugiau kaip 50 procentų akcijų, pajų, dalių, įnašų ar (ir) balsų juridinio asmens dalyvių susirinkime arba</w:t>
      </w:r>
    </w:p>
    <w:p w14:paraId="566804A9" w14:textId="77777777" w:rsidR="00541959" w:rsidRDefault="00541959" w:rsidP="00541959">
      <w:pPr>
        <w:pStyle w:val="Betarp"/>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F87AAD2" w14:textId="77777777" w:rsidR="00541959" w:rsidRDefault="00541959" w:rsidP="00541959">
      <w:pPr>
        <w:pStyle w:val="Betarp"/>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2B13BEA" w14:textId="77777777" w:rsidR="00541959" w:rsidRDefault="00541959" w:rsidP="00541959">
      <w:pPr>
        <w:pStyle w:val="Betarp"/>
        <w:jc w:val="both"/>
      </w:pPr>
      <w:r>
        <w:t>b) fizinių asmenų atveju – sutuoktiniai, tėvai ir jų vaikai (įvaikiai).</w:t>
      </w:r>
    </w:p>
  </w:footnote>
  <w:footnote w:id="3">
    <w:p w14:paraId="24546324" w14:textId="77777777" w:rsidR="00541959" w:rsidRDefault="00541959" w:rsidP="00541959">
      <w:pPr>
        <w:pStyle w:val="Betarp"/>
        <w:jc w:val="both"/>
      </w:pPr>
      <w:r>
        <w:rPr>
          <w:rStyle w:val="CitataDiagrama"/>
        </w:rPr>
        <w:footnoteRef/>
      </w:r>
      <w:r>
        <w:t xml:space="preserve"> </w:t>
      </w:r>
      <w:r w:rsidRPr="00535F66">
        <w:t xml:space="preserve">Nuoroda į teisės aktą, kuriame pateiktas valstybių ar teritorijų sąrašas: </w:t>
      </w:r>
      <w:hyperlink r:id="rId1" w:history="1">
        <w:r w:rsidRPr="00C74E09">
          <w:rPr>
            <w:rStyle w:val="KomentarotekstasDiagrama"/>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6"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B51A1"/>
    <w:multiLevelType w:val="hybridMultilevel"/>
    <w:tmpl w:val="069C0690"/>
    <w:lvl w:ilvl="0" w:tplc="4336DA16">
      <w:start w:val="1"/>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3"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63A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5"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20"/>
  </w:num>
  <w:num w:numId="2">
    <w:abstractNumId w:val="8"/>
  </w:num>
  <w:num w:numId="3">
    <w:abstractNumId w:val="35"/>
  </w:num>
  <w:num w:numId="4">
    <w:abstractNumId w:val="33"/>
  </w:num>
  <w:num w:numId="5">
    <w:abstractNumId w:val="43"/>
  </w:num>
  <w:num w:numId="6">
    <w:abstractNumId w:val="39"/>
  </w:num>
  <w:num w:numId="7">
    <w:abstractNumId w:val="6"/>
  </w:num>
  <w:num w:numId="8">
    <w:abstractNumId w:val="40"/>
  </w:num>
  <w:num w:numId="9">
    <w:abstractNumId w:val="38"/>
  </w:num>
  <w:num w:numId="10">
    <w:abstractNumId w:val="29"/>
  </w:num>
  <w:num w:numId="11">
    <w:abstractNumId w:val="36"/>
  </w:num>
  <w:num w:numId="12">
    <w:abstractNumId w:val="14"/>
  </w:num>
  <w:num w:numId="13">
    <w:abstractNumId w:val="4"/>
  </w:num>
  <w:num w:numId="14">
    <w:abstractNumId w:val="5"/>
  </w:num>
  <w:num w:numId="15">
    <w:abstractNumId w:val="41"/>
  </w:num>
  <w:num w:numId="16">
    <w:abstractNumId w:val="19"/>
  </w:num>
  <w:num w:numId="17">
    <w:abstractNumId w:val="10"/>
  </w:num>
  <w:num w:numId="18">
    <w:abstractNumId w:val="46"/>
  </w:num>
  <w:num w:numId="19">
    <w:abstractNumId w:val="32"/>
  </w:num>
  <w:num w:numId="20">
    <w:abstractNumId w:val="44"/>
  </w:num>
  <w:num w:numId="21">
    <w:abstractNumId w:val="26"/>
  </w:num>
  <w:num w:numId="22">
    <w:abstractNumId w:val="3"/>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4"/>
  </w:num>
  <w:num w:numId="27">
    <w:abstractNumId w:val="37"/>
  </w:num>
  <w:num w:numId="28">
    <w:abstractNumId w:val="25"/>
  </w:num>
  <w:num w:numId="29">
    <w:abstractNumId w:val="42"/>
  </w:num>
  <w:num w:numId="30">
    <w:abstractNumId w:val="15"/>
  </w:num>
  <w:num w:numId="31">
    <w:abstractNumId w:val="18"/>
  </w:num>
  <w:num w:numId="32">
    <w:abstractNumId w:val="9"/>
  </w:num>
  <w:num w:numId="33">
    <w:abstractNumId w:val="13"/>
  </w:num>
  <w:num w:numId="34">
    <w:abstractNumId w:val="24"/>
  </w:num>
  <w:num w:numId="35">
    <w:abstractNumId w:val="28"/>
  </w:num>
  <w:num w:numId="36">
    <w:abstractNumId w:val="16"/>
  </w:num>
  <w:num w:numId="37">
    <w:abstractNumId w:val="23"/>
  </w:num>
  <w:num w:numId="38">
    <w:abstractNumId w:val="45"/>
  </w:num>
  <w:num w:numId="39">
    <w:abstractNumId w:val="12"/>
  </w:num>
  <w:num w:numId="40">
    <w:abstractNumId w:val="21"/>
  </w:num>
  <w:num w:numId="41">
    <w:abstractNumId w:val="31"/>
  </w:num>
  <w:num w:numId="42">
    <w:abstractNumId w:val="27"/>
  </w:num>
  <w:num w:numId="43">
    <w:abstractNumId w:val="7"/>
  </w:num>
  <w:num w:numId="44">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C75"/>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16E2"/>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640"/>
    <w:rsid w:val="00100B38"/>
    <w:rsid w:val="001010F7"/>
    <w:rsid w:val="00101313"/>
    <w:rsid w:val="0010191C"/>
    <w:rsid w:val="00101C48"/>
    <w:rsid w:val="00101D99"/>
    <w:rsid w:val="00101DB0"/>
    <w:rsid w:val="0010270D"/>
    <w:rsid w:val="001029CA"/>
    <w:rsid w:val="00102AA0"/>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2A5"/>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556F"/>
    <w:rsid w:val="00156148"/>
    <w:rsid w:val="00156AC9"/>
    <w:rsid w:val="001578F5"/>
    <w:rsid w:val="00157B30"/>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438"/>
    <w:rsid w:val="00181511"/>
    <w:rsid w:val="0018185D"/>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54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9CA"/>
    <w:rsid w:val="00241D43"/>
    <w:rsid w:val="00241FEA"/>
    <w:rsid w:val="00242459"/>
    <w:rsid w:val="002425E8"/>
    <w:rsid w:val="00242CEB"/>
    <w:rsid w:val="002430AE"/>
    <w:rsid w:val="00243B66"/>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9E"/>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432"/>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839"/>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45B"/>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13E4"/>
    <w:rsid w:val="00371433"/>
    <w:rsid w:val="00371894"/>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19"/>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7F2"/>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5BE"/>
    <w:rsid w:val="00417604"/>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1C9"/>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1F2"/>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221"/>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4F3"/>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5E5"/>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959"/>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A82"/>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2360"/>
    <w:rsid w:val="00582A4D"/>
    <w:rsid w:val="00582CE9"/>
    <w:rsid w:val="00583195"/>
    <w:rsid w:val="00583707"/>
    <w:rsid w:val="00583731"/>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CA"/>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066"/>
    <w:rsid w:val="00613D6B"/>
    <w:rsid w:val="00614A7B"/>
    <w:rsid w:val="00614FF2"/>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793"/>
    <w:rsid w:val="006A7D03"/>
    <w:rsid w:val="006B019A"/>
    <w:rsid w:val="006B02BE"/>
    <w:rsid w:val="006B0411"/>
    <w:rsid w:val="006B1A42"/>
    <w:rsid w:val="006B1E9A"/>
    <w:rsid w:val="006B257C"/>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68"/>
    <w:rsid w:val="006D0EC0"/>
    <w:rsid w:val="006D1119"/>
    <w:rsid w:val="006D2048"/>
    <w:rsid w:val="006D224F"/>
    <w:rsid w:val="006D2363"/>
    <w:rsid w:val="006D2E6D"/>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2FD9"/>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08C"/>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A1"/>
    <w:rsid w:val="007566CB"/>
    <w:rsid w:val="0075678B"/>
    <w:rsid w:val="00757530"/>
    <w:rsid w:val="00757947"/>
    <w:rsid w:val="00757968"/>
    <w:rsid w:val="007620BE"/>
    <w:rsid w:val="0076216E"/>
    <w:rsid w:val="0076284D"/>
    <w:rsid w:val="00762B52"/>
    <w:rsid w:val="00762ED2"/>
    <w:rsid w:val="007630E3"/>
    <w:rsid w:val="00764CFF"/>
    <w:rsid w:val="00764FD6"/>
    <w:rsid w:val="00765189"/>
    <w:rsid w:val="007654C6"/>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0FDA"/>
    <w:rsid w:val="007A130B"/>
    <w:rsid w:val="007A14FB"/>
    <w:rsid w:val="007A15EC"/>
    <w:rsid w:val="007A1E23"/>
    <w:rsid w:val="007A28E0"/>
    <w:rsid w:val="007A2CCD"/>
    <w:rsid w:val="007A2F2E"/>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3A1"/>
    <w:rsid w:val="007C0612"/>
    <w:rsid w:val="007C07B3"/>
    <w:rsid w:val="007C0A23"/>
    <w:rsid w:val="007C136F"/>
    <w:rsid w:val="007C1A4B"/>
    <w:rsid w:val="007C1C57"/>
    <w:rsid w:val="007C2FB8"/>
    <w:rsid w:val="007C342F"/>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0A0"/>
    <w:rsid w:val="00807B75"/>
    <w:rsid w:val="00810237"/>
    <w:rsid w:val="0081037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498"/>
    <w:rsid w:val="00851585"/>
    <w:rsid w:val="00851768"/>
    <w:rsid w:val="008517B7"/>
    <w:rsid w:val="00852086"/>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53"/>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983"/>
    <w:rsid w:val="008D2C3D"/>
    <w:rsid w:val="008D2D3D"/>
    <w:rsid w:val="008D2D94"/>
    <w:rsid w:val="008D3187"/>
    <w:rsid w:val="008D3752"/>
    <w:rsid w:val="008D3AE8"/>
    <w:rsid w:val="008D430B"/>
    <w:rsid w:val="008D454C"/>
    <w:rsid w:val="008D53F9"/>
    <w:rsid w:val="008D56F1"/>
    <w:rsid w:val="008D6B3C"/>
    <w:rsid w:val="008D6B4B"/>
    <w:rsid w:val="008D6DD2"/>
    <w:rsid w:val="008D6F67"/>
    <w:rsid w:val="008D6FCC"/>
    <w:rsid w:val="008D704D"/>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63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C39"/>
    <w:rsid w:val="00911B90"/>
    <w:rsid w:val="00911C54"/>
    <w:rsid w:val="0091209C"/>
    <w:rsid w:val="009121F0"/>
    <w:rsid w:val="009122A7"/>
    <w:rsid w:val="00912795"/>
    <w:rsid w:val="00913029"/>
    <w:rsid w:val="009138E0"/>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052"/>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6C0"/>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215B6"/>
    <w:rsid w:val="00A217B2"/>
    <w:rsid w:val="00A21F3E"/>
    <w:rsid w:val="00A222A1"/>
    <w:rsid w:val="00A2270B"/>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C56"/>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601C9"/>
    <w:rsid w:val="00A60616"/>
    <w:rsid w:val="00A6076B"/>
    <w:rsid w:val="00A6180D"/>
    <w:rsid w:val="00A619BA"/>
    <w:rsid w:val="00A6205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1483"/>
    <w:rsid w:val="00A92611"/>
    <w:rsid w:val="00A927FD"/>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212"/>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14C"/>
    <w:rsid w:val="00B06A47"/>
    <w:rsid w:val="00B06EA0"/>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5F4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156"/>
    <w:rsid w:val="00B33394"/>
    <w:rsid w:val="00B33C3D"/>
    <w:rsid w:val="00B33EAC"/>
    <w:rsid w:val="00B34FE6"/>
    <w:rsid w:val="00B3551C"/>
    <w:rsid w:val="00B359A7"/>
    <w:rsid w:val="00B35C80"/>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727"/>
    <w:rsid w:val="00B73A00"/>
    <w:rsid w:val="00B741D0"/>
    <w:rsid w:val="00B7494D"/>
    <w:rsid w:val="00B7560A"/>
    <w:rsid w:val="00B75AF1"/>
    <w:rsid w:val="00B75F6D"/>
    <w:rsid w:val="00B7632D"/>
    <w:rsid w:val="00B76501"/>
    <w:rsid w:val="00B76FA2"/>
    <w:rsid w:val="00B772DE"/>
    <w:rsid w:val="00B80303"/>
    <w:rsid w:val="00B805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C88"/>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3E1"/>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74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69C2"/>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1A05"/>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29F5"/>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D7CBC"/>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4DF6"/>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6FAF"/>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1F3D"/>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723"/>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A6D"/>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3A95"/>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17A"/>
    <w:rsid w:val="00DF27B3"/>
    <w:rsid w:val="00DF28BA"/>
    <w:rsid w:val="00DF3708"/>
    <w:rsid w:val="00DF3A81"/>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08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87F3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9B7"/>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61"/>
    <w:rsid w:val="00F03EE0"/>
    <w:rsid w:val="00F03F63"/>
    <w:rsid w:val="00F045F9"/>
    <w:rsid w:val="00F0480A"/>
    <w:rsid w:val="00F0499F"/>
    <w:rsid w:val="00F05F84"/>
    <w:rsid w:val="00F0655E"/>
    <w:rsid w:val="00F065D6"/>
    <w:rsid w:val="00F07198"/>
    <w:rsid w:val="00F07575"/>
    <w:rsid w:val="00F0779F"/>
    <w:rsid w:val="00F07997"/>
    <w:rsid w:val="00F10766"/>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68"/>
    <w:rsid w:val="00F42375"/>
    <w:rsid w:val="00F429B7"/>
    <w:rsid w:val="00F42BEE"/>
    <w:rsid w:val="00F42CE8"/>
    <w:rsid w:val="00F431D1"/>
    <w:rsid w:val="00F431D3"/>
    <w:rsid w:val="00F4353E"/>
    <w:rsid w:val="00F43C74"/>
    <w:rsid w:val="00F43D84"/>
    <w:rsid w:val="00F44527"/>
    <w:rsid w:val="00F44F39"/>
    <w:rsid w:val="00F4541C"/>
    <w:rsid w:val="00F4563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67CBD"/>
    <w:rsid w:val="00F701DB"/>
    <w:rsid w:val="00F70B85"/>
    <w:rsid w:val="00F70D8A"/>
    <w:rsid w:val="00F71B90"/>
    <w:rsid w:val="00F7215F"/>
    <w:rsid w:val="00F7346E"/>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0821"/>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57CD"/>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26C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telsiuvandenys.lt"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pavyzdiniai/pasalinimo_pagrindu_lentele.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43147</Words>
  <Characters>24595</Characters>
  <Application>Microsoft Office Word</Application>
  <DocSecurity>0</DocSecurity>
  <Lines>204</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46</cp:revision>
  <cp:lastPrinted>2026-02-09T11:35:00Z</cp:lastPrinted>
  <dcterms:created xsi:type="dcterms:W3CDTF">2026-01-22T04:36:00Z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